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0A6CD">
      <w:pPr>
        <w:tabs>
          <w:tab w:val="left" w:pos="5460"/>
        </w:tabs>
        <w:spacing w:before="480" w:beforeLines="200"/>
        <w:jc w:val="center"/>
        <w:rPr>
          <w:rFonts w:eastAsia="微软雅黑"/>
          <w:b/>
          <w:sz w:val="44"/>
          <w:szCs w:val="21"/>
        </w:rPr>
      </w:pPr>
      <w:bookmarkStart w:id="0" w:name="_Toc224469826"/>
      <w:bookmarkStart w:id="1" w:name="_Toc224531918"/>
      <w:bookmarkStart w:id="2" w:name="_Toc224470066"/>
      <w:r>
        <w:rPr>
          <w:rFonts w:eastAsia="微软雅黑"/>
          <w:b/>
          <w:sz w:val="44"/>
          <w:szCs w:val="21"/>
        </w:rPr>
        <w:drawing>
          <wp:anchor distT="0" distB="0" distL="114300" distR="114300" simplePos="0" relativeHeight="251659264" behindDoc="1" locked="0" layoutInCell="1" allowOverlap="1">
            <wp:simplePos x="0" y="0"/>
            <wp:positionH relativeFrom="column">
              <wp:posOffset>-863600</wp:posOffset>
            </wp:positionH>
            <wp:positionV relativeFrom="paragraph">
              <wp:posOffset>-1307465</wp:posOffset>
            </wp:positionV>
            <wp:extent cx="7578090" cy="2736850"/>
            <wp:effectExtent l="0" t="0" r="3810" b="6350"/>
            <wp:wrapTight wrapText="bothSides">
              <wp:wrapPolygon>
                <wp:start x="0" y="0"/>
                <wp:lineTo x="0" y="21500"/>
                <wp:lineTo x="21557" y="21500"/>
                <wp:lineTo x="2155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pic:cNvPicPr>
                  </pic:nvPicPr>
                  <pic:blipFill>
                    <a:blip r:embed="rId12"/>
                    <a:stretch>
                      <a:fillRect/>
                    </a:stretch>
                  </pic:blipFill>
                  <pic:spPr>
                    <a:xfrm>
                      <a:off x="0" y="0"/>
                      <a:ext cx="7578090" cy="2736850"/>
                    </a:xfrm>
                    <a:prstGeom prst="rect">
                      <a:avLst/>
                    </a:prstGeom>
                    <a:noFill/>
                    <a:ln>
                      <a:noFill/>
                    </a:ln>
                  </pic:spPr>
                </pic:pic>
              </a:graphicData>
            </a:graphic>
          </wp:anchor>
        </w:drawing>
      </w:r>
    </w:p>
    <w:p w14:paraId="655BE328">
      <w:pPr>
        <w:spacing w:before="480" w:beforeLines="200"/>
        <w:jc w:val="center"/>
        <w:rPr>
          <w:rFonts w:eastAsia="黑体"/>
          <w:b/>
          <w:sz w:val="52"/>
        </w:rPr>
      </w:pPr>
      <w:r>
        <w:rPr>
          <w:rFonts w:hint="eastAsia" w:eastAsia="黑体"/>
          <w:b/>
          <w:sz w:val="52"/>
        </w:rPr>
        <w:t>无人机移动机巢（一体机）技术规范书</w:t>
      </w:r>
    </w:p>
    <w:p w14:paraId="112669D3">
      <w:pPr>
        <w:spacing w:before="480" w:beforeLines="200" w:line="360" w:lineRule="auto"/>
        <w:ind w:left="420" w:hanging="420"/>
        <w:jc w:val="center"/>
        <w:rPr>
          <w:rFonts w:eastAsia="黑体"/>
          <w:b/>
          <w:sz w:val="52"/>
        </w:rPr>
      </w:pPr>
      <w:r>
        <w:rPr>
          <w:rFonts w:hint="eastAsia" w:eastAsia="黑体"/>
          <w:b/>
          <w:sz w:val="52"/>
        </w:rPr>
        <w:t>（通用部分）</w:t>
      </w:r>
    </w:p>
    <w:p w14:paraId="09B67389">
      <w:pPr>
        <w:spacing w:before="480" w:beforeLines="200" w:line="360" w:lineRule="auto"/>
        <w:ind w:left="544" w:leftChars="259" w:firstLine="2530" w:firstLineChars="700"/>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377B04DE">
      <w:pPr>
        <w:spacing w:line="360" w:lineRule="auto"/>
        <w:ind w:firstLine="3170" w:firstLineChars="877"/>
        <w:rPr>
          <w:rFonts w:eastAsia="黑体"/>
          <w:b/>
          <w:sz w:val="36"/>
        </w:rPr>
      </w:pPr>
      <w:r>
        <w:rPr>
          <w:rFonts w:hint="eastAsia" w:eastAsia="黑体"/>
          <w:b/>
          <w:sz w:val="36"/>
        </w:rPr>
        <w:t>编号：</w:t>
      </w:r>
      <w:r>
        <w:rPr>
          <w:rFonts w:eastAsia="黑体"/>
          <w:b/>
          <w:sz w:val="36"/>
        </w:rPr>
        <w:tab/>
      </w:r>
    </w:p>
    <w:p w14:paraId="05769809">
      <w:pPr>
        <w:spacing w:before="480" w:beforeLines="200" w:line="360" w:lineRule="auto"/>
        <w:ind w:left="420" w:firstLine="2873" w:firstLineChars="795"/>
        <w:jc w:val="left"/>
        <w:rPr>
          <w:rFonts w:eastAsia="黑体"/>
          <w:b/>
          <w:sz w:val="36"/>
        </w:rPr>
      </w:pPr>
    </w:p>
    <w:p w14:paraId="31B34D83">
      <w:pPr>
        <w:spacing w:before="480" w:beforeLines="200" w:line="360" w:lineRule="auto"/>
        <w:ind w:left="420" w:firstLine="2873" w:firstLineChars="795"/>
        <w:jc w:val="left"/>
        <w:rPr>
          <w:rFonts w:eastAsia="黑体"/>
          <w:b/>
          <w:sz w:val="36"/>
        </w:rPr>
      </w:pPr>
    </w:p>
    <w:p w14:paraId="46B175ED">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2105EF0C">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7BB0730D">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811"/>
        <w:gridCol w:w="2019"/>
      </w:tblGrid>
      <w:tr w14:paraId="0485CA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14:paraId="3B3AB5CE">
            <w:pPr>
              <w:spacing w:line="360" w:lineRule="auto"/>
              <w:jc w:val="center"/>
              <w:rPr>
                <w:sz w:val="24"/>
              </w:rPr>
            </w:pPr>
            <w:r>
              <w:rPr>
                <w:sz w:val="24"/>
              </w:rPr>
              <w:t>序号</w:t>
            </w:r>
          </w:p>
        </w:tc>
        <w:tc>
          <w:tcPr>
            <w:tcW w:w="5811" w:type="dxa"/>
            <w:vAlign w:val="center"/>
          </w:tcPr>
          <w:p w14:paraId="565D71E2">
            <w:pPr>
              <w:spacing w:line="360" w:lineRule="auto"/>
              <w:jc w:val="center"/>
              <w:rPr>
                <w:sz w:val="24"/>
              </w:rPr>
            </w:pPr>
            <w:r>
              <w:rPr>
                <w:sz w:val="24"/>
              </w:rPr>
              <w:t>名称</w:t>
            </w:r>
          </w:p>
        </w:tc>
        <w:tc>
          <w:tcPr>
            <w:tcW w:w="2019" w:type="dxa"/>
            <w:vAlign w:val="center"/>
          </w:tcPr>
          <w:p w14:paraId="59E6C0F8">
            <w:pPr>
              <w:spacing w:line="360" w:lineRule="auto"/>
              <w:jc w:val="center"/>
              <w:rPr>
                <w:sz w:val="24"/>
              </w:rPr>
            </w:pPr>
            <w:r>
              <w:rPr>
                <w:sz w:val="24"/>
              </w:rPr>
              <w:t>品类优化清单对应型号</w:t>
            </w:r>
          </w:p>
        </w:tc>
      </w:tr>
      <w:tr w14:paraId="20436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14:paraId="1BA62EE5">
            <w:pPr>
              <w:spacing w:line="360" w:lineRule="auto"/>
              <w:jc w:val="center"/>
              <w:rPr>
                <w:sz w:val="24"/>
              </w:rPr>
            </w:pPr>
            <w:r>
              <w:rPr>
                <w:sz w:val="24"/>
              </w:rPr>
              <w:t>1</w:t>
            </w:r>
          </w:p>
        </w:tc>
        <w:tc>
          <w:tcPr>
            <w:tcW w:w="5811" w:type="dxa"/>
            <w:vAlign w:val="center"/>
          </w:tcPr>
          <w:p w14:paraId="5161C18F">
            <w:pPr>
              <w:spacing w:line="360" w:lineRule="auto"/>
              <w:jc w:val="center"/>
              <w:rPr>
                <w:sz w:val="24"/>
              </w:rPr>
            </w:pPr>
            <w:bookmarkStart w:id="3" w:name="_Toc50889640"/>
            <w:r>
              <w:rPr>
                <w:rFonts w:hint="eastAsia"/>
                <w:sz w:val="24"/>
              </w:rPr>
              <w:t>无人机移动机巢（一体机）</w:t>
            </w:r>
            <w:r>
              <w:rPr>
                <w:sz w:val="24"/>
              </w:rPr>
              <w:t>技术规范书（</w:t>
            </w:r>
            <w:r>
              <w:rPr>
                <w:rFonts w:hint="eastAsia"/>
                <w:sz w:val="24"/>
              </w:rPr>
              <w:t>通</w:t>
            </w:r>
            <w:r>
              <w:rPr>
                <w:sz w:val="24"/>
              </w:rPr>
              <w:t>用部分）</w:t>
            </w:r>
            <w:bookmarkEnd w:id="3"/>
          </w:p>
        </w:tc>
        <w:tc>
          <w:tcPr>
            <w:tcW w:w="2019" w:type="dxa"/>
            <w:vAlign w:val="center"/>
          </w:tcPr>
          <w:p w14:paraId="2E4B77E5">
            <w:pPr>
              <w:spacing w:line="360" w:lineRule="auto"/>
              <w:jc w:val="center"/>
              <w:rPr>
                <w:sz w:val="24"/>
              </w:rPr>
            </w:pPr>
            <w:r>
              <w:rPr>
                <w:rFonts w:hint="eastAsia"/>
                <w:sz w:val="24"/>
              </w:rPr>
              <w:t>/</w:t>
            </w:r>
          </w:p>
        </w:tc>
      </w:tr>
    </w:tbl>
    <w:p w14:paraId="55494B98">
      <w:pPr>
        <w:pStyle w:val="37"/>
        <w:spacing w:after="160" w:line="259" w:lineRule="auto"/>
      </w:pPr>
      <w:r>
        <w:rPr>
          <w:rFonts w:eastAsia="黑体"/>
          <w:sz w:val="32"/>
          <w:szCs w:val="20"/>
        </w:rPr>
        <w:br w:type="page"/>
      </w:r>
      <w:bookmarkEnd w:id="0"/>
      <w:bookmarkEnd w:id="1"/>
      <w:bookmarkEnd w:id="2"/>
    </w:p>
    <w:p w14:paraId="77E5E73F">
      <w:pPr>
        <w:pStyle w:val="38"/>
        <w:tabs>
          <w:tab w:val="right" w:leader="dot" w:pos="9113"/>
        </w:tabs>
        <w:rPr>
          <w:rFonts w:hint="eastAsia" w:ascii="黑体" w:hAnsi="黑体" w:eastAsia="黑体" w:cs="黑体"/>
          <w:b/>
          <w:bCs/>
          <w:sz w:val="24"/>
        </w:rPr>
      </w:pPr>
    </w:p>
    <w:p w14:paraId="49E564B5">
      <w:pPr>
        <w:pStyle w:val="38"/>
        <w:tabs>
          <w:tab w:val="right" w:leader="dot" w:pos="9113"/>
        </w:tabs>
        <w:jc w:val="center"/>
        <w:rPr>
          <w:rFonts w:eastAsia="黑体"/>
          <w:bCs/>
          <w:sz w:val="36"/>
          <w:szCs w:val="36"/>
        </w:rPr>
      </w:pPr>
      <w:r>
        <w:rPr>
          <w:rFonts w:eastAsia="黑体"/>
          <w:bCs/>
          <w:sz w:val="36"/>
          <w:szCs w:val="36"/>
        </w:rPr>
        <w:t>目</w:t>
      </w:r>
      <w:r>
        <w:rPr>
          <w:rFonts w:hint="eastAsia" w:eastAsia="黑体"/>
          <w:bCs/>
          <w:sz w:val="36"/>
          <w:szCs w:val="36"/>
        </w:rPr>
        <w:t xml:space="preserve">    </w:t>
      </w:r>
      <w:r>
        <w:rPr>
          <w:rFonts w:eastAsia="黑体"/>
          <w:bCs/>
          <w:sz w:val="36"/>
          <w:szCs w:val="36"/>
        </w:rPr>
        <w:t>录</w:t>
      </w:r>
    </w:p>
    <w:p w14:paraId="0055414F">
      <w:pPr>
        <w:pStyle w:val="38"/>
        <w:tabs>
          <w:tab w:val="right" w:leader="dot" w:pos="9113"/>
        </w:tabs>
        <w:rPr>
          <w:rFonts w:asciiTheme="minorHAnsi" w:hAnsiTheme="minorHAnsi" w:eastAsiaTheme="minorEastAsia" w:cstheme="minorBidi"/>
          <w:sz w:val="22"/>
          <w14:ligatures w14:val="standardContextual"/>
        </w:rPr>
      </w:pPr>
      <w:r>
        <w:rPr>
          <w:rFonts w:hint="eastAsia" w:ascii="黑体" w:hAnsi="黑体" w:eastAsia="黑体" w:cs="黑体"/>
          <w:b/>
          <w:bCs/>
          <w:sz w:val="24"/>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rPr>
        <w:fldChar w:fldCharType="separate"/>
      </w:r>
      <w:r>
        <w:fldChar w:fldCharType="begin"/>
      </w:r>
      <w:r>
        <w:instrText xml:space="preserve"> HYPERLINK \l "_Toc229216970" </w:instrText>
      </w:r>
      <w:r>
        <w:fldChar w:fldCharType="separate"/>
      </w:r>
      <w:r>
        <w:rPr>
          <w:rStyle w:val="65"/>
          <w:rFonts w:eastAsia="黑体"/>
          <w:kern w:val="44"/>
        </w:rPr>
        <w:t>1 总则</w:t>
      </w:r>
      <w:r>
        <w:rPr>
          <w:rFonts w:hint="eastAsia"/>
        </w:rPr>
        <w:tab/>
      </w:r>
      <w:r>
        <w:rPr>
          <w:rFonts w:hint="eastAsia"/>
        </w:rPr>
        <w:fldChar w:fldCharType="begin"/>
      </w:r>
      <w:r>
        <w:rPr>
          <w:rFonts w:hint="eastAsia"/>
        </w:rPr>
        <w:instrText xml:space="preserve"> </w:instrText>
      </w:r>
      <w:r>
        <w:instrText xml:space="preserve">PAGEREF _Toc229216970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1B72719">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"_Toc229216971" </w:instrText>
      </w:r>
      <w:r>
        <w:fldChar w:fldCharType="separate"/>
      </w:r>
      <w:r>
        <w:rPr>
          <w:rStyle w:val="65"/>
          <w:rFonts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_Toc229216971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A63DB2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"_Toc229216972" </w:instrText>
      </w:r>
      <w:r>
        <w:fldChar w:fldCharType="separate"/>
      </w:r>
      <w:r>
        <w:rPr>
          <w:rStyle w:val="65"/>
          <w:rFonts w:eastAsia="黑体"/>
          <w:bCs/>
        </w:rPr>
        <w:t>2.1 工程概况</w:t>
      </w:r>
      <w:r>
        <w:rPr>
          <w:rFonts w:hint="eastAsia"/>
        </w:rPr>
        <w:tab/>
      </w:r>
      <w:r>
        <w:rPr>
          <w:rFonts w:hint="eastAsia"/>
        </w:rPr>
        <w:fldChar w:fldCharType="begin"/>
      </w:r>
      <w:r>
        <w:rPr>
          <w:rFonts w:hint="eastAsia"/>
        </w:rPr>
        <w:instrText xml:space="preserve"> </w:instrText>
      </w:r>
      <w:r>
        <w:instrText xml:space="preserve">PAGEREF _Toc229216972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3DB2CB3">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"_Toc229216973" </w:instrText>
      </w:r>
      <w:r>
        <w:fldChar w:fldCharType="separate"/>
      </w:r>
      <w:r>
        <w:rPr>
          <w:rStyle w:val="65"/>
          <w:rFonts w:eastAsia="黑体"/>
          <w:bCs/>
        </w:rPr>
        <w:t>2.2 范围和界限</w:t>
      </w:r>
      <w:r>
        <w:rPr>
          <w:rFonts w:hint="eastAsia"/>
        </w:rPr>
        <w:tab/>
      </w:r>
      <w:r>
        <w:rPr>
          <w:rFonts w:hint="eastAsia"/>
        </w:rPr>
        <w:fldChar w:fldCharType="begin"/>
      </w:r>
      <w:r>
        <w:rPr>
          <w:rFonts w:hint="eastAsia"/>
        </w:rPr>
        <w:instrText xml:space="preserve"> </w:instrText>
      </w:r>
      <w:r>
        <w:instrText xml:space="preserve">PAGEREF _Toc229216973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A4EBE72">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"_Toc229216974" </w:instrText>
      </w:r>
      <w:r>
        <w:fldChar w:fldCharType="separate"/>
      </w:r>
      <w:r>
        <w:rPr>
          <w:rStyle w:val="65"/>
          <w:rFonts w:eastAsia="黑体"/>
          <w:bCs/>
        </w:rPr>
        <w:t>2.3 服务范围</w:t>
      </w:r>
      <w:r>
        <w:rPr>
          <w:rFonts w:hint="eastAsia"/>
        </w:rPr>
        <w:tab/>
      </w:r>
      <w:r>
        <w:rPr>
          <w:rFonts w:hint="eastAsia"/>
        </w:rPr>
        <w:fldChar w:fldCharType="begin"/>
      </w:r>
      <w:r>
        <w:rPr>
          <w:rFonts w:hint="eastAsia"/>
        </w:rPr>
        <w:instrText xml:space="preserve"> </w:instrText>
      </w:r>
      <w:r>
        <w:instrText xml:space="preserve">PAGEREF _Toc229216974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9ECF925">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"_Toc229216975" </w:instrText>
      </w:r>
      <w:r>
        <w:fldChar w:fldCharType="separate"/>
      </w:r>
      <w:r>
        <w:rPr>
          <w:rStyle w:val="65"/>
          <w:rFonts w:eastAsia="黑体"/>
          <w:bCs/>
        </w:rPr>
        <w:t>2.4 技术文件</w:t>
      </w:r>
      <w:r>
        <w:rPr>
          <w:rFonts w:hint="eastAsia"/>
        </w:rPr>
        <w:tab/>
      </w:r>
      <w:r>
        <w:rPr>
          <w:rFonts w:hint="eastAsia"/>
        </w:rPr>
        <w:fldChar w:fldCharType="begin"/>
      </w:r>
      <w:r>
        <w:rPr>
          <w:rFonts w:hint="eastAsia"/>
        </w:rPr>
        <w:instrText xml:space="preserve"> </w:instrText>
      </w:r>
      <w:r>
        <w:instrText xml:space="preserve">PAGEREF _Toc229216975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31F0990">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"_Toc229216976" </w:instrText>
      </w:r>
      <w:r>
        <w:fldChar w:fldCharType="separate"/>
      </w:r>
      <w:r>
        <w:rPr>
          <w:rStyle w:val="65"/>
          <w:rFonts w:ascii="黑体" w:hAnsi="黑体" w:eastAsia="黑体" w:cs="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_Toc229216976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8BE9C60">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"_Toc229216977" </w:instrText>
      </w:r>
      <w:r>
        <w:fldChar w:fldCharType="separate"/>
      </w:r>
      <w:r>
        <w:rPr>
          <w:rStyle w:val="65"/>
          <w:rFonts w:ascii="黑体" w:hAnsi="黑体" w:eastAsia="黑体" w:cs="黑体"/>
          <w:b/>
          <w:bCs/>
        </w:rPr>
        <w:t>4 使用条件</w:t>
      </w:r>
      <w:r>
        <w:rPr>
          <w:rFonts w:hint="eastAsia"/>
        </w:rPr>
        <w:tab/>
      </w:r>
      <w:r>
        <w:rPr>
          <w:rFonts w:hint="eastAsia"/>
        </w:rPr>
        <w:fldChar w:fldCharType="begin"/>
      </w:r>
      <w:r>
        <w:rPr>
          <w:rFonts w:hint="eastAsia"/>
        </w:rPr>
        <w:instrText xml:space="preserve"> </w:instrText>
      </w:r>
      <w:r>
        <w:instrText xml:space="preserve">PAGEREF _Toc229216977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381D82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"_Toc229216978" </w:instrText>
      </w:r>
      <w:r>
        <w:fldChar w:fldCharType="separate"/>
      </w:r>
      <w:r>
        <w:rPr>
          <w:rStyle w:val="65"/>
          <w:rFonts w:eastAsia="黑体"/>
          <w:bCs/>
        </w:rPr>
        <w:t>4.1 正常工作条件</w:t>
      </w:r>
      <w:r>
        <w:rPr>
          <w:rFonts w:hint="eastAsia"/>
        </w:rPr>
        <w:tab/>
      </w:r>
      <w:r>
        <w:rPr>
          <w:rFonts w:hint="eastAsia"/>
        </w:rPr>
        <w:fldChar w:fldCharType="begin"/>
      </w:r>
      <w:r>
        <w:rPr>
          <w:rFonts w:hint="eastAsia"/>
        </w:rPr>
        <w:instrText xml:space="preserve"> </w:instrText>
      </w:r>
      <w:r>
        <w:instrText xml:space="preserve">PAGEREF _Toc229216978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74E42B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"_Toc229216979" </w:instrText>
      </w:r>
      <w:r>
        <w:fldChar w:fldCharType="separate"/>
      </w:r>
      <w:r>
        <w:rPr>
          <w:rStyle w:val="65"/>
          <w:rFonts w:eastAsia="黑体"/>
          <w:bCs/>
        </w:rPr>
        <w:t>4.2 特殊工作条件</w:t>
      </w:r>
      <w:r>
        <w:rPr>
          <w:rFonts w:hint="eastAsia"/>
        </w:rPr>
        <w:tab/>
      </w:r>
      <w:r>
        <w:rPr>
          <w:rFonts w:hint="eastAsia"/>
        </w:rPr>
        <w:fldChar w:fldCharType="begin"/>
      </w:r>
      <w:r>
        <w:rPr>
          <w:rFonts w:hint="eastAsia"/>
        </w:rPr>
        <w:instrText xml:space="preserve"> </w:instrText>
      </w:r>
      <w:r>
        <w:instrText xml:space="preserve">PAGEREF _Toc229216979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062F5B9">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"_Toc229216980" </w:instrText>
      </w:r>
      <w:r>
        <w:fldChar w:fldCharType="separate"/>
      </w:r>
      <w:r>
        <w:rPr>
          <w:rStyle w:val="65"/>
          <w:rFonts w:ascii="黑体" w:hAnsi="黑体" w:eastAsia="黑体" w:cs="黑体"/>
          <w:b/>
          <w:bCs/>
        </w:rPr>
        <w:t>5 技术要求</w:t>
      </w:r>
      <w:r>
        <w:rPr>
          <w:rFonts w:hint="eastAsia"/>
        </w:rPr>
        <w:tab/>
      </w:r>
      <w:r>
        <w:rPr>
          <w:rFonts w:hint="eastAsia"/>
        </w:rPr>
        <w:fldChar w:fldCharType="begin"/>
      </w:r>
      <w:r>
        <w:rPr>
          <w:rFonts w:hint="eastAsia"/>
        </w:rPr>
        <w:instrText xml:space="preserve"> </w:instrText>
      </w:r>
      <w:r>
        <w:instrText xml:space="preserve">PAGEREF _Toc229216980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F79825D">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"_Toc229216981" </w:instrText>
      </w:r>
      <w:r>
        <w:fldChar w:fldCharType="separate"/>
      </w:r>
      <w:r>
        <w:rPr>
          <w:rStyle w:val="65"/>
          <w:rFonts w:eastAsia="黑体"/>
          <w:bCs/>
        </w:rPr>
        <w:t>5.1 机巢外观要求</w:t>
      </w:r>
      <w:r>
        <w:rPr>
          <w:rFonts w:hint="eastAsia"/>
        </w:rPr>
        <w:tab/>
      </w:r>
      <w:r>
        <w:rPr>
          <w:rFonts w:hint="eastAsia"/>
        </w:rPr>
        <w:fldChar w:fldCharType="begin"/>
      </w:r>
      <w:r>
        <w:rPr>
          <w:rFonts w:hint="eastAsia"/>
        </w:rPr>
        <w:instrText xml:space="preserve"> </w:instrText>
      </w:r>
      <w:r>
        <w:instrText xml:space="preserve">PAGEREF _Toc229216981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38B008D">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"_Toc229216982" </w:instrText>
      </w:r>
      <w:r>
        <w:fldChar w:fldCharType="separate"/>
      </w:r>
      <w:r>
        <w:rPr>
          <w:rStyle w:val="65"/>
          <w:rFonts w:eastAsia="黑体"/>
          <w:bCs/>
        </w:rPr>
        <w:t>5.3 系统基本要求</w:t>
      </w:r>
      <w:r>
        <w:rPr>
          <w:rFonts w:hint="eastAsia"/>
        </w:rPr>
        <w:tab/>
      </w:r>
      <w:r>
        <w:rPr>
          <w:rFonts w:hint="eastAsia"/>
        </w:rPr>
        <w:fldChar w:fldCharType="begin"/>
      </w:r>
      <w:r>
        <w:rPr>
          <w:rFonts w:hint="eastAsia"/>
        </w:rPr>
        <w:instrText xml:space="preserve"> </w:instrText>
      </w:r>
      <w:r>
        <w:instrText xml:space="preserve">PAGEREF _Toc229216982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6A1081A">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"_Toc229216983" </w:instrText>
      </w:r>
      <w:r>
        <w:fldChar w:fldCharType="separate"/>
      </w:r>
      <w:r>
        <w:rPr>
          <w:rStyle w:val="65"/>
          <w:rFonts w:eastAsia="黑体"/>
          <w:bCs/>
        </w:rPr>
        <w:t>5.4 系统功能要求</w:t>
      </w:r>
      <w:r>
        <w:rPr>
          <w:rFonts w:hint="eastAsia"/>
        </w:rPr>
        <w:tab/>
      </w:r>
      <w:r>
        <w:rPr>
          <w:rFonts w:hint="eastAsia"/>
        </w:rPr>
        <w:fldChar w:fldCharType="begin"/>
      </w:r>
      <w:r>
        <w:rPr>
          <w:rFonts w:hint="eastAsia"/>
        </w:rPr>
        <w:instrText xml:space="preserve"> </w:instrText>
      </w:r>
      <w:r>
        <w:instrText xml:space="preserve">PAGEREF _Toc229216983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AC08FFB">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"_Toc229216984" </w:instrText>
      </w:r>
      <w:r>
        <w:fldChar w:fldCharType="separate"/>
      </w:r>
      <w:r>
        <w:rPr>
          <w:rStyle w:val="65"/>
          <w:rFonts w:eastAsia="黑体"/>
          <w:bCs/>
        </w:rPr>
        <w:t>5.5 系统接入及安全要求</w:t>
      </w:r>
      <w:r>
        <w:rPr>
          <w:rFonts w:hint="eastAsia"/>
        </w:rPr>
        <w:tab/>
      </w:r>
      <w:r>
        <w:rPr>
          <w:rFonts w:hint="eastAsia"/>
        </w:rPr>
        <w:fldChar w:fldCharType="begin"/>
      </w:r>
      <w:r>
        <w:rPr>
          <w:rFonts w:hint="eastAsia"/>
        </w:rPr>
        <w:instrText xml:space="preserve"> </w:instrText>
      </w:r>
      <w:r>
        <w:instrText xml:space="preserve">PAGEREF _Toc229216984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860756A">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"_Toc229216985" </w:instrText>
      </w:r>
      <w:r>
        <w:fldChar w:fldCharType="separate"/>
      </w:r>
      <w:r>
        <w:rPr>
          <w:rStyle w:val="65"/>
          <w:rFonts w:eastAsia="黑体"/>
          <w:bCs/>
        </w:rPr>
        <w:t>5.6 网络安全要求</w:t>
      </w:r>
      <w:r>
        <w:rPr>
          <w:rFonts w:hint="eastAsia"/>
        </w:rPr>
        <w:tab/>
      </w:r>
      <w:r>
        <w:rPr>
          <w:rFonts w:hint="eastAsia"/>
        </w:rPr>
        <w:fldChar w:fldCharType="begin"/>
      </w:r>
      <w:r>
        <w:rPr>
          <w:rFonts w:hint="eastAsia"/>
        </w:rPr>
        <w:instrText xml:space="preserve"> </w:instrText>
      </w:r>
      <w:r>
        <w:instrText xml:space="preserve">PAGEREF _Toc229216985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7852631">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"_Toc229216986" </w:instrText>
      </w:r>
      <w:r>
        <w:fldChar w:fldCharType="separate"/>
      </w:r>
      <w:r>
        <w:rPr>
          <w:rStyle w:val="65"/>
          <w:rFonts w:ascii="黑体" w:hAnsi="黑体" w:eastAsia="黑体" w:cs="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_Toc229216986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A1718F7">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"_Toc229216987" </w:instrText>
      </w:r>
      <w:r>
        <w:fldChar w:fldCharType="separate"/>
      </w:r>
      <w:r>
        <w:rPr>
          <w:rStyle w:val="65"/>
          <w:rFonts w:ascii="黑体" w:hAnsi="黑体" w:eastAsia="黑体"/>
          <w:bCs/>
        </w:rPr>
        <w:t>6.1 试验环境</w:t>
      </w:r>
      <w:r>
        <w:rPr>
          <w:rFonts w:hint="eastAsia"/>
        </w:rPr>
        <w:tab/>
      </w:r>
      <w:r>
        <w:rPr>
          <w:rFonts w:hint="eastAsia"/>
        </w:rPr>
        <w:fldChar w:fldCharType="begin"/>
      </w:r>
      <w:r>
        <w:rPr>
          <w:rFonts w:hint="eastAsia"/>
        </w:rPr>
        <w:instrText xml:space="preserve"> </w:instrText>
      </w:r>
      <w:r>
        <w:instrText xml:space="preserve">PAGEREF _Toc229216987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3259C9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"_Toc229216988" </w:instrText>
      </w:r>
      <w:r>
        <w:fldChar w:fldCharType="separate"/>
      </w:r>
      <w:r>
        <w:rPr>
          <w:rStyle w:val="65"/>
          <w:rFonts w:ascii="黑体" w:hAnsi="黑体" w:eastAsia="黑体"/>
          <w:bCs/>
        </w:rPr>
        <w:t>6.2 环境适应性试验</w:t>
      </w:r>
      <w:r>
        <w:rPr>
          <w:rFonts w:hint="eastAsia"/>
        </w:rPr>
        <w:tab/>
      </w:r>
      <w:r>
        <w:rPr>
          <w:rFonts w:hint="eastAsia"/>
        </w:rPr>
        <w:fldChar w:fldCharType="begin"/>
      </w:r>
      <w:r>
        <w:rPr>
          <w:rFonts w:hint="eastAsia"/>
        </w:rPr>
        <w:instrText xml:space="preserve"> </w:instrText>
      </w:r>
      <w:r>
        <w:instrText xml:space="preserve">PAGEREF _Toc229216988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4F6078F">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"_Toc229216989" </w:instrText>
      </w:r>
      <w:r>
        <w:fldChar w:fldCharType="separate"/>
      </w:r>
      <w:r>
        <w:rPr>
          <w:rStyle w:val="65"/>
          <w:rFonts w:ascii="黑体" w:hAnsi="黑体" w:eastAsia="黑体"/>
          <w:bCs/>
        </w:rPr>
        <w:t>6.3 外观结构检查</w:t>
      </w:r>
      <w:r>
        <w:rPr>
          <w:rFonts w:hint="eastAsia"/>
        </w:rPr>
        <w:tab/>
      </w:r>
      <w:r>
        <w:rPr>
          <w:rFonts w:hint="eastAsia"/>
        </w:rPr>
        <w:fldChar w:fldCharType="begin"/>
      </w:r>
      <w:r>
        <w:rPr>
          <w:rFonts w:hint="eastAsia"/>
        </w:rPr>
        <w:instrText xml:space="preserve"> </w:instrText>
      </w:r>
      <w:r>
        <w:instrText xml:space="preserve">PAGEREF _Toc229216989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6D8CA83A">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"_Toc229216990" </w:instrText>
      </w:r>
      <w:r>
        <w:fldChar w:fldCharType="separate"/>
      </w:r>
      <w:r>
        <w:rPr>
          <w:rStyle w:val="65"/>
          <w:rFonts w:ascii="黑体" w:hAnsi="黑体" w:eastAsia="黑体"/>
          <w:bCs/>
        </w:rPr>
        <w:t>6.4 基本功能试验</w:t>
      </w:r>
      <w:r>
        <w:rPr>
          <w:rFonts w:hint="eastAsia"/>
        </w:rPr>
        <w:tab/>
      </w:r>
      <w:r>
        <w:rPr>
          <w:rFonts w:hint="eastAsia"/>
        </w:rPr>
        <w:fldChar w:fldCharType="begin"/>
      </w:r>
      <w:r>
        <w:rPr>
          <w:rFonts w:hint="eastAsia"/>
        </w:rPr>
        <w:instrText xml:space="preserve"> </w:instrText>
      </w:r>
      <w:r>
        <w:instrText xml:space="preserve">PAGEREF _Toc229216990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81EAA83">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"_Toc229216991" </w:instrText>
      </w:r>
      <w:r>
        <w:fldChar w:fldCharType="separate"/>
      </w:r>
      <w:r>
        <w:rPr>
          <w:rStyle w:val="65"/>
          <w:rFonts w:ascii="黑体" w:hAnsi="黑体" w:eastAsia="黑体"/>
          <w:bCs/>
        </w:rPr>
        <w:t>6.5 起降与停靠补充试验</w:t>
      </w:r>
      <w:r>
        <w:rPr>
          <w:rFonts w:hint="eastAsia"/>
        </w:rPr>
        <w:tab/>
      </w:r>
      <w:r>
        <w:rPr>
          <w:rFonts w:hint="eastAsia"/>
        </w:rPr>
        <w:fldChar w:fldCharType="begin"/>
      </w:r>
      <w:r>
        <w:rPr>
          <w:rFonts w:hint="eastAsia"/>
        </w:rPr>
        <w:instrText xml:space="preserve"> </w:instrText>
      </w:r>
      <w:r>
        <w:instrText xml:space="preserve">PAGEREF _Toc229216991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5B803DBA">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"_Toc229216992" </w:instrText>
      </w:r>
      <w:r>
        <w:fldChar w:fldCharType="separate"/>
      </w:r>
      <w:r>
        <w:rPr>
          <w:rStyle w:val="65"/>
          <w:rFonts w:ascii="黑体" w:hAnsi="黑体" w:eastAsia="黑体"/>
          <w:bCs/>
        </w:rPr>
        <w:t>6.6 自动充电与充电保护试验</w:t>
      </w:r>
      <w:r>
        <w:rPr>
          <w:rFonts w:hint="eastAsia"/>
        </w:rPr>
        <w:tab/>
      </w:r>
      <w:r>
        <w:rPr>
          <w:rFonts w:hint="eastAsia"/>
        </w:rPr>
        <w:fldChar w:fldCharType="begin"/>
      </w:r>
      <w:r>
        <w:rPr>
          <w:rFonts w:hint="eastAsia"/>
        </w:rPr>
        <w:instrText xml:space="preserve"> </w:instrText>
      </w:r>
      <w:r>
        <w:instrText xml:space="preserve">PAGEREF _Toc229216992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61CCF61D">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"_Toc229216993" </w:instrText>
      </w:r>
      <w:r>
        <w:fldChar w:fldCharType="separate"/>
      </w:r>
      <w:r>
        <w:rPr>
          <w:rStyle w:val="65"/>
          <w:rFonts w:ascii="黑体" w:hAnsi="黑体" w:eastAsia="黑体"/>
          <w:bCs/>
        </w:rPr>
        <w:t>6.7 备用电源功能试验</w:t>
      </w:r>
      <w:r>
        <w:rPr>
          <w:rFonts w:hint="eastAsia"/>
        </w:rPr>
        <w:tab/>
      </w:r>
      <w:r>
        <w:rPr>
          <w:rFonts w:hint="eastAsia"/>
        </w:rPr>
        <w:fldChar w:fldCharType="begin"/>
      </w:r>
      <w:r>
        <w:rPr>
          <w:rFonts w:hint="eastAsia"/>
        </w:rPr>
        <w:instrText xml:space="preserve"> </w:instrText>
      </w:r>
      <w:r>
        <w:instrText xml:space="preserve">PAGEREF _Toc229216993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0F0AA5CF">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"_Toc229216994" </w:instrText>
      </w:r>
      <w:r>
        <w:fldChar w:fldCharType="separate"/>
      </w:r>
      <w:r>
        <w:rPr>
          <w:rStyle w:val="65"/>
          <w:rFonts w:ascii="黑体" w:hAnsi="黑体" w:eastAsia="黑体"/>
          <w:bCs/>
        </w:rPr>
        <w:t>6.8 远程控制功能试验</w:t>
      </w:r>
      <w:r>
        <w:rPr>
          <w:rFonts w:hint="eastAsia"/>
        </w:rPr>
        <w:tab/>
      </w:r>
      <w:r>
        <w:rPr>
          <w:rFonts w:hint="eastAsia"/>
        </w:rPr>
        <w:fldChar w:fldCharType="begin"/>
      </w:r>
      <w:r>
        <w:rPr>
          <w:rFonts w:hint="eastAsia"/>
        </w:rPr>
        <w:instrText xml:space="preserve"> </w:instrText>
      </w:r>
      <w:r>
        <w:instrText xml:space="preserve">PAGEREF _Toc229216994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6879F90">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"_Toc229216995" </w:instrText>
      </w:r>
      <w:r>
        <w:fldChar w:fldCharType="separate"/>
      </w:r>
      <w:r>
        <w:rPr>
          <w:rStyle w:val="65"/>
          <w:rFonts w:ascii="黑体" w:hAnsi="黑体" w:eastAsia="黑体"/>
          <w:bCs/>
        </w:rPr>
        <w:t>6.9 应急功能试验</w:t>
      </w:r>
      <w:r>
        <w:rPr>
          <w:rFonts w:hint="eastAsia"/>
        </w:rPr>
        <w:tab/>
      </w:r>
      <w:r>
        <w:rPr>
          <w:rFonts w:hint="eastAsia"/>
        </w:rPr>
        <w:fldChar w:fldCharType="begin"/>
      </w:r>
      <w:r>
        <w:rPr>
          <w:rFonts w:hint="eastAsia"/>
        </w:rPr>
        <w:instrText xml:space="preserve"> </w:instrText>
      </w:r>
      <w:r>
        <w:instrText xml:space="preserve">PAGEREF _Toc229216995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C0114FB">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"_Toc229216996" </w:instrText>
      </w:r>
      <w:r>
        <w:fldChar w:fldCharType="separate"/>
      </w:r>
      <w:r>
        <w:rPr>
          <w:rStyle w:val="65"/>
          <w:rFonts w:ascii="黑体" w:hAnsi="黑体" w:eastAsia="黑体"/>
          <w:bCs/>
        </w:rPr>
        <w:t>6.10 数据传输试验</w:t>
      </w:r>
      <w:r>
        <w:rPr>
          <w:rFonts w:hint="eastAsia"/>
        </w:rPr>
        <w:tab/>
      </w:r>
      <w:r>
        <w:rPr>
          <w:rFonts w:hint="eastAsia"/>
        </w:rPr>
        <w:fldChar w:fldCharType="begin"/>
      </w:r>
      <w:r>
        <w:rPr>
          <w:rFonts w:hint="eastAsia"/>
        </w:rPr>
        <w:instrText xml:space="preserve"> </w:instrText>
      </w:r>
      <w:r>
        <w:instrText xml:space="preserve">PAGEREF _Toc229216996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108EA77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"_Toc229216997" </w:instrText>
      </w:r>
      <w:r>
        <w:fldChar w:fldCharType="separate"/>
      </w:r>
      <w:r>
        <w:rPr>
          <w:rStyle w:val="65"/>
          <w:rFonts w:ascii="黑体" w:hAnsi="黑体" w:eastAsia="黑体"/>
          <w:bCs/>
        </w:rPr>
        <w:t>6.11 自检与故障诊断试验</w:t>
      </w:r>
      <w:r>
        <w:rPr>
          <w:rFonts w:hint="eastAsia"/>
        </w:rPr>
        <w:tab/>
      </w:r>
      <w:r>
        <w:rPr>
          <w:rFonts w:hint="eastAsia"/>
        </w:rPr>
        <w:fldChar w:fldCharType="begin"/>
      </w:r>
      <w:r>
        <w:rPr>
          <w:rFonts w:hint="eastAsia"/>
        </w:rPr>
        <w:instrText xml:space="preserve"> </w:instrText>
      </w:r>
      <w:r>
        <w:instrText xml:space="preserve">PAGEREF _Toc229216997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BBB689B">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"_Toc229216998" </w:instrText>
      </w:r>
      <w:r>
        <w:fldChar w:fldCharType="separate"/>
      </w:r>
      <w:r>
        <w:rPr>
          <w:rStyle w:val="65"/>
          <w:rFonts w:ascii="黑体" w:hAnsi="黑体" w:eastAsia="黑体"/>
          <w:bCs/>
        </w:rPr>
        <w:t>6.12 防护性能试验</w:t>
      </w:r>
      <w:r>
        <w:rPr>
          <w:rFonts w:hint="eastAsia"/>
        </w:rPr>
        <w:tab/>
      </w:r>
      <w:r>
        <w:rPr>
          <w:rFonts w:hint="eastAsia"/>
        </w:rPr>
        <w:fldChar w:fldCharType="begin"/>
      </w:r>
      <w:r>
        <w:rPr>
          <w:rFonts w:hint="eastAsia"/>
        </w:rPr>
        <w:instrText xml:space="preserve"> </w:instrText>
      </w:r>
      <w:r>
        <w:instrText xml:space="preserve">PAGEREF _Toc229216998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FA8DD1E">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"_Toc229216999" </w:instrText>
      </w:r>
      <w:r>
        <w:fldChar w:fldCharType="separate"/>
      </w:r>
      <w:r>
        <w:rPr>
          <w:rStyle w:val="65"/>
          <w:rFonts w:ascii="黑体" w:hAnsi="黑体" w:eastAsia="黑体"/>
          <w:bCs/>
        </w:rPr>
        <w:t>6.13 机械性能试验</w:t>
      </w:r>
      <w:r>
        <w:rPr>
          <w:rFonts w:hint="eastAsia"/>
        </w:rPr>
        <w:tab/>
      </w:r>
      <w:r>
        <w:rPr>
          <w:rFonts w:hint="eastAsia"/>
        </w:rPr>
        <w:fldChar w:fldCharType="begin"/>
      </w:r>
      <w:r>
        <w:rPr>
          <w:rFonts w:hint="eastAsia"/>
        </w:rPr>
        <w:instrText xml:space="preserve"> </w:instrText>
      </w:r>
      <w:r>
        <w:instrText xml:space="preserve">PAGEREF _Toc229216999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C37CDC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"_Toc229217000" </w:instrText>
      </w:r>
      <w:r>
        <w:fldChar w:fldCharType="separate"/>
      </w:r>
      <w:r>
        <w:rPr>
          <w:rStyle w:val="65"/>
          <w:rFonts w:ascii="黑体" w:hAnsi="黑体" w:eastAsia="黑体"/>
          <w:bCs/>
        </w:rPr>
        <w:t>6.14 无线通信性能试验</w:t>
      </w:r>
      <w:r>
        <w:rPr>
          <w:rFonts w:hint="eastAsia"/>
        </w:rPr>
        <w:tab/>
      </w:r>
      <w:r>
        <w:rPr>
          <w:rFonts w:hint="eastAsia"/>
        </w:rPr>
        <w:fldChar w:fldCharType="begin"/>
      </w:r>
      <w:r>
        <w:rPr>
          <w:rFonts w:hint="eastAsia"/>
        </w:rPr>
        <w:instrText xml:space="preserve"> </w:instrText>
      </w:r>
      <w:r>
        <w:instrText xml:space="preserve">PAGEREF _Toc229217000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43DED55D">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"_Toc229217001" </w:instrText>
      </w:r>
      <w:r>
        <w:fldChar w:fldCharType="separate"/>
      </w:r>
      <w:r>
        <w:rPr>
          <w:rStyle w:val="65"/>
          <w:rFonts w:ascii="黑体" w:hAnsi="黑体" w:eastAsia="黑体"/>
          <w:bCs/>
        </w:rPr>
        <w:t>6.15 信息安全试验</w:t>
      </w:r>
      <w:r>
        <w:rPr>
          <w:rFonts w:hint="eastAsia"/>
        </w:rPr>
        <w:tab/>
      </w:r>
      <w:r>
        <w:rPr>
          <w:rFonts w:hint="eastAsia"/>
        </w:rPr>
        <w:fldChar w:fldCharType="begin"/>
      </w:r>
      <w:r>
        <w:rPr>
          <w:rFonts w:hint="eastAsia"/>
        </w:rPr>
        <w:instrText xml:space="preserve"> </w:instrText>
      </w:r>
      <w:r>
        <w:instrText xml:space="preserve">PAGEREF _Toc229217001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56AC2AD9">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"_Toc229217002" </w:instrText>
      </w:r>
      <w:r>
        <w:fldChar w:fldCharType="separate"/>
      </w:r>
      <w:r>
        <w:rPr>
          <w:rStyle w:val="65"/>
          <w:rFonts w:ascii="黑体" w:hAnsi="黑体" w:eastAsia="黑体"/>
          <w:bCs/>
        </w:rPr>
        <w:t>6.16 电气安全试验</w:t>
      </w:r>
      <w:r>
        <w:rPr>
          <w:rFonts w:hint="eastAsia"/>
        </w:rPr>
        <w:tab/>
      </w:r>
      <w:r>
        <w:rPr>
          <w:rFonts w:hint="eastAsia"/>
        </w:rPr>
        <w:fldChar w:fldCharType="begin"/>
      </w:r>
      <w:r>
        <w:rPr>
          <w:rFonts w:hint="eastAsia"/>
        </w:rPr>
        <w:instrText xml:space="preserve"> </w:instrText>
      </w:r>
      <w:r>
        <w:instrText xml:space="preserve">PAGEREF _Toc229217002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25F4AD69">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"_Toc229217003" </w:instrText>
      </w:r>
      <w:r>
        <w:fldChar w:fldCharType="separate"/>
      </w:r>
      <w:r>
        <w:rPr>
          <w:rStyle w:val="65"/>
          <w:rFonts w:ascii="黑体" w:hAnsi="黑体" w:eastAsia="黑体"/>
          <w:bCs/>
        </w:rPr>
        <w:t>6.17 电磁兼容试验</w:t>
      </w:r>
      <w:r>
        <w:rPr>
          <w:rFonts w:hint="eastAsia"/>
        </w:rPr>
        <w:tab/>
      </w:r>
      <w:r>
        <w:rPr>
          <w:rFonts w:hint="eastAsia"/>
        </w:rPr>
        <w:fldChar w:fldCharType="begin"/>
      </w:r>
      <w:r>
        <w:rPr>
          <w:rFonts w:hint="eastAsia"/>
        </w:rPr>
        <w:instrText xml:space="preserve"> </w:instrText>
      </w:r>
      <w:r>
        <w:instrText xml:space="preserve">PAGEREF _Toc229217003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6AD622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"_Toc229217004" </w:instrText>
      </w:r>
      <w:r>
        <w:fldChar w:fldCharType="separate"/>
      </w:r>
      <w:r>
        <w:rPr>
          <w:rStyle w:val="65"/>
          <w:rFonts w:ascii="黑体" w:hAnsi="黑体" w:eastAsia="黑体"/>
          <w:bCs/>
        </w:rPr>
        <w:t>6.18 水浸与防盗报警功能试验</w:t>
      </w:r>
      <w:r>
        <w:rPr>
          <w:rFonts w:hint="eastAsia"/>
        </w:rPr>
        <w:tab/>
      </w:r>
      <w:r>
        <w:rPr>
          <w:rFonts w:hint="eastAsia"/>
        </w:rPr>
        <w:fldChar w:fldCharType="begin"/>
      </w:r>
      <w:r>
        <w:rPr>
          <w:rFonts w:hint="eastAsia"/>
        </w:rPr>
        <w:instrText xml:space="preserve"> </w:instrText>
      </w:r>
      <w:r>
        <w:instrText xml:space="preserve">PAGEREF _Toc229217004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349C0156">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"_Toc229217005" </w:instrText>
      </w:r>
      <w:r>
        <w:fldChar w:fldCharType="separate"/>
      </w:r>
      <w:r>
        <w:rPr>
          <w:rStyle w:val="65"/>
          <w:rFonts w:eastAsia="黑体"/>
          <w:kern w:val="44"/>
        </w:rPr>
        <w:t>7 检验规则</w:t>
      </w:r>
      <w:r>
        <w:rPr>
          <w:rFonts w:hint="eastAsia"/>
        </w:rPr>
        <w:tab/>
      </w:r>
      <w:r>
        <w:rPr>
          <w:rFonts w:hint="eastAsia"/>
        </w:rPr>
        <w:fldChar w:fldCharType="begin"/>
      </w:r>
      <w:r>
        <w:rPr>
          <w:rFonts w:hint="eastAsia"/>
        </w:rPr>
        <w:instrText xml:space="preserve"> </w:instrText>
      </w:r>
      <w:r>
        <w:instrText xml:space="preserve">PAGEREF _Toc229217005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5FEC016E">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"_Toc229217006" </w:instrText>
      </w:r>
      <w:r>
        <w:fldChar w:fldCharType="separate"/>
      </w:r>
      <w:r>
        <w:rPr>
          <w:rStyle w:val="65"/>
          <w:rFonts w:ascii="黑体" w:hAnsi="黑体" w:eastAsia="黑体"/>
          <w:bCs/>
        </w:rPr>
        <w:t>7.1 型式试验</w:t>
      </w:r>
      <w:r>
        <w:rPr>
          <w:rFonts w:hint="eastAsia"/>
        </w:rPr>
        <w:tab/>
      </w:r>
      <w:r>
        <w:rPr>
          <w:rFonts w:hint="eastAsia"/>
        </w:rPr>
        <w:fldChar w:fldCharType="begin"/>
      </w:r>
      <w:r>
        <w:rPr>
          <w:rFonts w:hint="eastAsia"/>
        </w:rPr>
        <w:instrText xml:space="preserve"> </w:instrText>
      </w:r>
      <w:r>
        <w:instrText xml:space="preserve">PAGEREF _Toc229217006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7BFFB3D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"_Toc229217007" </w:instrText>
      </w:r>
      <w:r>
        <w:fldChar w:fldCharType="separate"/>
      </w:r>
      <w:r>
        <w:rPr>
          <w:rStyle w:val="65"/>
          <w:rFonts w:ascii="黑体" w:hAnsi="黑体" w:eastAsia="黑体"/>
          <w:bCs/>
        </w:rPr>
        <w:t>7.2 出厂检验</w:t>
      </w:r>
      <w:r>
        <w:rPr>
          <w:rFonts w:hint="eastAsia"/>
        </w:rPr>
        <w:tab/>
      </w:r>
      <w:r>
        <w:rPr>
          <w:rFonts w:hint="eastAsia"/>
        </w:rPr>
        <w:fldChar w:fldCharType="begin"/>
      </w:r>
      <w:r>
        <w:rPr>
          <w:rFonts w:hint="eastAsia"/>
        </w:rPr>
        <w:instrText xml:space="preserve"> </w:instrText>
      </w:r>
      <w:r>
        <w:instrText xml:space="preserve">PAGEREF _Toc229217007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1BA37256">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"_Toc229217008" </w:instrText>
      </w:r>
      <w:r>
        <w:fldChar w:fldCharType="separate"/>
      </w:r>
      <w:r>
        <w:rPr>
          <w:rStyle w:val="65"/>
          <w:rFonts w:ascii="黑体" w:hAnsi="黑体" w:eastAsia="黑体"/>
          <w:bCs/>
        </w:rPr>
        <w:t>7.3 送样检测</w:t>
      </w:r>
      <w:r>
        <w:rPr>
          <w:rFonts w:hint="eastAsia"/>
        </w:rPr>
        <w:tab/>
      </w:r>
      <w:r>
        <w:rPr>
          <w:rFonts w:hint="eastAsia"/>
        </w:rPr>
        <w:fldChar w:fldCharType="begin"/>
      </w:r>
      <w:r>
        <w:rPr>
          <w:rFonts w:hint="eastAsia"/>
        </w:rPr>
        <w:instrText xml:space="preserve"> </w:instrText>
      </w:r>
      <w:r>
        <w:instrText xml:space="preserve">PAGEREF _Toc229217008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6866134C">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"_Toc229217009" </w:instrText>
      </w:r>
      <w:r>
        <w:fldChar w:fldCharType="separate"/>
      </w:r>
      <w:r>
        <w:rPr>
          <w:rStyle w:val="65"/>
          <w:rFonts w:ascii="黑体" w:hAnsi="黑体" w:eastAsia="黑体"/>
          <w:bCs/>
        </w:rPr>
        <w:t>7.4 到货抽检</w:t>
      </w:r>
      <w:r>
        <w:rPr>
          <w:rFonts w:hint="eastAsia"/>
        </w:rPr>
        <w:tab/>
      </w:r>
      <w:r>
        <w:rPr>
          <w:rFonts w:hint="eastAsia"/>
        </w:rPr>
        <w:fldChar w:fldCharType="begin"/>
      </w:r>
      <w:r>
        <w:rPr>
          <w:rFonts w:hint="eastAsia"/>
        </w:rPr>
        <w:instrText xml:space="preserve"> </w:instrText>
      </w:r>
      <w:r>
        <w:instrText xml:space="preserve">PAGEREF _Toc229217009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2EFF4472">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"_Toc229217010" </w:instrText>
      </w:r>
      <w:r>
        <w:fldChar w:fldCharType="separate"/>
      </w:r>
      <w:r>
        <w:rPr>
          <w:rStyle w:val="65"/>
          <w:rFonts w:ascii="黑体" w:hAnsi="黑体" w:eastAsia="黑体"/>
          <w:bCs/>
        </w:rPr>
        <w:t>7.5 交接试验</w:t>
      </w:r>
      <w:r>
        <w:rPr>
          <w:rFonts w:hint="eastAsia"/>
        </w:rPr>
        <w:tab/>
      </w:r>
      <w:r>
        <w:rPr>
          <w:rFonts w:hint="eastAsia"/>
        </w:rPr>
        <w:fldChar w:fldCharType="begin"/>
      </w:r>
      <w:r>
        <w:rPr>
          <w:rFonts w:hint="eastAsia"/>
        </w:rPr>
        <w:instrText xml:space="preserve"> </w:instrText>
      </w:r>
      <w:r>
        <w:instrText xml:space="preserve">PAGEREF _Toc229217010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1F18A3B">
      <w:pPr>
        <w:pStyle w:val="38"/>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"_Toc229217011" </w:instrText>
      </w:r>
      <w:r>
        <w:fldChar w:fldCharType="separate"/>
      </w:r>
      <w:r>
        <w:rPr>
          <w:rStyle w:val="65"/>
          <w:rFonts w:eastAsia="黑体"/>
          <w:b/>
          <w:bCs/>
        </w:rPr>
        <w:t>8 监造、包装、储存、运输、安装及质量保证</w:t>
      </w:r>
      <w:r>
        <w:rPr>
          <w:rFonts w:hint="eastAsia"/>
        </w:rPr>
        <w:tab/>
      </w:r>
      <w:r>
        <w:rPr>
          <w:rFonts w:hint="eastAsia"/>
        </w:rPr>
        <w:fldChar w:fldCharType="begin"/>
      </w:r>
      <w:r>
        <w:rPr>
          <w:rFonts w:hint="eastAsia"/>
        </w:rPr>
        <w:instrText xml:space="preserve"> </w:instrText>
      </w:r>
      <w:r>
        <w:instrText xml:space="preserve">PAGEREF _Toc229217011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A50B17A">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"_Toc229217012" </w:instrText>
      </w:r>
      <w:r>
        <w:fldChar w:fldCharType="separate"/>
      </w:r>
      <w:r>
        <w:rPr>
          <w:rStyle w:val="65"/>
          <w:rFonts w:eastAsia="黑体"/>
          <w:bCs/>
        </w:rPr>
        <w:t>8.1 监造</w:t>
      </w:r>
      <w:r>
        <w:rPr>
          <w:rFonts w:hint="eastAsia"/>
        </w:rPr>
        <w:tab/>
      </w:r>
      <w:r>
        <w:rPr>
          <w:rFonts w:hint="eastAsia"/>
        </w:rPr>
        <w:fldChar w:fldCharType="begin"/>
      </w:r>
      <w:r>
        <w:rPr>
          <w:rFonts w:hint="eastAsia"/>
        </w:rPr>
        <w:instrText xml:space="preserve"> </w:instrText>
      </w:r>
      <w:r>
        <w:instrText xml:space="preserve">PAGEREF _Toc229217012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4B5906E">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"_Toc229217013" </w:instrText>
      </w:r>
      <w:r>
        <w:fldChar w:fldCharType="separate"/>
      </w:r>
      <w:r>
        <w:rPr>
          <w:rStyle w:val="65"/>
          <w:rFonts w:eastAsia="黑体"/>
          <w:bCs/>
        </w:rPr>
        <w:t>8.2 包装</w:t>
      </w:r>
      <w:r>
        <w:rPr>
          <w:rFonts w:hint="eastAsia"/>
        </w:rPr>
        <w:tab/>
      </w:r>
      <w:r>
        <w:rPr>
          <w:rFonts w:hint="eastAsia"/>
        </w:rPr>
        <w:fldChar w:fldCharType="begin"/>
      </w:r>
      <w:r>
        <w:rPr>
          <w:rFonts w:hint="eastAsia"/>
        </w:rPr>
        <w:instrText xml:space="preserve"> </w:instrText>
      </w:r>
      <w:r>
        <w:instrText xml:space="preserve">PAGEREF _Toc229217013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472903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"_Toc229217014" </w:instrText>
      </w:r>
      <w:r>
        <w:fldChar w:fldCharType="separate"/>
      </w:r>
      <w:r>
        <w:rPr>
          <w:rStyle w:val="65"/>
          <w:rFonts w:eastAsia="黑体"/>
          <w:bCs/>
        </w:rPr>
        <w:t>8.3 储存与运输</w:t>
      </w:r>
      <w:r>
        <w:rPr>
          <w:rFonts w:hint="eastAsia"/>
        </w:rPr>
        <w:tab/>
      </w:r>
      <w:r>
        <w:rPr>
          <w:rFonts w:hint="eastAsia"/>
        </w:rPr>
        <w:fldChar w:fldCharType="begin"/>
      </w:r>
      <w:r>
        <w:rPr>
          <w:rFonts w:hint="eastAsia"/>
        </w:rPr>
        <w:instrText xml:space="preserve"> </w:instrText>
      </w:r>
      <w:r>
        <w:instrText xml:space="preserve">PAGEREF _Toc229217014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7A13A063">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"_Toc229217015" </w:instrText>
      </w:r>
      <w:r>
        <w:fldChar w:fldCharType="separate"/>
      </w:r>
      <w:r>
        <w:rPr>
          <w:rStyle w:val="65"/>
          <w:rFonts w:eastAsia="黑体"/>
          <w:bCs/>
        </w:rPr>
        <w:t>8.4 安装及调试</w:t>
      </w:r>
      <w:r>
        <w:rPr>
          <w:rFonts w:hint="eastAsia"/>
        </w:rPr>
        <w:tab/>
      </w:r>
      <w:r>
        <w:rPr>
          <w:rFonts w:hint="eastAsia"/>
        </w:rPr>
        <w:fldChar w:fldCharType="begin"/>
      </w:r>
      <w:r>
        <w:rPr>
          <w:rFonts w:hint="eastAsia"/>
        </w:rPr>
        <w:instrText xml:space="preserve"> </w:instrText>
      </w:r>
      <w:r>
        <w:instrText xml:space="preserve">PAGEREF _Toc229217015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5DFCF352">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"_Toc229217016" </w:instrText>
      </w:r>
      <w:r>
        <w:fldChar w:fldCharType="separate"/>
      </w:r>
      <w:r>
        <w:rPr>
          <w:rStyle w:val="65"/>
          <w:rFonts w:eastAsia="黑体"/>
          <w:bCs/>
        </w:rPr>
        <w:t>8.5 质量保证</w:t>
      </w:r>
      <w:r>
        <w:rPr>
          <w:rFonts w:hint="eastAsia"/>
        </w:rPr>
        <w:tab/>
      </w:r>
      <w:r>
        <w:rPr>
          <w:rFonts w:hint="eastAsia"/>
        </w:rPr>
        <w:fldChar w:fldCharType="begin"/>
      </w:r>
      <w:r>
        <w:rPr>
          <w:rFonts w:hint="eastAsia"/>
        </w:rPr>
        <w:instrText xml:space="preserve"> </w:instrText>
      </w:r>
      <w:r>
        <w:instrText xml:space="preserve">PAGEREF _Toc229217016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4C0F6648">
      <w:pPr>
        <w:pStyle w:val="49"/>
        <w:tabs>
          <w:tab w:val="right" w:leader="dot" w:pos="9113"/>
        </w:tabs>
        <w:rPr>
          <w:rFonts w:asciiTheme="minorHAnsi" w:hAnsiTheme="minorHAnsi" w:eastAsiaTheme="minorEastAsia" w:cstheme="minorBidi"/>
          <w:sz w:val="22"/>
          <w14:ligatures w14:val="standardContextual"/>
        </w:rPr>
      </w:pPr>
      <w:r>
        <w:fldChar w:fldCharType="begin"/>
      </w:r>
      <w:r>
        <w:instrText xml:space="preserve"> HYPERLINK \l "_Toc229217017" </w:instrText>
      </w:r>
      <w:r>
        <w:fldChar w:fldCharType="separate"/>
      </w:r>
      <w:r>
        <w:rPr>
          <w:rStyle w:val="65"/>
          <w:rFonts w:eastAsia="黑体"/>
          <w:bCs/>
        </w:rPr>
        <w:t>8.6 售后服务</w:t>
      </w:r>
      <w:r>
        <w:rPr>
          <w:rFonts w:hint="eastAsia"/>
        </w:rPr>
        <w:tab/>
      </w:r>
      <w:r>
        <w:rPr>
          <w:rFonts w:hint="eastAsia"/>
        </w:rPr>
        <w:fldChar w:fldCharType="begin"/>
      </w:r>
      <w:r>
        <w:rPr>
          <w:rFonts w:hint="eastAsia"/>
        </w:rPr>
        <w:instrText xml:space="preserve"> </w:instrText>
      </w:r>
      <w:r>
        <w:instrText xml:space="preserve">PAGEREF _Toc229217017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05D3BBAA">
      <w:pPr>
        <w:pStyle w:val="19"/>
        <w:spacing w:line="360" w:lineRule="auto"/>
        <w:rPr>
          <w:szCs w:val="21"/>
        </w:rPr>
        <w:sectPr>
          <w:headerReference r:id="rId7" w:type="default"/>
          <w:footerReference r:id="rId8" w:type="default"/>
          <w:footerReference r:id="rId9" w:type="even"/>
          <w:pgSz w:w="11906" w:h="16838"/>
          <w:pgMar w:top="1418" w:right="1418" w:bottom="1418" w:left="1365" w:header="851" w:footer="992" w:gutter="0"/>
          <w:cols w:space="720" w:num="1"/>
          <w:titlePg/>
          <w:docGrid w:type="lines" w:linePitch="312" w:charSpace="0"/>
        </w:sectPr>
      </w:pPr>
      <w:r>
        <w:rPr>
          <w:rFonts w:hint="eastAsia" w:ascii="黑体" w:hAnsi="黑体" w:eastAsia="黑体" w:cs="黑体"/>
          <w:bCs/>
          <w:szCs w:val="24"/>
        </w:rPr>
        <w:fldChar w:fldCharType="end"/>
      </w:r>
    </w:p>
    <w:p w14:paraId="26D324A1">
      <w:pPr>
        <w:pStyle w:val="2"/>
        <w:topLinePunct/>
        <w:autoSpaceDE/>
        <w:autoSpaceDN/>
        <w:adjustRightInd/>
        <w:spacing w:before="0" w:after="0" w:line="480" w:lineRule="auto"/>
        <w:jc w:val="both"/>
        <w:rPr>
          <w:rFonts w:eastAsia="黑体"/>
          <w:kern w:val="44"/>
          <w:sz w:val="21"/>
          <w:szCs w:val="21"/>
        </w:rPr>
      </w:pPr>
      <w:bookmarkStart w:id="4" w:name="_Toc72859309"/>
      <w:bookmarkStart w:id="5" w:name="_Toc224531919"/>
      <w:bookmarkStart w:id="6" w:name="_Toc224274558"/>
      <w:bookmarkStart w:id="7" w:name="_Toc229216970"/>
      <w:r>
        <w:rPr>
          <w:rFonts w:eastAsia="黑体"/>
          <w:kern w:val="44"/>
          <w:sz w:val="21"/>
          <w:szCs w:val="21"/>
        </w:rPr>
        <w:t>1 总则</w:t>
      </w:r>
      <w:bookmarkEnd w:id="4"/>
      <w:bookmarkEnd w:id="5"/>
      <w:bookmarkEnd w:id="6"/>
      <w:bookmarkEnd w:id="7"/>
    </w:p>
    <w:p w14:paraId="0D30ECFD">
      <w:pPr>
        <w:pStyle w:val="19"/>
        <w:numPr>
          <w:ilvl w:val="0"/>
          <w:numId w:val="0"/>
        </w:numPr>
        <w:spacing w:line="360" w:lineRule="auto"/>
        <w:rPr>
          <w:kern w:val="0"/>
          <w:szCs w:val="21"/>
        </w:rPr>
      </w:pPr>
      <w:r>
        <w:rPr>
          <w:kern w:val="0"/>
          <w:szCs w:val="21"/>
        </w:rPr>
        <w:t>1.1</w:t>
      </w:r>
      <w:r>
        <w:rPr>
          <w:rFonts w:hint="eastAsia"/>
          <w:kern w:val="0"/>
          <w:szCs w:val="21"/>
        </w:rPr>
        <w:t>本</w:t>
      </w:r>
      <w:r>
        <w:rPr>
          <w:kern w:val="0"/>
          <w:szCs w:val="21"/>
        </w:rPr>
        <w:t>技术规范书</w:t>
      </w:r>
      <w:r>
        <w:rPr>
          <w:rFonts w:hint="eastAsia"/>
          <w:kern w:val="0"/>
          <w:szCs w:val="21"/>
        </w:rPr>
        <w:t>适用于中国南方电网有限责任公司无人机移动机巢（一体机）采购项目，它提出了该设备本体及附属设备的功能设计、结构、性能、安装和试验等方面的技术要求。</w:t>
      </w:r>
    </w:p>
    <w:p w14:paraId="290057BD">
      <w:pPr>
        <w:pStyle w:val="19"/>
        <w:numPr>
          <w:ilvl w:val="0"/>
          <w:numId w:val="0"/>
        </w:numPr>
        <w:spacing w:line="360" w:lineRule="auto"/>
        <w:rPr>
          <w:kern w:val="0"/>
          <w:szCs w:val="21"/>
        </w:rPr>
      </w:pPr>
      <w:r>
        <w:rPr>
          <w:kern w:val="0"/>
          <w:szCs w:val="21"/>
        </w:rPr>
        <w:t>1.2</w:t>
      </w:r>
      <w:r>
        <w:rPr>
          <w:rFonts w:hint="eastAsia"/>
          <w:kern w:val="0"/>
          <w:szCs w:val="21"/>
        </w:rPr>
        <w:t>本</w:t>
      </w:r>
      <w:r>
        <w:rPr>
          <w:kern w:val="0"/>
          <w:szCs w:val="21"/>
        </w:rPr>
        <w:t>技术规范书</w:t>
      </w:r>
      <w:r>
        <w:rPr>
          <w:rFonts w:hint="eastAsia"/>
          <w:kern w:val="0"/>
          <w:szCs w:val="21"/>
        </w:rPr>
        <w:t>提出的是最低限度的技术要求。凡本</w:t>
      </w:r>
      <w:r>
        <w:rPr>
          <w:kern w:val="0"/>
          <w:szCs w:val="21"/>
        </w:rPr>
        <w:t>技术规范书</w:t>
      </w:r>
      <w:r>
        <w:rPr>
          <w:rFonts w:hint="eastAsia"/>
          <w:kern w:val="0"/>
          <w:szCs w:val="21"/>
        </w:rPr>
        <w:t>中未规定，但在相关设备的行业标准、国家标准或</w:t>
      </w:r>
      <w:r>
        <w:rPr>
          <w:kern w:val="0"/>
          <w:szCs w:val="21"/>
        </w:rPr>
        <w:t>IEC</w:t>
      </w:r>
      <w:r>
        <w:rPr>
          <w:rFonts w:hint="eastAsia"/>
          <w:kern w:val="0"/>
          <w:szCs w:val="21"/>
        </w:rPr>
        <w:t>标准中有规定的规范条文，投标方应按相应标准的条文进行设备设计、制造、试验和安装。对国家有关安全、环保等强制性标准，必须满足其要求</w:t>
      </w:r>
      <w:r>
        <w:rPr>
          <w:kern w:val="0"/>
          <w:szCs w:val="21"/>
        </w:rPr>
        <w:t>（如压力容器、高电压设备等）</w:t>
      </w:r>
      <w:r>
        <w:rPr>
          <w:rFonts w:hint="eastAsia"/>
          <w:kern w:val="0"/>
          <w:szCs w:val="21"/>
        </w:rPr>
        <w:t>。</w:t>
      </w:r>
    </w:p>
    <w:p w14:paraId="0D32BF7C">
      <w:pPr>
        <w:pStyle w:val="19"/>
        <w:numPr>
          <w:ilvl w:val="0"/>
          <w:numId w:val="0"/>
        </w:numPr>
        <w:spacing w:line="360" w:lineRule="auto"/>
        <w:rPr>
          <w:kern w:val="0"/>
          <w:szCs w:val="21"/>
        </w:rPr>
      </w:pPr>
      <w:r>
        <w:rPr>
          <w:kern w:val="0"/>
          <w:szCs w:val="21"/>
        </w:rPr>
        <w:t>1.3</w:t>
      </w:r>
      <w:r>
        <w:rPr>
          <w:rFonts w:hint="eastAsia"/>
          <w:kern w:val="0"/>
          <w:szCs w:val="21"/>
        </w:rPr>
        <w:t>如果投标方没有以书面形式对本技术规范书的条文提出异议，则意味着投标方提供的设备完全符合本</w:t>
      </w:r>
      <w:r>
        <w:rPr>
          <w:kern w:val="0"/>
          <w:szCs w:val="21"/>
        </w:rPr>
        <w:t>技术规范书</w:t>
      </w:r>
      <w:r>
        <w:rPr>
          <w:rFonts w:hint="eastAsia"/>
          <w:kern w:val="0"/>
          <w:szCs w:val="21"/>
        </w:rPr>
        <w:t>的要求。如有异议，不管是多么微小，都应在报价书中以“对招标技术文件的意见和同招标技术文件的差异”为标题的专门章节中加以详细描述。</w:t>
      </w:r>
    </w:p>
    <w:p w14:paraId="6EE8B902">
      <w:pPr>
        <w:pStyle w:val="19"/>
        <w:numPr>
          <w:ilvl w:val="0"/>
          <w:numId w:val="0"/>
        </w:numPr>
        <w:spacing w:line="360" w:lineRule="auto"/>
        <w:rPr>
          <w:kern w:val="0"/>
          <w:szCs w:val="21"/>
        </w:rPr>
      </w:pPr>
      <w:r>
        <w:rPr>
          <w:kern w:val="0"/>
          <w:szCs w:val="21"/>
        </w:rPr>
        <w:t>1.4</w:t>
      </w:r>
      <w:r>
        <w:rPr>
          <w:rFonts w:hint="eastAsia"/>
          <w:kern w:val="0"/>
          <w:szCs w:val="21"/>
        </w:rPr>
        <w:t>本技术规范书所使用的标准如遇与投标方所执行的标准不一致时，按较高标准执行。</w:t>
      </w:r>
    </w:p>
    <w:p w14:paraId="710E6E12">
      <w:pPr>
        <w:pStyle w:val="19"/>
        <w:numPr>
          <w:ilvl w:val="0"/>
          <w:numId w:val="0"/>
        </w:numPr>
        <w:spacing w:line="360" w:lineRule="auto"/>
        <w:rPr>
          <w:kern w:val="0"/>
          <w:szCs w:val="21"/>
        </w:rPr>
      </w:pPr>
      <w:r>
        <w:rPr>
          <w:kern w:val="0"/>
          <w:szCs w:val="21"/>
        </w:rPr>
        <w:t>1.5</w:t>
      </w:r>
      <w:r>
        <w:rPr>
          <w:rFonts w:hint="eastAsia"/>
          <w:kern w:val="0"/>
          <w:szCs w:val="21"/>
        </w:rPr>
        <w:t>本</w:t>
      </w:r>
      <w:r>
        <w:rPr>
          <w:kern w:val="0"/>
          <w:szCs w:val="21"/>
        </w:rPr>
        <w:t>技术规范书</w:t>
      </w:r>
      <w:r>
        <w:rPr>
          <w:rFonts w:hint="eastAsia"/>
          <w:kern w:val="0"/>
          <w:szCs w:val="21"/>
        </w:rPr>
        <w:t>经招标方、投标方双方确认后作为订货合同的技术附件，与合同正文具有同等的法律效力。</w:t>
      </w:r>
    </w:p>
    <w:p w14:paraId="51A19B8E">
      <w:pPr>
        <w:pStyle w:val="19"/>
        <w:numPr>
          <w:ilvl w:val="0"/>
          <w:numId w:val="0"/>
        </w:numPr>
        <w:spacing w:line="360" w:lineRule="auto"/>
        <w:rPr>
          <w:kern w:val="0"/>
          <w:szCs w:val="21"/>
        </w:rPr>
      </w:pPr>
      <w:r>
        <w:rPr>
          <w:rFonts w:hint="eastAsia"/>
          <w:kern w:val="0"/>
          <w:szCs w:val="21"/>
        </w:rPr>
        <w:t>1.6投标方在应答标招标技术文件中应如实反映应标产品与本</w:t>
      </w:r>
      <w:r>
        <w:rPr>
          <w:kern w:val="0"/>
          <w:szCs w:val="21"/>
        </w:rPr>
        <w:t>技术规范书</w:t>
      </w:r>
      <w:r>
        <w:rPr>
          <w:rFonts w:hint="eastAsia"/>
          <w:kern w:val="0"/>
          <w:szCs w:val="21"/>
        </w:rPr>
        <w:t>的技术差异。如果投标方没有提出技术差异，而在执行合同的过程中，招标方发现投标方提供的产品与其应标招标技术文件的条文存在差异，招标方有权利要求退货，并将对下一年度的评标工作有不同程度的影响。</w:t>
      </w:r>
      <w:r>
        <w:rPr>
          <w:rFonts w:hint="eastAsia" w:ascii="宋体" w:hAnsi="宋体" w:cs="宋体"/>
          <w:szCs w:val="21"/>
        </w:rPr>
        <w:t>投标人投标设备的技术参数如与招标书“技术要求”不符，应在 “差异表”（附表）中如实澄清，否则视为废标。</w:t>
      </w:r>
    </w:p>
    <w:p w14:paraId="3FD96988">
      <w:pPr>
        <w:pStyle w:val="19"/>
        <w:numPr>
          <w:ilvl w:val="0"/>
          <w:numId w:val="0"/>
        </w:numPr>
        <w:spacing w:line="360" w:lineRule="auto"/>
        <w:rPr>
          <w:kern w:val="0"/>
          <w:szCs w:val="21"/>
        </w:rPr>
      </w:pPr>
      <w:r>
        <w:rPr>
          <w:rFonts w:hint="eastAsia"/>
          <w:kern w:val="0"/>
          <w:szCs w:val="21"/>
        </w:rPr>
        <w:t>1.7投标方应在应标技术部分按本</w:t>
      </w:r>
      <w:r>
        <w:rPr>
          <w:kern w:val="0"/>
          <w:szCs w:val="21"/>
        </w:rPr>
        <w:t>技术规范书</w:t>
      </w:r>
      <w:r>
        <w:rPr>
          <w:rFonts w:hint="eastAsia"/>
          <w:kern w:val="0"/>
          <w:szCs w:val="21"/>
        </w:rPr>
        <w:t>的要求如实详细的填写应标设备的标准配置表，并在应标商务部分按此标准配置进行报价，如发现二者有矛盾之处，将对评标工作有不同程度的影响。</w:t>
      </w:r>
    </w:p>
    <w:p w14:paraId="12B2632C">
      <w:pPr>
        <w:pStyle w:val="19"/>
        <w:numPr>
          <w:ilvl w:val="0"/>
          <w:numId w:val="0"/>
        </w:numPr>
        <w:spacing w:line="360" w:lineRule="auto"/>
        <w:rPr>
          <w:kern w:val="0"/>
          <w:szCs w:val="21"/>
        </w:rPr>
      </w:pPr>
      <w:r>
        <w:rPr>
          <w:rFonts w:hint="eastAsia"/>
          <w:kern w:val="0"/>
          <w:szCs w:val="21"/>
        </w:rPr>
        <w:t>1.8投标方应充分理解本</w:t>
      </w:r>
      <w:r>
        <w:rPr>
          <w:kern w:val="0"/>
          <w:szCs w:val="21"/>
        </w:rPr>
        <w:t>技术规范书</w:t>
      </w:r>
      <w:r>
        <w:rPr>
          <w:rFonts w:hint="eastAsia"/>
          <w:kern w:val="0"/>
          <w:szCs w:val="21"/>
        </w:rPr>
        <w:t>并按本</w:t>
      </w:r>
      <w:r>
        <w:rPr>
          <w:kern w:val="0"/>
          <w:szCs w:val="21"/>
        </w:rPr>
        <w:t>技术规范书</w:t>
      </w:r>
      <w:r>
        <w:rPr>
          <w:rFonts w:hint="eastAsia"/>
          <w:kern w:val="0"/>
          <w:szCs w:val="21"/>
        </w:rPr>
        <w:t>的具体条款、格式要求填写应标的技术文件，如发现应标的技术文件条款、格式不符合本</w:t>
      </w:r>
      <w:r>
        <w:rPr>
          <w:kern w:val="0"/>
          <w:szCs w:val="21"/>
        </w:rPr>
        <w:t>技术规范书</w:t>
      </w:r>
      <w:r>
        <w:rPr>
          <w:rFonts w:hint="eastAsia"/>
          <w:kern w:val="0"/>
          <w:szCs w:val="21"/>
        </w:rPr>
        <w:t>的要求，则认为应标不严肃，在评标时将有不同程度的扣分。</w:t>
      </w:r>
      <w:r>
        <w:rPr>
          <w:kern w:val="0"/>
          <w:szCs w:val="21"/>
        </w:rPr>
        <w:t>投标人应按照本技术条件书中的要求提供相应文件及响应，如文件不全或不响应，应视为废标。</w:t>
      </w:r>
    </w:p>
    <w:p w14:paraId="60933D83">
      <w:pPr>
        <w:pStyle w:val="19"/>
        <w:numPr>
          <w:ilvl w:val="0"/>
          <w:numId w:val="0"/>
        </w:numPr>
        <w:spacing w:line="360" w:lineRule="auto"/>
        <w:rPr>
          <w:kern w:val="0"/>
          <w:szCs w:val="21"/>
        </w:rPr>
      </w:pPr>
      <w:r>
        <w:rPr>
          <w:kern w:val="0"/>
          <w:szCs w:val="21"/>
        </w:rPr>
        <w:t>1.9</w:t>
      </w:r>
      <w:r>
        <w:rPr>
          <w:rFonts w:hint="eastAsia"/>
          <w:kern w:val="0"/>
          <w:szCs w:val="21"/>
        </w:rPr>
        <w:t>本技术规范书未尽事宜，由招标方、投标方双方协商确定。</w:t>
      </w:r>
    </w:p>
    <w:p w14:paraId="0BABC314">
      <w:pPr>
        <w:pStyle w:val="19"/>
        <w:numPr>
          <w:ilvl w:val="0"/>
          <w:numId w:val="0"/>
        </w:numPr>
        <w:spacing w:line="360" w:lineRule="auto"/>
        <w:rPr>
          <w:kern w:val="0"/>
          <w:szCs w:val="21"/>
        </w:rPr>
      </w:pPr>
      <w:r>
        <w:rPr>
          <w:kern w:val="0"/>
          <w:szCs w:val="21"/>
        </w:rPr>
        <w:t>1.10</w:t>
      </w:r>
      <w:r>
        <w:rPr>
          <w:rFonts w:hint="eastAsia"/>
          <w:kern w:val="0"/>
          <w:szCs w:val="21"/>
        </w:rPr>
        <w:t>投标方应提供不少于3年的产品质量保证期。</w:t>
      </w:r>
    </w:p>
    <w:p w14:paraId="57678CBD">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3A8F0A86">
      <w:pPr>
        <w:spacing w:line="360" w:lineRule="auto"/>
        <w:jc w:val="left"/>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1C9384AF">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6255E46C">
      <w:pPr>
        <w:pStyle w:val="29"/>
        <w:spacing w:line="360" w:lineRule="auto"/>
        <w:rPr>
          <w:rFonts w:ascii="Times New Roman" w:hAnsi="Times New Roman"/>
          <w:kern w:val="0"/>
          <w:szCs w:val="21"/>
        </w:rPr>
      </w:pPr>
      <w:r>
        <w:rPr>
          <w:rFonts w:hAnsi="宋体" w:cs="宋体"/>
          <w:szCs w:val="21"/>
        </w:rPr>
        <w:t>1.14</w:t>
      </w:r>
      <w:r>
        <w:rPr>
          <w:rFonts w:hint="eastAsia" w:hAnsi="宋体" w:cs="宋体"/>
          <w:szCs w:val="21"/>
        </w:rPr>
        <w:t>所有资料、文件、图纸要求以中文书写（原厂商的资料如果有英文资料则需要将其附带），所有计算、说明、图纸、文件、手册等采用国际单位制。</w:t>
      </w:r>
    </w:p>
    <w:p w14:paraId="1428DB94">
      <w:pPr>
        <w:pStyle w:val="29"/>
        <w:spacing w:line="360" w:lineRule="auto"/>
        <w:rPr>
          <w:rFonts w:hint="eastAsia" w:asciiTheme="minorEastAsia" w:hAnsiTheme="minorEastAsia" w:eastAsiaTheme="minorEastAsia"/>
          <w:szCs w:val="21"/>
        </w:rPr>
      </w:pPr>
      <w:r>
        <w:rPr>
          <w:rFonts w:asciiTheme="minorEastAsia" w:hAnsiTheme="minorEastAsia" w:eastAsiaTheme="minorEastAsia"/>
          <w:kern w:val="0"/>
          <w:szCs w:val="21"/>
        </w:rPr>
        <w:t>1.15</w:t>
      </w:r>
      <w:r>
        <w:rPr>
          <w:rFonts w:hint="eastAsia" w:cs="宋体" w:asciiTheme="minorEastAsia" w:hAnsiTheme="minorEastAsia" w:eastAsiaTheme="minorEastAsia"/>
          <w:szCs w:val="21"/>
        </w:rPr>
        <w:t>本技术规范书的解释权属于南方电网通用航空服务有限公司。技术规范书未经南方电网通用航空服务有限公司同意，任何个人和单位不得做出任何修改。</w:t>
      </w:r>
    </w:p>
    <w:p w14:paraId="7E7C7628">
      <w:pPr>
        <w:spacing w:line="480" w:lineRule="auto"/>
        <w:outlineLvl w:val="0"/>
        <w:rPr>
          <w:rFonts w:eastAsia="黑体"/>
          <w:b/>
          <w:bCs/>
          <w:szCs w:val="21"/>
        </w:rPr>
      </w:pPr>
      <w:bookmarkStart w:id="8" w:name="_Toc72859310"/>
      <w:bookmarkStart w:id="9" w:name="_Toc229216971"/>
      <w:r>
        <w:rPr>
          <w:rFonts w:eastAsia="黑体"/>
          <w:b/>
          <w:bCs/>
          <w:szCs w:val="21"/>
        </w:rPr>
        <w:t>2 工作范围</w:t>
      </w:r>
      <w:bookmarkEnd w:id="8"/>
      <w:bookmarkEnd w:id="9"/>
    </w:p>
    <w:p w14:paraId="07CDE1FB">
      <w:pPr>
        <w:pStyle w:val="3"/>
        <w:spacing w:before="0" w:after="0" w:line="360" w:lineRule="auto"/>
        <w:rPr>
          <w:rFonts w:ascii="Times New Roman" w:hAnsi="Times New Roman" w:eastAsia="黑体"/>
          <w:b w:val="0"/>
          <w:bCs/>
          <w:szCs w:val="21"/>
        </w:rPr>
      </w:pPr>
      <w:bookmarkStart w:id="10" w:name="_Toc229216972"/>
      <w:bookmarkStart w:id="11" w:name="_Toc72859311"/>
      <w:r>
        <w:rPr>
          <w:rFonts w:ascii="Times New Roman" w:hAnsi="Times New Roman" w:eastAsia="黑体"/>
          <w:b w:val="0"/>
          <w:bCs/>
          <w:szCs w:val="21"/>
        </w:rPr>
        <w:t xml:space="preserve">2.1 </w:t>
      </w:r>
      <w:r>
        <w:rPr>
          <w:rFonts w:hint="eastAsia" w:ascii="Times New Roman" w:hAnsi="Times New Roman" w:eastAsia="黑体"/>
          <w:b w:val="0"/>
          <w:bCs/>
          <w:szCs w:val="21"/>
        </w:rPr>
        <w:t>工程概况</w:t>
      </w:r>
      <w:bookmarkEnd w:id="10"/>
      <w:bookmarkEnd w:id="11"/>
    </w:p>
    <w:p w14:paraId="006320FF">
      <w:pPr>
        <w:spacing w:line="360" w:lineRule="auto"/>
        <w:ind w:left="210" w:firstLine="210"/>
        <w:rPr>
          <w:szCs w:val="21"/>
        </w:rPr>
      </w:pPr>
      <w:r>
        <w:rPr>
          <w:szCs w:val="21"/>
        </w:rPr>
        <w:t>本技术规范书采购的设备适用的工程概况详见专用部分。</w:t>
      </w:r>
    </w:p>
    <w:p w14:paraId="75F57CB3">
      <w:pPr>
        <w:pStyle w:val="3"/>
        <w:spacing w:before="0" w:after="0" w:line="360" w:lineRule="auto"/>
        <w:rPr>
          <w:rFonts w:ascii="Times New Roman" w:hAnsi="Times New Roman" w:eastAsia="黑体"/>
          <w:b w:val="0"/>
          <w:bCs/>
          <w:szCs w:val="21"/>
        </w:rPr>
      </w:pPr>
      <w:bookmarkStart w:id="12" w:name="_Toc72859312"/>
      <w:bookmarkStart w:id="13" w:name="_Toc229216973"/>
      <w:r>
        <w:rPr>
          <w:rFonts w:ascii="Times New Roman" w:hAnsi="Times New Roman" w:eastAsia="黑体"/>
          <w:b w:val="0"/>
          <w:bCs/>
          <w:szCs w:val="21"/>
        </w:rPr>
        <w:t xml:space="preserve">2.2 </w:t>
      </w:r>
      <w:r>
        <w:rPr>
          <w:rFonts w:hint="eastAsia" w:ascii="Times New Roman" w:hAnsi="Times New Roman" w:eastAsia="黑体"/>
          <w:b w:val="0"/>
          <w:bCs/>
          <w:szCs w:val="21"/>
        </w:rPr>
        <w:t>范围和界限</w:t>
      </w:r>
      <w:bookmarkEnd w:id="12"/>
      <w:bookmarkEnd w:id="13"/>
    </w:p>
    <w:p w14:paraId="65BDC35B">
      <w:pPr>
        <w:spacing w:line="360" w:lineRule="auto"/>
        <w:rPr>
          <w:szCs w:val="21"/>
        </w:rPr>
      </w:pPr>
      <w:r>
        <w:rPr>
          <w:szCs w:val="21"/>
        </w:rPr>
        <w:t>2.2.1  本技术规范书适应于所</w:t>
      </w:r>
      <w:r>
        <w:rPr>
          <w:rFonts w:hint="eastAsia"/>
          <w:szCs w:val="21"/>
        </w:rPr>
        <w:t>供</w:t>
      </w:r>
      <w:r>
        <w:rPr>
          <w:rFonts w:hint="eastAsia"/>
          <w:kern w:val="0"/>
          <w:szCs w:val="21"/>
        </w:rPr>
        <w:t>无人机移动机巢（一体机）</w:t>
      </w:r>
      <w:r>
        <w:rPr>
          <w:szCs w:val="21"/>
        </w:rPr>
        <w:t>及其附属设备的设计, 制造, 装配, 工厂试验, 交付, 现场安装的指导、监督以及试运行工作。</w:t>
      </w:r>
    </w:p>
    <w:p w14:paraId="3BFC6AAD">
      <w:pPr>
        <w:spacing w:line="360" w:lineRule="auto"/>
        <w:rPr>
          <w:szCs w:val="21"/>
        </w:rPr>
      </w:pPr>
      <w:r>
        <w:rPr>
          <w:szCs w:val="21"/>
        </w:rPr>
        <w:t>2.2.2  现场安装在投标方的技术指导和监督下由招标方完成。</w:t>
      </w:r>
    </w:p>
    <w:p w14:paraId="5D9548E9">
      <w:pPr>
        <w:spacing w:line="360" w:lineRule="auto"/>
        <w:rPr>
          <w:szCs w:val="21"/>
        </w:rPr>
      </w:pPr>
      <w:r>
        <w:rPr>
          <w:szCs w:val="21"/>
        </w:rPr>
        <w:t>2.2.3  本规范书未说明</w:t>
      </w:r>
      <w:r>
        <w:rPr>
          <w:rFonts w:hint="eastAsia"/>
          <w:szCs w:val="21"/>
        </w:rPr>
        <w:t>，</w:t>
      </w:r>
      <w:r>
        <w:rPr>
          <w:szCs w:val="21"/>
        </w:rPr>
        <w:t>但又与设计、制造、装配、试验、运输、包装、保管、安装和运行维护有关的技术要求</w:t>
      </w:r>
      <w:r>
        <w:rPr>
          <w:rFonts w:hint="eastAsia"/>
          <w:szCs w:val="21"/>
        </w:rPr>
        <w:t>，</w:t>
      </w:r>
      <w:r>
        <w:rPr>
          <w:szCs w:val="21"/>
        </w:rPr>
        <w:t>按条款3所规定的有关标准执行</w:t>
      </w:r>
      <w:r>
        <w:rPr>
          <w:rFonts w:hint="eastAsia"/>
          <w:szCs w:val="21"/>
        </w:rPr>
        <w:t>。</w:t>
      </w:r>
    </w:p>
    <w:p w14:paraId="431AF939">
      <w:pPr>
        <w:pStyle w:val="3"/>
        <w:spacing w:before="0" w:after="0" w:line="360" w:lineRule="auto"/>
        <w:rPr>
          <w:rFonts w:ascii="Times New Roman" w:hAnsi="Times New Roman" w:eastAsia="黑体"/>
          <w:b w:val="0"/>
          <w:bCs/>
          <w:szCs w:val="21"/>
        </w:rPr>
      </w:pPr>
      <w:bookmarkStart w:id="14" w:name="_Toc229216974"/>
      <w:bookmarkStart w:id="15" w:name="_Toc72859313"/>
      <w:r>
        <w:rPr>
          <w:rFonts w:ascii="Times New Roman" w:hAnsi="Times New Roman" w:eastAsia="黑体"/>
          <w:b w:val="0"/>
          <w:bCs/>
          <w:szCs w:val="21"/>
        </w:rPr>
        <w:t>2.3</w:t>
      </w:r>
      <w:r>
        <w:rPr>
          <w:rFonts w:hint="eastAsia" w:ascii="Times New Roman" w:hAnsi="Times New Roman" w:eastAsia="黑体"/>
          <w:b w:val="0"/>
          <w:bCs/>
          <w:szCs w:val="21"/>
        </w:rPr>
        <w:t xml:space="preserve"> 服务范围</w:t>
      </w:r>
      <w:bookmarkEnd w:id="14"/>
      <w:bookmarkEnd w:id="15"/>
    </w:p>
    <w:p w14:paraId="7CD7CCBB">
      <w:pPr>
        <w:spacing w:line="360" w:lineRule="auto"/>
        <w:rPr>
          <w:szCs w:val="21"/>
        </w:rPr>
      </w:pPr>
      <w:r>
        <w:rPr>
          <w:rFonts w:hint="eastAsia"/>
          <w:szCs w:val="21"/>
        </w:rPr>
        <w:t>2</w:t>
      </w:r>
      <w:r>
        <w:rPr>
          <w:szCs w:val="21"/>
        </w:rPr>
        <w:t>.3.1  投标方应按本</w:t>
      </w:r>
      <w:r>
        <w:rPr>
          <w:rFonts w:hint="eastAsia"/>
          <w:szCs w:val="21"/>
        </w:rPr>
        <w:t>技术</w:t>
      </w:r>
      <w:r>
        <w:rPr>
          <w:szCs w:val="21"/>
        </w:rPr>
        <w:t>规范书的要求提供全新的、合格的</w:t>
      </w:r>
      <w:r>
        <w:rPr>
          <w:rFonts w:hint="eastAsia"/>
          <w:szCs w:val="21"/>
        </w:rPr>
        <w:t>无人机移动机巢（一体机）</w:t>
      </w:r>
      <w:r>
        <w:rPr>
          <w:szCs w:val="21"/>
        </w:rPr>
        <w:t>及其附属设备、备品备件。投标方所提供的组件或附件如需向第三方外购时</w:t>
      </w:r>
      <w:r>
        <w:rPr>
          <w:rFonts w:hint="eastAsia"/>
          <w:szCs w:val="21"/>
        </w:rPr>
        <w:t>，投标方</w:t>
      </w:r>
      <w:r>
        <w:rPr>
          <w:szCs w:val="21"/>
        </w:rPr>
        <w:t>应对质量向招标方负责</w:t>
      </w:r>
      <w:r>
        <w:rPr>
          <w:rFonts w:hint="eastAsia"/>
          <w:szCs w:val="21"/>
        </w:rPr>
        <w:t>，</w:t>
      </w:r>
      <w:r>
        <w:rPr>
          <w:szCs w:val="21"/>
        </w:rPr>
        <w:t>并提供相应出厂和验收证明。</w:t>
      </w:r>
    </w:p>
    <w:p w14:paraId="7DD617A4">
      <w:pPr>
        <w:spacing w:line="360" w:lineRule="auto"/>
        <w:rPr>
          <w:szCs w:val="21"/>
        </w:rPr>
      </w:pPr>
      <w:r>
        <w:rPr>
          <w:rFonts w:hint="eastAsia"/>
          <w:szCs w:val="21"/>
        </w:rPr>
        <w:t>2</w:t>
      </w:r>
      <w:r>
        <w:rPr>
          <w:szCs w:val="21"/>
        </w:rPr>
        <w:t xml:space="preserve">.3.2  </w:t>
      </w:r>
      <w:r>
        <w:rPr>
          <w:rFonts w:hint="eastAsia"/>
          <w:szCs w:val="21"/>
        </w:rPr>
        <w:t>供货范围</w:t>
      </w:r>
    </w:p>
    <w:p w14:paraId="1955FC92">
      <w:pPr>
        <w:spacing w:line="360" w:lineRule="auto"/>
        <w:ind w:firstLine="420" w:firstLineChars="200"/>
        <w:rPr>
          <w:szCs w:val="21"/>
        </w:rPr>
      </w:pPr>
      <w:r>
        <w:rPr>
          <w:rFonts w:hint="eastAsia"/>
          <w:szCs w:val="21"/>
        </w:rPr>
        <w:t>合同供货范围为无人机移动机巢（一体机），详见专用部分附表2.2。</w:t>
      </w:r>
    </w:p>
    <w:p w14:paraId="12C7289C">
      <w:pPr>
        <w:spacing w:line="360" w:lineRule="auto"/>
        <w:rPr>
          <w:szCs w:val="21"/>
        </w:rPr>
      </w:pPr>
      <w:r>
        <w:rPr>
          <w:szCs w:val="21"/>
        </w:rPr>
        <w:t xml:space="preserve">2.3.3  </w:t>
      </w:r>
      <w:r>
        <w:rPr>
          <w:rFonts w:hint="eastAsia"/>
          <w:szCs w:val="21"/>
        </w:rPr>
        <w:t>工厂试验由投标方在生产厂家内完成，但应有招标方代表参加，参加工厂验收的人数及天数等规定详见规范书商务部分。</w:t>
      </w:r>
    </w:p>
    <w:p w14:paraId="7D6DABA8">
      <w:pPr>
        <w:spacing w:line="360" w:lineRule="auto"/>
        <w:rPr>
          <w:szCs w:val="21"/>
        </w:rPr>
      </w:pPr>
      <w:r>
        <w:rPr>
          <w:szCs w:val="21"/>
        </w:rPr>
        <w:t xml:space="preserve">2.3.4  </w:t>
      </w:r>
      <w:r>
        <w:rPr>
          <w:rFonts w:hint="eastAsia"/>
          <w:szCs w:val="21"/>
        </w:rPr>
        <w:t>装置从生产厂家到安装位置的运输全部由投标方完成，现场调试和安装在招标方指导下由投标方完成</w:t>
      </w:r>
      <w:r>
        <w:t>。</w:t>
      </w:r>
      <w:r>
        <w:rPr>
          <w:rFonts w:hint="eastAsia"/>
          <w:szCs w:val="21"/>
        </w:rPr>
        <w:t>投标方协助招标方按标准检查安装质量，处理调试投运过程中出现的问题，并提供备品、备件，做好销售服务工作.投标方应选派有经验的技术人员，对安装和运行人员免费培训。安装督导的工作范围及人数和天数等规定详见规范书商务部分。</w:t>
      </w:r>
    </w:p>
    <w:p w14:paraId="735F34B4">
      <w:pPr>
        <w:spacing w:line="360" w:lineRule="auto"/>
        <w:rPr>
          <w:szCs w:val="21"/>
        </w:rPr>
      </w:pPr>
      <w:r>
        <w:rPr>
          <w:szCs w:val="21"/>
        </w:rPr>
        <w:t xml:space="preserve">2.3.5  </w:t>
      </w:r>
      <w:r>
        <w:rPr>
          <w:rFonts w:hint="eastAsia"/>
          <w:szCs w:val="21"/>
        </w:rPr>
        <w:t>投标方应协助招标方解决设备运行中出现的问题。</w:t>
      </w:r>
    </w:p>
    <w:p w14:paraId="2675D427">
      <w:pPr>
        <w:spacing w:line="360" w:lineRule="auto"/>
        <w:rPr>
          <w:szCs w:val="21"/>
        </w:rPr>
      </w:pPr>
      <w:r>
        <w:rPr>
          <w:szCs w:val="21"/>
        </w:rPr>
        <w:t xml:space="preserve">2.3.6  </w:t>
      </w:r>
      <w:r>
        <w:rPr>
          <w:rFonts w:hint="eastAsia"/>
          <w:szCs w:val="21"/>
        </w:rPr>
        <w:t>设计联络会议的地点及招标方参加人员的人数和天数等规定详见规范书商务部分。</w:t>
      </w:r>
    </w:p>
    <w:p w14:paraId="1158B244">
      <w:pPr>
        <w:spacing w:line="360" w:lineRule="auto"/>
        <w:rPr>
          <w:szCs w:val="21"/>
        </w:rPr>
      </w:pPr>
      <w:r>
        <w:rPr>
          <w:szCs w:val="21"/>
        </w:rPr>
        <w:t xml:space="preserve">2.3.7  </w:t>
      </w:r>
      <w:r>
        <w:rPr>
          <w:rFonts w:hint="eastAsia"/>
          <w:szCs w:val="21"/>
        </w:rPr>
        <w:t>设备安装、调试和性能试验合格后方可投运。设备投运并稳定运行后，投标方和招标方（业主）双方应根据相关法律、法规和公司管理制度签署合同设备的验收证明书。该证明书共两份，双方各执一份。</w:t>
      </w:r>
    </w:p>
    <w:p w14:paraId="12BB82DE">
      <w:pPr>
        <w:spacing w:line="360" w:lineRule="auto"/>
        <w:rPr>
          <w:szCs w:val="21"/>
        </w:rPr>
      </w:pPr>
      <w:r>
        <w:rPr>
          <w:szCs w:val="21"/>
        </w:rPr>
        <w:t xml:space="preserve">2.3.8  </w:t>
      </w:r>
      <w:r>
        <w:rPr>
          <w:rFonts w:hint="eastAsia"/>
          <w:szCs w:val="21"/>
        </w:rPr>
        <w:t>如果安装、调试、性能试验、试运行及质保期内技术指标一项或多项不能满足合同技术部分要求，买卖双方共同分析原因，分清责任，如属制造方面的原因，或涉及索赔部分，按商务部分有关条款执行。</w:t>
      </w:r>
    </w:p>
    <w:p w14:paraId="3E983FE9">
      <w:pPr>
        <w:pStyle w:val="3"/>
        <w:spacing w:before="0" w:after="0" w:line="360" w:lineRule="auto"/>
        <w:rPr>
          <w:rFonts w:ascii="Times New Roman" w:hAnsi="Times New Roman" w:eastAsia="黑体"/>
          <w:b w:val="0"/>
          <w:bCs/>
          <w:szCs w:val="21"/>
        </w:rPr>
      </w:pPr>
      <w:bookmarkStart w:id="16" w:name="_Toc229216975"/>
      <w:bookmarkStart w:id="17" w:name="_Toc72859314"/>
      <w:r>
        <w:rPr>
          <w:rFonts w:ascii="Times New Roman" w:hAnsi="Times New Roman" w:eastAsia="黑体"/>
          <w:b w:val="0"/>
          <w:bCs/>
          <w:szCs w:val="21"/>
        </w:rPr>
        <w:t xml:space="preserve">2.4 </w:t>
      </w:r>
      <w:r>
        <w:rPr>
          <w:rFonts w:hint="eastAsia" w:ascii="Times New Roman" w:hAnsi="Times New Roman" w:eastAsia="黑体"/>
          <w:b w:val="0"/>
          <w:bCs/>
          <w:szCs w:val="21"/>
        </w:rPr>
        <w:t>技术文件</w:t>
      </w:r>
      <w:bookmarkEnd w:id="16"/>
      <w:bookmarkEnd w:id="17"/>
    </w:p>
    <w:p w14:paraId="71D8AF80">
      <w:pPr>
        <w:spacing w:line="360" w:lineRule="auto"/>
        <w:rPr>
          <w:rFonts w:eastAsia="黑体"/>
          <w:szCs w:val="21"/>
        </w:rPr>
      </w:pPr>
      <w:r>
        <w:rPr>
          <w:szCs w:val="21"/>
        </w:rPr>
        <w:t xml:space="preserve">2.4.1  </w:t>
      </w:r>
      <w:r>
        <w:rPr>
          <w:rFonts w:hint="eastAsia"/>
          <w:szCs w:val="21"/>
        </w:rPr>
        <w:t>一般要求</w:t>
      </w:r>
    </w:p>
    <w:p w14:paraId="20D1A3E2">
      <w:pPr>
        <w:adjustRightInd w:val="0"/>
        <w:snapToGrid w:val="0"/>
        <w:spacing w:line="360" w:lineRule="auto"/>
        <w:ind w:firstLine="420" w:firstLineChars="200"/>
        <w:rPr>
          <w:szCs w:val="21"/>
        </w:rPr>
      </w:pPr>
      <w:r>
        <w:rPr>
          <w:szCs w:val="21"/>
        </w:rPr>
        <w:t>1）投标方提供的</w:t>
      </w:r>
      <w:r>
        <w:rPr>
          <w:rFonts w:hint="eastAsia"/>
          <w:szCs w:val="21"/>
        </w:rPr>
        <w:t>图纸、</w:t>
      </w:r>
      <w:r>
        <w:rPr>
          <w:szCs w:val="21"/>
        </w:rPr>
        <w:t>资料</w:t>
      </w:r>
      <w:r>
        <w:rPr>
          <w:rFonts w:hint="eastAsia"/>
          <w:szCs w:val="21"/>
        </w:rPr>
        <w:t>、文件</w:t>
      </w:r>
      <w:r>
        <w:rPr>
          <w:szCs w:val="21"/>
        </w:rPr>
        <w:t>应使用国家法定单位制即国际单位制，语言为中文。</w:t>
      </w:r>
    </w:p>
    <w:p w14:paraId="2588DB9C">
      <w:pPr>
        <w:adjustRightInd w:val="0"/>
        <w:snapToGrid w:val="0"/>
        <w:spacing w:line="360" w:lineRule="auto"/>
        <w:ind w:firstLine="420" w:firstLineChars="200"/>
        <w:rPr>
          <w:szCs w:val="21"/>
        </w:rPr>
      </w:pPr>
      <w:r>
        <w:rPr>
          <w:szCs w:val="21"/>
        </w:rPr>
        <w:t>2）资料的组织结构清晰、逻辑性强。资料内容耍正确、准确、一致、清晰、完整，满足工程要求。</w:t>
      </w:r>
    </w:p>
    <w:p w14:paraId="0E5DC698">
      <w:pPr>
        <w:adjustRightInd w:val="0"/>
        <w:snapToGrid w:val="0"/>
        <w:spacing w:line="360" w:lineRule="auto"/>
        <w:ind w:firstLine="420" w:firstLineChars="200"/>
        <w:rPr>
          <w:szCs w:val="21"/>
        </w:rPr>
      </w:pPr>
      <w:r>
        <w:rPr>
          <w:szCs w:val="21"/>
        </w:rPr>
        <w:t>3） 对于其它没有列入合同技术资料清单，却是工程所必需的文件和资料，一经发现，投标方也应及时免费提供。如</w:t>
      </w:r>
      <w:r>
        <w:rPr>
          <w:rFonts w:hint="eastAsia"/>
          <w:szCs w:val="21"/>
        </w:rPr>
        <w:t>项目</w:t>
      </w:r>
      <w:r>
        <w:rPr>
          <w:szCs w:val="21"/>
        </w:rPr>
        <w:t>工程为多台设备构成，后续设备有改进时，投标方应及时免费提供新的技术资料。</w:t>
      </w:r>
    </w:p>
    <w:p w14:paraId="3E985D4E">
      <w:pPr>
        <w:adjustRightInd w:val="0"/>
        <w:snapToGrid w:val="0"/>
        <w:spacing w:line="360" w:lineRule="auto"/>
        <w:ind w:firstLine="420" w:firstLineChars="200"/>
        <w:rPr>
          <w:szCs w:val="21"/>
        </w:rPr>
      </w:pPr>
      <w:r>
        <w:rPr>
          <w:szCs w:val="21"/>
        </w:rPr>
        <w:t>4）</w:t>
      </w:r>
      <w:r>
        <w:rPr>
          <w:rFonts w:hint="eastAsia"/>
          <w:szCs w:val="21"/>
        </w:rPr>
        <w:t xml:space="preserve"> 技术文件应包括外形尺寸图、安装使用说明书、材料和设备清单、试验报告。</w:t>
      </w:r>
    </w:p>
    <w:p w14:paraId="764059FE">
      <w:pPr>
        <w:spacing w:line="360" w:lineRule="auto"/>
        <w:ind w:firstLine="420" w:firstLineChars="200"/>
      </w:pPr>
      <w:bookmarkStart w:id="18" w:name="_Toc30637"/>
      <w:bookmarkStart w:id="19" w:name="_Toc6217"/>
      <w:r>
        <w:rPr>
          <w:rFonts w:hint="eastAsia"/>
        </w:rPr>
        <w:t>5）技术文件的组成</w:t>
      </w:r>
      <w:bookmarkEnd w:id="18"/>
      <w:bookmarkEnd w:id="19"/>
      <w:r>
        <w:rPr>
          <w:rFonts w:hint="eastAsia"/>
        </w:rPr>
        <w:t>：</w:t>
      </w:r>
    </w:p>
    <w:p w14:paraId="1DC94B41">
      <w:pPr>
        <w:spacing w:line="360" w:lineRule="auto"/>
        <w:ind w:firstLine="420" w:firstLineChars="200"/>
        <w:rPr>
          <w:rFonts w:hint="eastAsia" w:ascii="宋体" w:hAnsi="宋体" w:cs="宋体"/>
          <w:szCs w:val="21"/>
        </w:rPr>
      </w:pPr>
      <w:r>
        <w:rPr>
          <w:rFonts w:hint="eastAsia" w:ascii="宋体" w:hAnsi="宋体" w:cs="宋体"/>
          <w:szCs w:val="21"/>
        </w:rPr>
        <w:t>1.投标设备的详细供货清单；</w:t>
      </w:r>
    </w:p>
    <w:p w14:paraId="4E58B855">
      <w:pPr>
        <w:spacing w:line="360" w:lineRule="auto"/>
        <w:ind w:firstLine="420" w:firstLineChars="200"/>
        <w:rPr>
          <w:rFonts w:hint="eastAsia" w:ascii="宋体" w:hAnsi="宋体" w:cs="宋体"/>
          <w:szCs w:val="21"/>
        </w:rPr>
      </w:pPr>
      <w:r>
        <w:rPr>
          <w:rFonts w:hint="eastAsia" w:ascii="宋体" w:hAnsi="宋体" w:cs="宋体"/>
          <w:szCs w:val="21"/>
        </w:rPr>
        <w:t>2.技术应答书，应逐条“点对点”回应本标书的技术规范；</w:t>
      </w:r>
    </w:p>
    <w:p w14:paraId="3CA465CD">
      <w:pPr>
        <w:spacing w:line="360" w:lineRule="auto"/>
        <w:ind w:firstLine="420" w:firstLineChars="200"/>
        <w:rPr>
          <w:rFonts w:hint="eastAsia" w:ascii="宋体" w:hAnsi="宋体" w:cs="宋体"/>
          <w:szCs w:val="21"/>
        </w:rPr>
      </w:pPr>
      <w:r>
        <w:rPr>
          <w:rFonts w:hint="eastAsia" w:ascii="宋体" w:hAnsi="宋体" w:cs="宋体"/>
          <w:szCs w:val="21"/>
        </w:rPr>
        <w:t>3.差异表（格式见附表）；</w:t>
      </w:r>
    </w:p>
    <w:p w14:paraId="09E249E9">
      <w:pPr>
        <w:spacing w:line="360" w:lineRule="auto"/>
        <w:ind w:firstLine="420" w:firstLineChars="200"/>
        <w:rPr>
          <w:rFonts w:hint="eastAsia" w:ascii="宋体" w:hAnsi="宋体" w:cs="宋体"/>
          <w:szCs w:val="21"/>
        </w:rPr>
      </w:pPr>
      <w:r>
        <w:rPr>
          <w:rFonts w:hint="eastAsia" w:ascii="宋体" w:hAnsi="宋体" w:cs="宋体"/>
          <w:szCs w:val="21"/>
        </w:rPr>
        <w:t>4.售后服务保证相关证书，包括产品合格证书、产品三包凭证和保修卡；</w:t>
      </w:r>
    </w:p>
    <w:p w14:paraId="493A1A5A">
      <w:pPr>
        <w:spacing w:line="360" w:lineRule="auto"/>
        <w:ind w:firstLine="420" w:firstLineChars="200"/>
        <w:rPr>
          <w:rFonts w:hint="eastAsia" w:ascii="宋体" w:hAnsi="宋体" w:cs="宋体"/>
          <w:szCs w:val="21"/>
        </w:rPr>
      </w:pPr>
      <w:r>
        <w:rPr>
          <w:rFonts w:hint="eastAsia" w:ascii="宋体" w:hAnsi="宋体" w:cs="宋体"/>
          <w:szCs w:val="21"/>
        </w:rPr>
        <w:t>5.产品出厂检测报告；</w:t>
      </w:r>
    </w:p>
    <w:p w14:paraId="5511DD10">
      <w:pPr>
        <w:spacing w:line="360" w:lineRule="auto"/>
        <w:ind w:firstLine="420" w:firstLineChars="200"/>
        <w:rPr>
          <w:szCs w:val="21"/>
        </w:rPr>
      </w:pPr>
      <w:r>
        <w:rPr>
          <w:rFonts w:hint="eastAsia" w:ascii="宋体" w:hAnsi="宋体" w:cs="宋体"/>
          <w:szCs w:val="21"/>
        </w:rPr>
        <w:t>6.提供中文操作手册和维护手册。</w:t>
      </w:r>
    </w:p>
    <w:p w14:paraId="295A9E02">
      <w:pPr>
        <w:spacing w:line="360" w:lineRule="auto"/>
        <w:rPr>
          <w:rFonts w:eastAsia="黑体"/>
          <w:szCs w:val="21"/>
        </w:rPr>
      </w:pPr>
      <w:r>
        <w:rPr>
          <w:szCs w:val="21"/>
        </w:rPr>
        <w:t xml:space="preserve">2.4.2  </w:t>
      </w:r>
      <w:bookmarkStart w:id="20" w:name="_Toc240363504"/>
      <w:bookmarkStart w:id="21" w:name="_Toc240364367"/>
      <w:bookmarkStart w:id="22" w:name="_Toc240363364"/>
      <w:r>
        <w:rPr>
          <w:rFonts w:hint="eastAsia"/>
          <w:szCs w:val="21"/>
        </w:rPr>
        <w:t>设计联络</w:t>
      </w:r>
    </w:p>
    <w:bookmarkEnd w:id="20"/>
    <w:bookmarkEnd w:id="21"/>
    <w:bookmarkEnd w:id="22"/>
    <w:p w14:paraId="146C7B7C">
      <w:pPr>
        <w:adjustRightInd w:val="0"/>
        <w:snapToGrid w:val="0"/>
        <w:spacing w:line="360" w:lineRule="auto"/>
        <w:ind w:firstLine="420" w:firstLineChars="200"/>
        <w:rPr>
          <w:szCs w:val="21"/>
        </w:rPr>
      </w:pPr>
      <w:bookmarkStart w:id="23" w:name="_Toc82140158"/>
      <w:bookmarkStart w:id="24" w:name="_Toc81989605"/>
      <w:r>
        <w:rPr>
          <w:rFonts w:hint="eastAsia"/>
          <w:szCs w:val="21"/>
        </w:rPr>
        <w:t>1）供方应按设计需要随时开展设计联络工作，提供设计所需的相关资料，以保证需方工期要求。</w:t>
      </w:r>
    </w:p>
    <w:p w14:paraId="20CA05D6">
      <w:pPr>
        <w:adjustRightInd w:val="0"/>
        <w:snapToGrid w:val="0"/>
        <w:spacing w:line="360" w:lineRule="auto"/>
        <w:ind w:firstLine="420" w:firstLineChars="200"/>
        <w:rPr>
          <w:szCs w:val="21"/>
        </w:rPr>
      </w:pPr>
      <w:r>
        <w:rPr>
          <w:rFonts w:hint="eastAsia"/>
          <w:szCs w:val="21"/>
        </w:rPr>
        <w:t>2）供方提供的图纸必须经需方代表确认。</w:t>
      </w:r>
    </w:p>
    <w:p w14:paraId="014EA8A8">
      <w:pPr>
        <w:adjustRightInd w:val="0"/>
        <w:spacing w:line="480" w:lineRule="auto"/>
        <w:outlineLvl w:val="0"/>
        <w:rPr>
          <w:rFonts w:hint="eastAsia" w:ascii="黑体" w:hAnsi="黑体" w:eastAsia="黑体" w:cs="黑体"/>
          <w:b/>
          <w:bCs/>
          <w:szCs w:val="21"/>
        </w:rPr>
      </w:pPr>
      <w:bookmarkStart w:id="25" w:name="_Toc229216976"/>
      <w:bookmarkStart w:id="26" w:name="_Toc72859315"/>
      <w:r>
        <w:rPr>
          <w:rFonts w:ascii="黑体" w:hAnsi="黑体" w:eastAsia="黑体" w:cs="黑体"/>
          <w:b/>
          <w:bCs/>
          <w:szCs w:val="21"/>
        </w:rPr>
        <w:t xml:space="preserve">3 </w:t>
      </w:r>
      <w:r>
        <w:rPr>
          <w:rFonts w:hint="eastAsia" w:ascii="黑体" w:hAnsi="黑体" w:eastAsia="黑体" w:cs="黑体"/>
          <w:b/>
          <w:bCs/>
          <w:szCs w:val="21"/>
        </w:rPr>
        <w:t>应遵循的主要标准</w:t>
      </w:r>
      <w:bookmarkEnd w:id="23"/>
      <w:bookmarkEnd w:id="24"/>
      <w:bookmarkEnd w:id="25"/>
      <w:bookmarkEnd w:id="26"/>
    </w:p>
    <w:p w14:paraId="41A8D434">
      <w:pPr>
        <w:spacing w:line="360" w:lineRule="auto"/>
        <w:ind w:left="210" w:firstLine="420" w:firstLineChars="200"/>
        <w:rPr>
          <w:szCs w:val="21"/>
        </w:rPr>
      </w:pPr>
      <w:r>
        <w:rPr>
          <w:szCs w:val="21"/>
        </w:rPr>
        <w:t>除本技术规范书特殊规定外，投标方所提供的设备均按规定的标准和规程的最新版本进行设计、制造、试验和安装。如果这些标准内容有矛盾时，应按最高标准的条款执行或按双方商定的标准执行。如果投标方选用本规范书规定以外的标准时，则需提交这种替换标准供审查和分析。仅在投标方已证明替换标准相当或优于规范书规定的标准，并从招标方处获得书面的认可才能使用。提交供审查的标准应为中文或英文版本。凡是未注明日期的引用标准，其最新版适用于本技术规范书。主要引用标准如下：</w:t>
      </w:r>
    </w:p>
    <w:p w14:paraId="04E197F3">
      <w:pPr>
        <w:spacing w:line="360" w:lineRule="auto"/>
        <w:ind w:firstLine="420" w:firstLineChars="200"/>
        <w:rPr>
          <w:szCs w:val="21"/>
        </w:rPr>
      </w:pPr>
      <w:r>
        <w:rPr>
          <w:rFonts w:hint="eastAsia"/>
          <w:szCs w:val="21"/>
        </w:rPr>
        <w:t>GB/T 4208-2017 外壳防护等级（IP代码）</w:t>
      </w:r>
    </w:p>
    <w:p w14:paraId="5D8F0809">
      <w:pPr>
        <w:spacing w:line="360" w:lineRule="auto"/>
        <w:ind w:firstLine="420" w:firstLineChars="200"/>
        <w:rPr>
          <w:szCs w:val="21"/>
        </w:rPr>
      </w:pPr>
      <w:r>
        <w:rPr>
          <w:rFonts w:hint="eastAsia"/>
          <w:szCs w:val="21"/>
        </w:rPr>
        <w:t>GB/T 28591-2012 风力等级</w:t>
      </w:r>
    </w:p>
    <w:p w14:paraId="53343B67">
      <w:pPr>
        <w:spacing w:line="360" w:lineRule="auto"/>
        <w:ind w:firstLine="420" w:firstLineChars="200"/>
        <w:rPr>
          <w:szCs w:val="21"/>
        </w:rPr>
      </w:pPr>
      <w:r>
        <w:rPr>
          <w:rFonts w:hint="eastAsia"/>
          <w:szCs w:val="21"/>
        </w:rPr>
        <w:t>GB 4943.1-2022 信息技术设备 安全 第1部分：通用要求GB/T 6388-1986 运输包装收发货标志</w:t>
      </w:r>
    </w:p>
    <w:p w14:paraId="15D7BB1B">
      <w:pPr>
        <w:spacing w:line="360" w:lineRule="auto"/>
        <w:ind w:firstLine="420" w:firstLineChars="200"/>
        <w:rPr>
          <w:szCs w:val="21"/>
        </w:rPr>
      </w:pPr>
      <w:r>
        <w:rPr>
          <w:szCs w:val="21"/>
        </w:rPr>
        <w:t>GB 50395-2007 视频安防监控系统工程设计规范</w:t>
      </w:r>
    </w:p>
    <w:p w14:paraId="1031C8BD">
      <w:pPr>
        <w:spacing w:line="360" w:lineRule="auto"/>
        <w:ind w:firstLine="420" w:firstLineChars="200"/>
        <w:rPr>
          <w:szCs w:val="21"/>
        </w:rPr>
      </w:pPr>
      <w:r>
        <w:rPr>
          <w:rFonts w:hint="eastAsia"/>
          <w:szCs w:val="21"/>
        </w:rPr>
        <w:t>GB/T 191-2008 包装储运图示标志</w:t>
      </w:r>
    </w:p>
    <w:p w14:paraId="60EEAA8A">
      <w:pPr>
        <w:spacing w:line="360" w:lineRule="auto"/>
        <w:ind w:firstLine="420" w:firstLineChars="200"/>
        <w:rPr>
          <w:szCs w:val="21"/>
        </w:rPr>
      </w:pPr>
      <w:r>
        <w:rPr>
          <w:rFonts w:hint="eastAsia"/>
          <w:szCs w:val="21"/>
        </w:rPr>
        <w:t>GB/T 2314-2008 电力金具通用技术条件</w:t>
      </w:r>
    </w:p>
    <w:p w14:paraId="3F114C98">
      <w:pPr>
        <w:spacing w:line="360" w:lineRule="auto"/>
        <w:ind w:firstLine="420" w:firstLineChars="200"/>
        <w:rPr>
          <w:szCs w:val="21"/>
        </w:rPr>
      </w:pPr>
      <w:r>
        <w:rPr>
          <w:rFonts w:hint="eastAsia"/>
          <w:szCs w:val="21"/>
        </w:rPr>
        <w:t>GB/T 2317.2-2008 电力金具试验方法第2部分：电晕和无线电干扰试验</w:t>
      </w:r>
    </w:p>
    <w:p w14:paraId="15B4429B">
      <w:pPr>
        <w:spacing w:line="360" w:lineRule="auto"/>
        <w:ind w:firstLine="420" w:firstLineChars="200"/>
        <w:rPr>
          <w:szCs w:val="21"/>
        </w:rPr>
      </w:pPr>
      <w:r>
        <w:rPr>
          <w:rFonts w:hint="eastAsia"/>
          <w:szCs w:val="21"/>
        </w:rPr>
        <w:t>GB/T 2317.3-2008 电力金具试验方法第3部分：热循环试验</w:t>
      </w:r>
    </w:p>
    <w:p w14:paraId="3F6BF08D">
      <w:pPr>
        <w:spacing w:line="360" w:lineRule="auto"/>
        <w:ind w:firstLine="420" w:firstLineChars="200"/>
        <w:rPr>
          <w:szCs w:val="21"/>
        </w:rPr>
      </w:pPr>
      <w:r>
        <w:rPr>
          <w:rFonts w:hint="eastAsia"/>
          <w:szCs w:val="21"/>
        </w:rPr>
        <w:t>GB/T 2317.4-2023 电力金具试验方法第4部分：验收规则</w:t>
      </w:r>
    </w:p>
    <w:p w14:paraId="2AF82C90">
      <w:pPr>
        <w:spacing w:line="360" w:lineRule="auto"/>
        <w:ind w:firstLine="420" w:firstLineChars="200"/>
        <w:rPr>
          <w:szCs w:val="21"/>
        </w:rPr>
      </w:pPr>
      <w:r>
        <w:rPr>
          <w:rFonts w:hint="eastAsia"/>
          <w:szCs w:val="21"/>
        </w:rPr>
        <w:t>GB/T 2423.1</w:t>
      </w:r>
      <w:r>
        <w:rPr>
          <w:rFonts w:hint="eastAsia"/>
          <w:szCs w:val="21"/>
        </w:rPr>
        <w:tab/>
      </w:r>
      <w:r>
        <w:rPr>
          <w:rFonts w:hint="eastAsia"/>
          <w:szCs w:val="21"/>
        </w:rPr>
        <w:t>-2008 电工电子产品环境试验　第2部分：试验方法　试验A：低温</w:t>
      </w:r>
    </w:p>
    <w:p w14:paraId="0DD253E7">
      <w:pPr>
        <w:spacing w:line="360" w:lineRule="auto"/>
        <w:ind w:firstLine="420" w:firstLineChars="200"/>
        <w:rPr>
          <w:szCs w:val="21"/>
        </w:rPr>
      </w:pPr>
      <w:r>
        <w:rPr>
          <w:rFonts w:hint="eastAsia"/>
          <w:szCs w:val="21"/>
        </w:rPr>
        <w:t>GB/T 2423.2</w:t>
      </w:r>
      <w:r>
        <w:rPr>
          <w:rFonts w:hint="eastAsia"/>
          <w:szCs w:val="21"/>
        </w:rPr>
        <w:tab/>
      </w:r>
      <w:r>
        <w:rPr>
          <w:rFonts w:hint="eastAsia"/>
          <w:szCs w:val="21"/>
        </w:rPr>
        <w:t>-2008 电工电子产品环境试验　第2部分：试验方法　试验B：高温</w:t>
      </w:r>
    </w:p>
    <w:p w14:paraId="58E97240">
      <w:pPr>
        <w:spacing w:line="360" w:lineRule="auto"/>
        <w:ind w:firstLine="420" w:firstLineChars="200"/>
        <w:rPr>
          <w:szCs w:val="21"/>
        </w:rPr>
      </w:pPr>
      <w:r>
        <w:rPr>
          <w:rFonts w:hint="eastAsia"/>
          <w:szCs w:val="21"/>
        </w:rPr>
        <w:t>GB/T 2423.4</w:t>
      </w:r>
      <w:r>
        <w:rPr>
          <w:rFonts w:hint="eastAsia"/>
          <w:szCs w:val="21"/>
        </w:rPr>
        <w:tab/>
      </w:r>
      <w:r>
        <w:rPr>
          <w:rFonts w:hint="eastAsia"/>
          <w:szCs w:val="21"/>
        </w:rPr>
        <w:t>-2008 电工电子产品环境试验　第2部分：试验方法　试验Db：交变湿热（12h＋12h循环）</w:t>
      </w:r>
    </w:p>
    <w:p w14:paraId="0ED0D6F9">
      <w:pPr>
        <w:spacing w:line="360" w:lineRule="auto"/>
        <w:ind w:firstLine="420" w:firstLineChars="200"/>
        <w:rPr>
          <w:szCs w:val="21"/>
        </w:rPr>
      </w:pPr>
      <w:r>
        <w:rPr>
          <w:rFonts w:hint="eastAsia"/>
        </w:rPr>
        <w:t>GB/T 2423.5-2019 环境试验 第2部分：试验方法 试验Ea和导则：冲击</w:t>
      </w:r>
    </w:p>
    <w:p w14:paraId="7CD3BA23">
      <w:pPr>
        <w:spacing w:line="360" w:lineRule="auto"/>
        <w:ind w:firstLine="420" w:firstLineChars="200"/>
        <w:rPr>
          <w:szCs w:val="21"/>
        </w:rPr>
      </w:pPr>
      <w:r>
        <w:rPr>
          <w:rFonts w:hint="eastAsia"/>
          <w:szCs w:val="21"/>
        </w:rPr>
        <w:t>GB/T 2423.10</w:t>
      </w:r>
      <w:r>
        <w:rPr>
          <w:rFonts w:hint="eastAsia"/>
          <w:szCs w:val="21"/>
        </w:rPr>
        <w:tab/>
      </w:r>
      <w:r>
        <w:rPr>
          <w:rFonts w:hint="eastAsia"/>
          <w:szCs w:val="21"/>
        </w:rPr>
        <w:t>-2008 电工电子产品环境试验　第2部分：试验方法　试验Fc：振动（正弦）</w:t>
      </w:r>
    </w:p>
    <w:p w14:paraId="6198CCF2">
      <w:pPr>
        <w:spacing w:line="360" w:lineRule="auto"/>
        <w:ind w:firstLine="420" w:firstLineChars="200"/>
        <w:rPr>
          <w:szCs w:val="21"/>
        </w:rPr>
      </w:pPr>
      <w:r>
        <w:rPr>
          <w:rFonts w:hint="eastAsia"/>
          <w:szCs w:val="21"/>
        </w:rPr>
        <w:t>GB/T 3482-2008 电子设备雷击试验方法</w:t>
      </w:r>
    </w:p>
    <w:p w14:paraId="3DFB400C">
      <w:pPr>
        <w:spacing w:line="360" w:lineRule="auto"/>
        <w:ind w:firstLine="420" w:firstLineChars="200"/>
        <w:rPr>
          <w:szCs w:val="21"/>
        </w:rPr>
      </w:pPr>
      <w:r>
        <w:rPr>
          <w:rFonts w:hint="eastAsia"/>
          <w:szCs w:val="21"/>
        </w:rPr>
        <w:t>GB/T 3512-2014 硫化橡胶或热塑性橡胶热空气加速老化和耐热试验</w:t>
      </w:r>
    </w:p>
    <w:p w14:paraId="6AD4E7EB">
      <w:pPr>
        <w:spacing w:line="360" w:lineRule="auto"/>
        <w:ind w:firstLine="420" w:firstLineChars="200"/>
        <w:rPr>
          <w:szCs w:val="21"/>
        </w:rPr>
      </w:pPr>
      <w:r>
        <w:rPr>
          <w:rFonts w:hint="eastAsia"/>
          <w:szCs w:val="21"/>
        </w:rPr>
        <w:t>GB/T 6587-2012 电子测量仪器通用规范GB/T 9969-2008  工业产品使用说明书总则</w:t>
      </w:r>
    </w:p>
    <w:p w14:paraId="04D2213B">
      <w:pPr>
        <w:spacing w:line="360" w:lineRule="auto"/>
        <w:ind w:firstLine="420" w:firstLineChars="200"/>
        <w:rPr>
          <w:szCs w:val="21"/>
        </w:rPr>
      </w:pPr>
      <w:r>
        <w:rPr>
          <w:rFonts w:hint="eastAsia"/>
          <w:szCs w:val="21"/>
        </w:rPr>
        <w:t>GB/T 13384-2008 机电产品包装通用技术条件</w:t>
      </w:r>
    </w:p>
    <w:p w14:paraId="0C51757B">
      <w:pPr>
        <w:spacing w:line="360" w:lineRule="auto"/>
        <w:ind w:firstLine="420" w:firstLineChars="200"/>
        <w:rPr>
          <w:szCs w:val="21"/>
        </w:rPr>
      </w:pPr>
      <w:r>
        <w:rPr>
          <w:rFonts w:hint="eastAsia"/>
          <w:szCs w:val="21"/>
        </w:rPr>
        <w:t>GB/T 17626.2-2006 电磁兼容试验和测量技术　静电放电抗扰度试验</w:t>
      </w:r>
    </w:p>
    <w:p w14:paraId="2C14A722">
      <w:pPr>
        <w:spacing w:line="360" w:lineRule="auto"/>
        <w:ind w:firstLine="420" w:firstLineChars="200"/>
        <w:rPr>
          <w:szCs w:val="21"/>
        </w:rPr>
      </w:pPr>
      <w:r>
        <w:rPr>
          <w:rFonts w:hint="eastAsia"/>
          <w:szCs w:val="21"/>
        </w:rPr>
        <w:t>GB/T 17626.3-2016 电磁兼容试验和测量技术　射频电磁场辐射抗扰度试验</w:t>
      </w:r>
    </w:p>
    <w:p w14:paraId="2F5C86B7">
      <w:pPr>
        <w:spacing w:line="360" w:lineRule="auto"/>
        <w:ind w:firstLine="420" w:firstLineChars="200"/>
        <w:rPr>
          <w:szCs w:val="21"/>
        </w:rPr>
      </w:pPr>
      <w:r>
        <w:rPr>
          <w:rFonts w:hint="eastAsia"/>
          <w:szCs w:val="21"/>
        </w:rPr>
        <w:t>GB/T 17626.4</w:t>
      </w:r>
      <w:r>
        <w:rPr>
          <w:rFonts w:hint="eastAsia"/>
          <w:szCs w:val="21"/>
        </w:rPr>
        <w:tab/>
      </w:r>
      <w:r>
        <w:rPr>
          <w:rFonts w:hint="eastAsia"/>
          <w:szCs w:val="21"/>
        </w:rPr>
        <w:t>-2008 电磁兼容试验和测量技术电快速瞬变脉冲群抗扰度试验</w:t>
      </w:r>
    </w:p>
    <w:p w14:paraId="0BA8D946">
      <w:pPr>
        <w:spacing w:line="360" w:lineRule="auto"/>
        <w:ind w:firstLine="420" w:firstLineChars="200"/>
        <w:rPr>
          <w:szCs w:val="21"/>
        </w:rPr>
      </w:pPr>
      <w:r>
        <w:rPr>
          <w:rFonts w:hint="eastAsia"/>
          <w:szCs w:val="21"/>
        </w:rPr>
        <w:t>GB/T 17626.5-2019 电磁兼容试验和测量技术浪涌（冲击）抗扰度试验</w:t>
      </w:r>
    </w:p>
    <w:p w14:paraId="67A40E25">
      <w:pPr>
        <w:spacing w:line="360" w:lineRule="auto"/>
        <w:ind w:firstLine="420" w:firstLineChars="200"/>
        <w:rPr>
          <w:szCs w:val="21"/>
        </w:rPr>
      </w:pPr>
      <w:r>
        <w:rPr>
          <w:rFonts w:hint="eastAsia"/>
          <w:szCs w:val="21"/>
        </w:rPr>
        <w:t>GB/T 17626.6</w:t>
      </w:r>
      <w:r>
        <w:rPr>
          <w:rFonts w:hint="eastAsia"/>
          <w:szCs w:val="21"/>
        </w:rPr>
        <w:tab/>
      </w:r>
      <w:r>
        <w:rPr>
          <w:rFonts w:hint="eastAsia"/>
          <w:szCs w:val="21"/>
        </w:rPr>
        <w:t>-2008 电磁兼容试验和测量技术射频场感应的传导骚扰抗扰度</w:t>
      </w:r>
    </w:p>
    <w:p w14:paraId="1BBF98BB">
      <w:pPr>
        <w:spacing w:line="360" w:lineRule="auto"/>
        <w:ind w:firstLine="420" w:firstLineChars="200"/>
        <w:rPr>
          <w:szCs w:val="21"/>
        </w:rPr>
      </w:pPr>
      <w:r>
        <w:rPr>
          <w:rFonts w:hint="eastAsia"/>
          <w:szCs w:val="21"/>
        </w:rPr>
        <w:t>GB/T 17626.8-2006 电磁兼容试验和测量技术　工频磁场抗扰度试验</w:t>
      </w:r>
    </w:p>
    <w:p w14:paraId="2052F801">
      <w:pPr>
        <w:spacing w:line="360" w:lineRule="auto"/>
        <w:ind w:firstLine="420" w:firstLineChars="200"/>
        <w:rPr>
          <w:szCs w:val="21"/>
        </w:rPr>
      </w:pPr>
      <w:r>
        <w:rPr>
          <w:rFonts w:hint="eastAsia"/>
          <w:szCs w:val="21"/>
        </w:rPr>
        <w:t>GB/T 17626.9-2011 电磁兼容试验和测量技术　脉冲磁场抗扰度试验</w:t>
      </w:r>
    </w:p>
    <w:p w14:paraId="2A010F70">
      <w:pPr>
        <w:spacing w:line="360" w:lineRule="auto"/>
        <w:ind w:firstLine="420" w:firstLineChars="200"/>
        <w:rPr>
          <w:szCs w:val="21"/>
        </w:rPr>
      </w:pPr>
      <w:r>
        <w:rPr>
          <w:szCs w:val="21"/>
        </w:rPr>
        <w:t>Q/CSG 1203020 中国南方电网输电线路在线机巢通用技术规范</w:t>
      </w:r>
    </w:p>
    <w:p w14:paraId="05BA03B3">
      <w:pPr>
        <w:spacing w:line="360" w:lineRule="auto"/>
        <w:ind w:firstLine="420" w:firstLineChars="200"/>
        <w:rPr>
          <w:szCs w:val="21"/>
        </w:rPr>
      </w:pPr>
      <w:r>
        <w:rPr>
          <w:rFonts w:hint="eastAsia"/>
          <w:szCs w:val="21"/>
        </w:rPr>
        <w:t>Q/CSG 1204009-2015 中国南方电网电力监控系统安全防护技术规范</w:t>
      </w:r>
    </w:p>
    <w:p w14:paraId="4C2C8C7E">
      <w:pPr>
        <w:spacing w:line="360" w:lineRule="auto"/>
        <w:ind w:firstLine="420" w:firstLineChars="200"/>
        <w:rPr>
          <w:szCs w:val="21"/>
        </w:rPr>
      </w:pPr>
      <w:r>
        <w:rPr>
          <w:rFonts w:hint="eastAsia"/>
          <w:szCs w:val="21"/>
        </w:rPr>
        <w:t>Q/CSG 2072003-2021 中国南方电网电力监控系统网络安全管理办法</w:t>
      </w:r>
    </w:p>
    <w:p w14:paraId="6416ACE4">
      <w:pPr>
        <w:spacing w:line="360" w:lineRule="auto"/>
        <w:ind w:firstLine="420" w:firstLineChars="200"/>
        <w:rPr>
          <w:szCs w:val="21"/>
        </w:rPr>
      </w:pPr>
      <w:r>
        <w:rPr>
          <w:szCs w:val="21"/>
        </w:rPr>
        <w:t>Q/CSG218006-2018 中国南方电网有限责任公司互联网应用管理办法</w:t>
      </w:r>
    </w:p>
    <w:p w14:paraId="54F38EFA">
      <w:pPr>
        <w:spacing w:line="360" w:lineRule="auto"/>
        <w:ind w:firstLine="420" w:firstLineChars="200"/>
        <w:rPr>
          <w:szCs w:val="21"/>
        </w:rPr>
      </w:pPr>
      <w:r>
        <w:rPr>
          <w:szCs w:val="21"/>
        </w:rPr>
        <w:t>Q/CSG 1205031-2020 输电线路在线监测通信规约及信息交互规范</w:t>
      </w:r>
    </w:p>
    <w:p w14:paraId="1EC0F918">
      <w:pPr>
        <w:spacing w:line="360" w:lineRule="auto"/>
        <w:ind w:firstLine="420" w:firstLineChars="200"/>
        <w:rPr>
          <w:szCs w:val="20"/>
        </w:rPr>
      </w:pPr>
      <w:r>
        <w:rPr>
          <w:rFonts w:hint="eastAsia"/>
          <w:szCs w:val="20"/>
        </w:rPr>
        <w:t>Q/CSG1210050-2020 南方电网电力全域物联网平台接入技术规范</w:t>
      </w:r>
    </w:p>
    <w:p w14:paraId="6C20D340">
      <w:pPr>
        <w:spacing w:line="360" w:lineRule="auto"/>
        <w:ind w:firstLine="420" w:firstLineChars="200"/>
        <w:jc w:val="left"/>
        <w:rPr>
          <w:szCs w:val="20"/>
        </w:rPr>
      </w:pPr>
      <w:r>
        <w:rPr>
          <w:rFonts w:hint="eastAsia"/>
          <w:szCs w:val="21"/>
        </w:rPr>
        <w:t>Q/CSG 1210052-2020 南方电网电力全域物联网平台技术规范</w:t>
      </w:r>
    </w:p>
    <w:p w14:paraId="42552DAB">
      <w:pPr>
        <w:spacing w:line="360" w:lineRule="auto"/>
        <w:ind w:firstLine="420" w:firstLineChars="200"/>
        <w:jc w:val="left"/>
        <w:rPr>
          <w:szCs w:val="20"/>
        </w:rPr>
      </w:pPr>
      <w:r>
        <w:rPr>
          <w:rFonts w:hint="eastAsia"/>
          <w:szCs w:val="20"/>
        </w:rPr>
        <w:t>中国南方电网有限责任公司送样检测业务指导书</w:t>
      </w:r>
    </w:p>
    <w:p w14:paraId="58C5D6DB">
      <w:pPr>
        <w:spacing w:line="360" w:lineRule="auto"/>
        <w:ind w:firstLine="420" w:firstLineChars="200"/>
        <w:jc w:val="left"/>
        <w:rPr>
          <w:szCs w:val="20"/>
        </w:rPr>
      </w:pPr>
      <w:r>
        <w:rPr>
          <w:rFonts w:hint="eastAsia"/>
          <w:szCs w:val="20"/>
        </w:rPr>
        <w:t>中国南方电网有限责任公司到货抽检业务指导书</w:t>
      </w:r>
    </w:p>
    <w:p w14:paraId="38D07251">
      <w:pPr>
        <w:widowControl/>
        <w:spacing w:line="360" w:lineRule="auto"/>
        <w:ind w:firstLine="420" w:firstLineChars="200"/>
        <w:jc w:val="left"/>
        <w:rPr>
          <w:szCs w:val="21"/>
        </w:rPr>
      </w:pPr>
      <w:r>
        <w:rPr>
          <w:rFonts w:hint="eastAsia"/>
          <w:szCs w:val="20"/>
        </w:rPr>
        <w:t>中国南方电网有限责任公司专项抽检业务指导书</w:t>
      </w:r>
    </w:p>
    <w:p w14:paraId="2FBE5057">
      <w:pPr>
        <w:adjustRightInd w:val="0"/>
        <w:spacing w:line="480" w:lineRule="auto"/>
        <w:outlineLvl w:val="0"/>
        <w:rPr>
          <w:rFonts w:hint="eastAsia" w:ascii="黑体" w:hAnsi="黑体" w:eastAsia="黑体" w:cs="黑体"/>
          <w:b/>
          <w:bCs/>
          <w:szCs w:val="21"/>
        </w:rPr>
      </w:pPr>
      <w:bookmarkStart w:id="27" w:name="_Toc72859316"/>
      <w:bookmarkStart w:id="28" w:name="_Toc229216977"/>
      <w:r>
        <w:rPr>
          <w:rFonts w:hint="eastAsia" w:ascii="黑体" w:hAnsi="黑体" w:eastAsia="黑体" w:cs="黑体"/>
          <w:b/>
          <w:bCs/>
          <w:szCs w:val="21"/>
        </w:rPr>
        <w:t>4 使用条件</w:t>
      </w:r>
      <w:bookmarkEnd w:id="27"/>
      <w:bookmarkEnd w:id="28"/>
    </w:p>
    <w:p w14:paraId="331CD4F3">
      <w:pPr>
        <w:pStyle w:val="3"/>
        <w:spacing w:before="0" w:after="0" w:line="360" w:lineRule="auto"/>
        <w:rPr>
          <w:rFonts w:ascii="Times New Roman" w:hAnsi="Times New Roman"/>
          <w:szCs w:val="21"/>
        </w:rPr>
      </w:pPr>
      <w:bookmarkStart w:id="29" w:name="_Toc229216978"/>
      <w:bookmarkStart w:id="30" w:name="_Toc72859317"/>
      <w:r>
        <w:rPr>
          <w:rFonts w:ascii="Times New Roman" w:hAnsi="Times New Roman" w:eastAsia="黑体"/>
          <w:b w:val="0"/>
          <w:bCs/>
          <w:szCs w:val="21"/>
        </w:rPr>
        <w:t>4.1</w:t>
      </w:r>
      <w:r>
        <w:rPr>
          <w:rFonts w:hint="eastAsia" w:ascii="Times New Roman" w:hAnsi="Times New Roman" w:eastAsia="黑体"/>
          <w:b w:val="0"/>
          <w:bCs/>
          <w:szCs w:val="21"/>
        </w:rPr>
        <w:t xml:space="preserve"> 正常工作条件</w:t>
      </w:r>
      <w:bookmarkEnd w:id="29"/>
      <w:bookmarkEnd w:id="30"/>
    </w:p>
    <w:p w14:paraId="742242B8">
      <w:pPr>
        <w:adjustRightInd w:val="0"/>
        <w:snapToGrid w:val="0"/>
        <w:spacing w:line="360" w:lineRule="auto"/>
        <w:ind w:firstLine="420" w:firstLineChars="200"/>
        <w:rPr>
          <w:szCs w:val="21"/>
        </w:rPr>
      </w:pPr>
      <w:bookmarkStart w:id="31" w:name="_Toc349051966"/>
      <w:bookmarkStart w:id="32" w:name="_Toc349050787"/>
      <w:r>
        <w:rPr>
          <w:szCs w:val="21"/>
        </w:rPr>
        <w:t>1）环境温度：</w:t>
      </w:r>
      <w:r>
        <w:rPr>
          <w:szCs w:val="21"/>
        </w:rPr>
        <w:sym w:font="Symbol" w:char="F02D"/>
      </w:r>
      <w:r>
        <w:rPr>
          <w:rFonts w:hint="eastAsia"/>
          <w:szCs w:val="21"/>
        </w:rPr>
        <w:t>20</w:t>
      </w:r>
      <w:r>
        <w:rPr>
          <w:szCs w:val="21"/>
        </w:rPr>
        <w:t>℃～</w:t>
      </w:r>
      <w:r>
        <w:rPr>
          <w:rFonts w:hint="eastAsia"/>
          <w:szCs w:val="21"/>
        </w:rPr>
        <w:t>+55</w:t>
      </w:r>
      <w:r>
        <w:rPr>
          <w:szCs w:val="21"/>
        </w:rPr>
        <w:t>℃；</w:t>
      </w:r>
    </w:p>
    <w:p w14:paraId="616681E1">
      <w:pPr>
        <w:adjustRightInd w:val="0"/>
        <w:snapToGrid w:val="0"/>
        <w:spacing w:line="360" w:lineRule="auto"/>
        <w:ind w:firstLine="420" w:firstLineChars="200"/>
        <w:rPr>
          <w:szCs w:val="21"/>
        </w:rPr>
      </w:pPr>
      <w:r>
        <w:rPr>
          <w:rFonts w:hint="eastAsia"/>
          <w:szCs w:val="21"/>
        </w:rPr>
        <w:t>2</w:t>
      </w:r>
      <w:r>
        <w:rPr>
          <w:szCs w:val="21"/>
        </w:rPr>
        <w:t>）环境相对湿度：5％～9</w:t>
      </w:r>
      <w:r>
        <w:rPr>
          <w:rFonts w:hint="eastAsia"/>
          <w:szCs w:val="21"/>
        </w:rPr>
        <w:t>8</w:t>
      </w:r>
      <w:r>
        <w:rPr>
          <w:szCs w:val="21"/>
        </w:rPr>
        <w:t>％（产品内部，既不应凝露</w:t>
      </w:r>
      <w:r>
        <w:rPr>
          <w:rFonts w:hint="eastAsia"/>
          <w:szCs w:val="21"/>
        </w:rPr>
        <w:t>、</w:t>
      </w:r>
      <w:r>
        <w:rPr>
          <w:szCs w:val="21"/>
        </w:rPr>
        <w:t>结冰）；</w:t>
      </w:r>
    </w:p>
    <w:p w14:paraId="34918A74">
      <w:pPr>
        <w:adjustRightInd w:val="0"/>
        <w:snapToGrid w:val="0"/>
        <w:spacing w:line="360" w:lineRule="auto"/>
        <w:ind w:firstLine="420" w:firstLineChars="200"/>
        <w:rPr>
          <w:szCs w:val="21"/>
        </w:rPr>
      </w:pPr>
      <w:r>
        <w:rPr>
          <w:rFonts w:hint="eastAsia"/>
          <w:szCs w:val="21"/>
        </w:rPr>
        <w:t>3</w:t>
      </w:r>
      <w:r>
        <w:rPr>
          <w:szCs w:val="21"/>
        </w:rPr>
        <w:t>）大气压力：</w:t>
      </w:r>
      <w:r>
        <w:rPr>
          <w:rFonts w:hint="eastAsia"/>
          <w:szCs w:val="21"/>
        </w:rPr>
        <w:t>50k</w:t>
      </w:r>
      <w:r>
        <w:rPr>
          <w:szCs w:val="21"/>
        </w:rPr>
        <w:t>Pa～1</w:t>
      </w:r>
      <w:r>
        <w:rPr>
          <w:rFonts w:hint="eastAsia"/>
          <w:szCs w:val="21"/>
        </w:rPr>
        <w:t>06</w:t>
      </w:r>
      <w:r>
        <w:rPr>
          <w:szCs w:val="21"/>
        </w:rPr>
        <w:t>kPa；</w:t>
      </w:r>
    </w:p>
    <w:p w14:paraId="4E794554">
      <w:pPr>
        <w:adjustRightInd w:val="0"/>
        <w:snapToGrid w:val="0"/>
        <w:spacing w:line="360" w:lineRule="auto"/>
        <w:ind w:firstLine="420" w:firstLineChars="200"/>
        <w:rPr>
          <w:szCs w:val="21"/>
        </w:rPr>
      </w:pPr>
      <w:r>
        <w:rPr>
          <w:rFonts w:hint="eastAsia"/>
          <w:szCs w:val="21"/>
        </w:rPr>
        <w:t>4</w:t>
      </w:r>
      <w:r>
        <w:rPr>
          <w:szCs w:val="21"/>
        </w:rPr>
        <w:t>）</w:t>
      </w:r>
      <w:r>
        <w:rPr>
          <w:rFonts w:hint="eastAsia"/>
          <w:szCs w:val="21"/>
        </w:rPr>
        <w:t>抗风等级</w:t>
      </w:r>
      <w:r>
        <w:rPr>
          <w:szCs w:val="21"/>
        </w:rPr>
        <w:t>：</w:t>
      </w:r>
      <w:r>
        <w:rPr>
          <w:rFonts w:hint="eastAsia"/>
          <w:szCs w:val="21"/>
        </w:rPr>
        <w:t>机巢应不低于装置安装线路本体抗风等级</w:t>
      </w:r>
      <w:r>
        <w:rPr>
          <w:szCs w:val="21"/>
        </w:rPr>
        <w:t>；</w:t>
      </w:r>
    </w:p>
    <w:p w14:paraId="1D658268">
      <w:pPr>
        <w:adjustRightInd w:val="0"/>
        <w:snapToGrid w:val="0"/>
        <w:spacing w:line="360" w:lineRule="auto"/>
        <w:ind w:firstLine="420" w:firstLineChars="200"/>
        <w:rPr>
          <w:szCs w:val="21"/>
        </w:rPr>
      </w:pPr>
      <w:r>
        <w:rPr>
          <w:rFonts w:hint="eastAsia"/>
          <w:szCs w:val="21"/>
        </w:rPr>
        <w:t>5</w:t>
      </w:r>
      <w:r>
        <w:rPr>
          <w:szCs w:val="21"/>
        </w:rPr>
        <w:t>）最大日温差：25℃；</w:t>
      </w:r>
    </w:p>
    <w:p w14:paraId="5A488FEB">
      <w:pPr>
        <w:adjustRightInd w:val="0"/>
        <w:snapToGrid w:val="0"/>
        <w:spacing w:line="360" w:lineRule="auto"/>
        <w:ind w:firstLine="420" w:firstLineChars="200"/>
        <w:rPr>
          <w:szCs w:val="21"/>
        </w:rPr>
      </w:pPr>
      <w:r>
        <w:rPr>
          <w:rFonts w:hint="eastAsia"/>
          <w:szCs w:val="21"/>
        </w:rPr>
        <w:t>6</w:t>
      </w:r>
      <w:r>
        <w:rPr>
          <w:szCs w:val="21"/>
        </w:rPr>
        <w:t>）日照强度：0.1W/cm</w:t>
      </w:r>
      <w:r>
        <w:rPr>
          <w:szCs w:val="21"/>
          <w:vertAlign w:val="superscript"/>
        </w:rPr>
        <w:t>2</w:t>
      </w:r>
      <w:r>
        <w:rPr>
          <w:szCs w:val="21"/>
        </w:rPr>
        <w:t>（风速 0.5m/s）；</w:t>
      </w:r>
    </w:p>
    <w:p w14:paraId="2CC616CB">
      <w:pPr>
        <w:adjustRightInd w:val="0"/>
        <w:snapToGrid w:val="0"/>
        <w:spacing w:line="360" w:lineRule="auto"/>
        <w:ind w:firstLine="420" w:firstLineChars="200"/>
        <w:rPr>
          <w:szCs w:val="21"/>
        </w:rPr>
      </w:pPr>
      <w:r>
        <w:rPr>
          <w:rFonts w:hint="eastAsia"/>
          <w:szCs w:val="21"/>
        </w:rPr>
        <w:t>7</w:t>
      </w:r>
      <w:r>
        <w:rPr>
          <w:szCs w:val="21"/>
        </w:rPr>
        <w:t>）安全要求：符合GB 4943 中的相关规定</w:t>
      </w:r>
      <w:r>
        <w:rPr>
          <w:rFonts w:hint="eastAsia"/>
          <w:szCs w:val="21"/>
        </w:rPr>
        <w:t>；</w:t>
      </w:r>
    </w:p>
    <w:p w14:paraId="46653D37">
      <w:pPr>
        <w:adjustRightInd w:val="0"/>
        <w:snapToGrid w:val="0"/>
        <w:spacing w:line="360" w:lineRule="auto"/>
        <w:ind w:firstLine="420" w:firstLineChars="200"/>
        <w:rPr>
          <w:szCs w:val="21"/>
        </w:rPr>
      </w:pPr>
      <w:r>
        <w:rPr>
          <w:rFonts w:hint="eastAsia"/>
          <w:szCs w:val="21"/>
        </w:rPr>
        <w:t>8</w:t>
      </w:r>
      <w:r>
        <w:rPr>
          <w:szCs w:val="21"/>
        </w:rPr>
        <w:t>）装置（含</w:t>
      </w:r>
      <w:r>
        <w:rPr>
          <w:rFonts w:hint="eastAsia"/>
          <w:szCs w:val="21"/>
        </w:rPr>
        <w:t>车载底座</w:t>
      </w:r>
      <w:r>
        <w:rPr>
          <w:szCs w:val="21"/>
        </w:rPr>
        <w:t>、电池等）在狂风、暴雨、冰冻等恶劣自然环境及强电磁环境中运行，其工作稳定性、可靠性不应受到明显影响</w:t>
      </w:r>
      <w:r>
        <w:rPr>
          <w:rFonts w:hint="eastAsia"/>
          <w:szCs w:val="21"/>
        </w:rPr>
        <w:t>；</w:t>
      </w:r>
    </w:p>
    <w:p w14:paraId="34EA4E28">
      <w:pPr>
        <w:adjustRightInd w:val="0"/>
        <w:snapToGrid w:val="0"/>
        <w:spacing w:line="360" w:lineRule="auto"/>
        <w:ind w:firstLine="420" w:firstLineChars="200"/>
        <w:rPr>
          <w:szCs w:val="21"/>
        </w:rPr>
      </w:pPr>
      <w:r>
        <w:rPr>
          <w:rFonts w:hint="eastAsia"/>
          <w:szCs w:val="21"/>
        </w:rPr>
        <w:t>9）</w:t>
      </w:r>
      <w:r>
        <w:rPr>
          <w:szCs w:val="21"/>
        </w:rPr>
        <w:t>安装使用地点无强烈振动和冲击，无强烈电磁干扰，空气中无爆炸危险及导电介质，不含有腐蚀金属和破坏绝缘的有害气体等存在，周边无遮挡</w:t>
      </w:r>
      <w:r>
        <w:rPr>
          <w:rFonts w:hint="eastAsia"/>
          <w:szCs w:val="21"/>
        </w:rPr>
        <w:t>；</w:t>
      </w:r>
    </w:p>
    <w:p w14:paraId="1BC532F2">
      <w:pPr>
        <w:adjustRightInd w:val="0"/>
        <w:snapToGrid w:val="0"/>
        <w:spacing w:line="360" w:lineRule="auto"/>
        <w:ind w:firstLine="420" w:firstLineChars="200"/>
        <w:rPr>
          <w:szCs w:val="21"/>
        </w:rPr>
      </w:pPr>
      <w:r>
        <w:rPr>
          <w:rFonts w:hint="eastAsia"/>
          <w:szCs w:val="21"/>
        </w:rPr>
        <w:t>10）</w:t>
      </w:r>
      <w:r>
        <w:rPr>
          <w:szCs w:val="21"/>
        </w:rPr>
        <w:t>安装垂直倾斜度不超过5%</w:t>
      </w:r>
      <w:r>
        <w:rPr>
          <w:rFonts w:hint="eastAsia"/>
          <w:szCs w:val="21"/>
        </w:rPr>
        <w:t>；</w:t>
      </w:r>
    </w:p>
    <w:p w14:paraId="77401C4B">
      <w:pPr>
        <w:adjustRightInd w:val="0"/>
        <w:snapToGrid w:val="0"/>
        <w:spacing w:line="360" w:lineRule="auto"/>
        <w:ind w:firstLine="420" w:firstLineChars="200"/>
        <w:rPr>
          <w:szCs w:val="21"/>
        </w:rPr>
      </w:pPr>
      <w:r>
        <w:rPr>
          <w:rFonts w:hint="eastAsia"/>
          <w:szCs w:val="21"/>
        </w:rPr>
        <w:t>11）</w:t>
      </w:r>
      <w:r>
        <w:rPr>
          <w:szCs w:val="21"/>
        </w:rPr>
        <w:t>设备支持采用交流供电</w:t>
      </w:r>
      <w:r>
        <w:rPr>
          <w:rFonts w:hint="eastAsia"/>
          <w:szCs w:val="21"/>
        </w:rPr>
        <w:t>；</w:t>
      </w:r>
    </w:p>
    <w:p w14:paraId="718A53CB">
      <w:pPr>
        <w:adjustRightInd w:val="0"/>
        <w:snapToGrid w:val="0"/>
        <w:spacing w:line="360" w:lineRule="auto"/>
        <w:ind w:firstLine="420" w:firstLineChars="200"/>
        <w:rPr>
          <w:szCs w:val="21"/>
        </w:rPr>
      </w:pPr>
      <w:r>
        <w:rPr>
          <w:rFonts w:hint="eastAsia"/>
          <w:szCs w:val="21"/>
        </w:rPr>
        <w:t>12）</w:t>
      </w:r>
      <w:r>
        <w:rPr>
          <w:szCs w:val="21"/>
        </w:rPr>
        <w:t>设备通讯电缆（网线</w:t>
      </w:r>
      <w:r>
        <w:rPr>
          <w:rFonts w:hint="eastAsia"/>
          <w:szCs w:val="21"/>
        </w:rPr>
        <w:t>、光纤</w:t>
      </w:r>
      <w:r>
        <w:rPr>
          <w:szCs w:val="21"/>
        </w:rPr>
        <w:t>）。</w:t>
      </w:r>
    </w:p>
    <w:p w14:paraId="62BD77F9">
      <w:pPr>
        <w:adjustRightInd w:val="0"/>
        <w:snapToGrid w:val="0"/>
        <w:spacing w:line="360" w:lineRule="auto"/>
        <w:ind w:firstLine="420" w:firstLineChars="200"/>
        <w:rPr>
          <w:szCs w:val="21"/>
        </w:rPr>
      </w:pPr>
      <w:r>
        <w:rPr>
          <w:rFonts w:hint="eastAsia"/>
          <w:szCs w:val="21"/>
        </w:rPr>
        <w:t>13）卫星系统技术要求：仅支持BDS且兼容北斗3号及以下卫星系统。</w:t>
      </w:r>
    </w:p>
    <w:p w14:paraId="19B07496">
      <w:pPr>
        <w:pStyle w:val="3"/>
        <w:spacing w:before="0" w:after="0" w:line="360" w:lineRule="auto"/>
        <w:rPr>
          <w:rFonts w:ascii="Times New Roman" w:hAnsi="Times New Roman" w:eastAsia="黑体"/>
          <w:b w:val="0"/>
          <w:bCs/>
          <w:szCs w:val="21"/>
        </w:rPr>
      </w:pPr>
      <w:bookmarkStart w:id="33" w:name="_Toc72859318"/>
      <w:bookmarkStart w:id="34" w:name="_Toc229216979"/>
      <w:r>
        <w:rPr>
          <w:rFonts w:ascii="Times New Roman" w:hAnsi="Times New Roman" w:eastAsia="黑体"/>
          <w:b w:val="0"/>
          <w:bCs/>
          <w:szCs w:val="21"/>
        </w:rPr>
        <w:t>4.2</w:t>
      </w:r>
      <w:r>
        <w:rPr>
          <w:rFonts w:hint="eastAsia" w:ascii="Times New Roman" w:hAnsi="Times New Roman" w:eastAsia="黑体"/>
          <w:b w:val="0"/>
          <w:bCs/>
          <w:szCs w:val="21"/>
        </w:rPr>
        <w:t xml:space="preserve"> 特殊工作条件</w:t>
      </w:r>
      <w:bookmarkEnd w:id="31"/>
      <w:bookmarkEnd w:id="32"/>
      <w:bookmarkEnd w:id="33"/>
      <w:bookmarkEnd w:id="34"/>
    </w:p>
    <w:p w14:paraId="21754BE7">
      <w:pPr>
        <w:tabs>
          <w:tab w:val="left" w:pos="1985"/>
        </w:tabs>
        <w:spacing w:line="360" w:lineRule="auto"/>
        <w:ind w:firstLine="420"/>
        <w:rPr>
          <w:szCs w:val="21"/>
        </w:rPr>
      </w:pPr>
      <w:r>
        <w:rPr>
          <w:rFonts w:hint="eastAsia"/>
          <w:szCs w:val="21"/>
        </w:rPr>
        <w:t>针对具体工程，用户根据实际需求提出特殊工作条件（专用部分表格</w:t>
      </w:r>
      <w:r>
        <w:rPr>
          <w:szCs w:val="21"/>
        </w:rPr>
        <w:t>1.2</w:t>
      </w:r>
      <w:r>
        <w:rPr>
          <w:rFonts w:hint="eastAsia"/>
          <w:szCs w:val="21"/>
        </w:rPr>
        <w:t>）。当超出正常与特殊工作条件时，由用户与供应商协商确定。</w:t>
      </w:r>
    </w:p>
    <w:p w14:paraId="2BED933E">
      <w:pPr>
        <w:spacing w:line="480" w:lineRule="auto"/>
        <w:outlineLvl w:val="0"/>
        <w:rPr>
          <w:rFonts w:hint="eastAsia" w:ascii="黑体" w:hAnsi="黑体" w:eastAsia="黑体" w:cs="黑体"/>
          <w:b/>
          <w:bCs/>
          <w:szCs w:val="21"/>
        </w:rPr>
      </w:pPr>
      <w:bookmarkStart w:id="35" w:name="_Toc229216980"/>
      <w:bookmarkStart w:id="36" w:name="_Toc72859319"/>
      <w:r>
        <w:rPr>
          <w:rFonts w:hint="eastAsia" w:ascii="黑体" w:hAnsi="黑体" w:eastAsia="黑体" w:cs="黑体"/>
          <w:b/>
          <w:bCs/>
          <w:szCs w:val="21"/>
        </w:rPr>
        <w:t>5 技术要求</w:t>
      </w:r>
      <w:bookmarkEnd w:id="35"/>
    </w:p>
    <w:p w14:paraId="54367F73">
      <w:pPr>
        <w:tabs>
          <w:tab w:val="left" w:pos="1985"/>
        </w:tabs>
        <w:spacing w:line="360" w:lineRule="auto"/>
        <w:ind w:firstLine="420"/>
        <w:rPr>
          <w:szCs w:val="21"/>
        </w:rPr>
      </w:pPr>
      <w:r>
        <w:rPr>
          <w:rFonts w:hint="eastAsia"/>
          <w:szCs w:val="21"/>
        </w:rPr>
        <w:t>本技术规范书采购的机巢及配套无人机等设备详细技术参数见专用部分。下文主要阐述通用要求及系统要求。</w:t>
      </w:r>
    </w:p>
    <w:p w14:paraId="49C43505">
      <w:pPr>
        <w:pStyle w:val="3"/>
        <w:spacing w:before="0" w:after="0" w:line="360" w:lineRule="auto"/>
        <w:rPr>
          <w:rFonts w:ascii="Times New Roman" w:hAnsi="Times New Roman" w:eastAsia="黑体"/>
          <w:b w:val="0"/>
          <w:bCs/>
          <w:szCs w:val="21"/>
        </w:rPr>
      </w:pPr>
      <w:bookmarkStart w:id="37" w:name="_Toc229216981"/>
      <w:r>
        <w:rPr>
          <w:rFonts w:hint="eastAsia" w:ascii="Times New Roman" w:hAnsi="Times New Roman" w:eastAsia="黑体"/>
          <w:b w:val="0"/>
          <w:bCs/>
          <w:szCs w:val="21"/>
        </w:rPr>
        <w:t>5.</w:t>
      </w:r>
      <w:r>
        <w:rPr>
          <w:rFonts w:ascii="Times New Roman" w:hAnsi="Times New Roman" w:eastAsia="黑体"/>
          <w:b w:val="0"/>
          <w:bCs/>
          <w:szCs w:val="21"/>
        </w:rPr>
        <w:t xml:space="preserve">1 </w:t>
      </w:r>
      <w:r>
        <w:rPr>
          <w:rFonts w:hint="eastAsia" w:ascii="Times New Roman" w:hAnsi="Times New Roman" w:eastAsia="黑体"/>
          <w:b w:val="0"/>
          <w:bCs/>
          <w:szCs w:val="21"/>
        </w:rPr>
        <w:t>机巢外观要求</w:t>
      </w:r>
      <w:bookmarkEnd w:id="37"/>
    </w:p>
    <w:p w14:paraId="0732DD48">
      <w:pPr>
        <w:numPr>
          <w:ilvl w:val="0"/>
          <w:numId w:val="32"/>
        </w:numPr>
        <w:tabs>
          <w:tab w:val="left" w:pos="1985"/>
        </w:tabs>
        <w:spacing w:line="360" w:lineRule="auto"/>
        <w:ind w:firstLine="420" w:firstLineChars="200"/>
        <w:rPr>
          <w:szCs w:val="21"/>
        </w:rPr>
      </w:pPr>
      <w:r>
        <w:rPr>
          <w:rFonts w:hint="eastAsia"/>
          <w:szCs w:val="21"/>
        </w:rPr>
        <w:t>机巢</w:t>
      </w:r>
      <w:r>
        <w:rPr>
          <w:szCs w:val="21"/>
        </w:rPr>
        <w:t>外壳防护等级不低于IP54级</w:t>
      </w:r>
      <w:r>
        <w:rPr>
          <w:rFonts w:hint="eastAsia"/>
          <w:szCs w:val="21"/>
        </w:rPr>
        <w:t>，</w:t>
      </w:r>
      <w:r>
        <w:rPr>
          <w:szCs w:val="21"/>
        </w:rPr>
        <w:t>金属构件应采用耐腐蚀材料，非金属构件应采用耐老化材料；</w:t>
      </w:r>
    </w:p>
    <w:p w14:paraId="455FCC2D">
      <w:pPr>
        <w:tabs>
          <w:tab w:val="left" w:pos="1985"/>
        </w:tabs>
        <w:spacing w:line="360" w:lineRule="auto"/>
        <w:ind w:firstLine="420"/>
        <w:rPr>
          <w:szCs w:val="21"/>
        </w:rPr>
      </w:pPr>
      <w:r>
        <w:rPr>
          <w:rFonts w:hint="eastAsia"/>
          <w:szCs w:val="21"/>
        </w:rPr>
        <w:t>2）</w:t>
      </w:r>
      <w:r>
        <w:rPr>
          <w:szCs w:val="21"/>
        </w:rPr>
        <w:t>应满足防腐蚀、防霉菌、防潮湿、防盐雾</w:t>
      </w:r>
      <w:r>
        <w:rPr>
          <w:rFonts w:hint="eastAsia"/>
          <w:szCs w:val="21"/>
        </w:rPr>
        <w:t>、</w:t>
      </w:r>
      <w:r>
        <w:rPr>
          <w:szCs w:val="21"/>
        </w:rPr>
        <w:t>防雨</w:t>
      </w:r>
      <w:r>
        <w:rPr>
          <w:rFonts w:hint="eastAsia"/>
          <w:szCs w:val="21"/>
        </w:rPr>
        <w:t>、</w:t>
      </w:r>
      <w:r>
        <w:rPr>
          <w:szCs w:val="21"/>
        </w:rPr>
        <w:t>防尘要求，并具有防止动物影响的措施；</w:t>
      </w:r>
    </w:p>
    <w:p w14:paraId="0728BCF5">
      <w:pPr>
        <w:tabs>
          <w:tab w:val="left" w:pos="1985"/>
        </w:tabs>
        <w:spacing w:line="360" w:lineRule="auto"/>
        <w:ind w:firstLine="420"/>
        <w:rPr>
          <w:szCs w:val="21"/>
        </w:rPr>
      </w:pPr>
      <w:r>
        <w:rPr>
          <w:rFonts w:hint="eastAsia"/>
          <w:szCs w:val="21"/>
        </w:rPr>
        <w:t>3）</w:t>
      </w:r>
      <w:r>
        <w:rPr>
          <w:szCs w:val="21"/>
        </w:rPr>
        <w:t>外接数据线应采用屏蔽线，数据线与电源线均应采用保护措施；电源和信号插口应采用防水插头，应具备防误插设计；</w:t>
      </w:r>
    </w:p>
    <w:p w14:paraId="40E5B7FA">
      <w:pPr>
        <w:tabs>
          <w:tab w:val="left" w:pos="1985"/>
        </w:tabs>
        <w:spacing w:line="360" w:lineRule="auto"/>
        <w:ind w:firstLine="420"/>
        <w:rPr>
          <w:szCs w:val="21"/>
        </w:rPr>
      </w:pPr>
      <w:r>
        <w:rPr>
          <w:rFonts w:hint="eastAsia"/>
          <w:szCs w:val="21"/>
        </w:rPr>
        <w:t>4）机巢</w:t>
      </w:r>
      <w:r>
        <w:rPr>
          <w:szCs w:val="21"/>
        </w:rPr>
        <w:t>的外观和结构应与</w:t>
      </w:r>
      <w:r>
        <w:rPr>
          <w:rFonts w:hint="eastAsia"/>
          <w:szCs w:val="21"/>
        </w:rPr>
        <w:t>载体设备（如车辆）</w:t>
      </w:r>
      <w:r>
        <w:rPr>
          <w:szCs w:val="21"/>
        </w:rPr>
        <w:t>相匹配，便于安装和维护，且安装时应避免对</w:t>
      </w:r>
      <w:r>
        <w:rPr>
          <w:rFonts w:hint="eastAsia"/>
          <w:szCs w:val="21"/>
        </w:rPr>
        <w:t>设备</w:t>
      </w:r>
      <w:r>
        <w:rPr>
          <w:szCs w:val="21"/>
        </w:rPr>
        <w:t>造成不必要的改变或损伤</w:t>
      </w:r>
      <w:r>
        <w:rPr>
          <w:rFonts w:hint="eastAsia"/>
          <w:szCs w:val="21"/>
        </w:rPr>
        <w:t>；</w:t>
      </w:r>
    </w:p>
    <w:p w14:paraId="47CFDBC5">
      <w:pPr>
        <w:tabs>
          <w:tab w:val="left" w:pos="1985"/>
        </w:tabs>
        <w:spacing w:line="360" w:lineRule="auto"/>
        <w:ind w:firstLine="420"/>
        <w:rPr>
          <w:szCs w:val="21"/>
        </w:rPr>
      </w:pPr>
      <w:r>
        <w:rPr>
          <w:rFonts w:hint="eastAsia"/>
          <w:szCs w:val="21"/>
        </w:rPr>
        <w:t>5）机巢</w:t>
      </w:r>
      <w:r>
        <w:rPr>
          <w:szCs w:val="21"/>
        </w:rPr>
        <w:t>应具备现场校验测试接口，方便用户开展现场调试和检测</w:t>
      </w:r>
      <w:r>
        <w:rPr>
          <w:rFonts w:hint="eastAsia"/>
          <w:szCs w:val="21"/>
        </w:rPr>
        <w:t>；</w:t>
      </w:r>
    </w:p>
    <w:p w14:paraId="0C2EE844">
      <w:pPr>
        <w:tabs>
          <w:tab w:val="left" w:pos="1985"/>
        </w:tabs>
        <w:spacing w:line="360" w:lineRule="auto"/>
        <w:ind w:firstLine="420"/>
        <w:rPr>
          <w:szCs w:val="21"/>
        </w:rPr>
      </w:pPr>
      <w:r>
        <w:rPr>
          <w:rFonts w:hint="eastAsia"/>
          <w:szCs w:val="21"/>
        </w:rPr>
        <w:t>6）机巢</w:t>
      </w:r>
      <w:r>
        <w:rPr>
          <w:szCs w:val="21"/>
        </w:rPr>
        <w:t>应具备过流和防雷保护功能</w:t>
      </w:r>
      <w:r>
        <w:rPr>
          <w:rFonts w:hint="eastAsia"/>
          <w:szCs w:val="21"/>
        </w:rPr>
        <w:t>；</w:t>
      </w:r>
    </w:p>
    <w:p w14:paraId="7E91280E">
      <w:pPr>
        <w:tabs>
          <w:tab w:val="left" w:pos="1985"/>
        </w:tabs>
        <w:spacing w:line="360" w:lineRule="auto"/>
        <w:ind w:firstLine="420"/>
        <w:rPr>
          <w:szCs w:val="21"/>
        </w:rPr>
      </w:pPr>
      <w:r>
        <w:rPr>
          <w:rFonts w:hint="eastAsia"/>
          <w:szCs w:val="21"/>
        </w:rPr>
        <w:t>7）机巢应具备绝缘或接地等保护措施，机巢</w:t>
      </w:r>
      <w:r>
        <w:rPr>
          <w:szCs w:val="21"/>
        </w:rPr>
        <w:t>的输出端具备限压保护功能，空载输出电压应不危及人身安全</w:t>
      </w:r>
      <w:r>
        <w:rPr>
          <w:rFonts w:hint="eastAsia"/>
          <w:szCs w:val="21"/>
        </w:rPr>
        <w:t>；</w:t>
      </w:r>
    </w:p>
    <w:p w14:paraId="21BA997F">
      <w:pPr>
        <w:tabs>
          <w:tab w:val="left" w:pos="1985"/>
        </w:tabs>
        <w:spacing w:line="360" w:lineRule="auto"/>
        <w:ind w:firstLine="420"/>
        <w:rPr>
          <w:szCs w:val="21"/>
        </w:rPr>
      </w:pPr>
      <w:r>
        <w:rPr>
          <w:rFonts w:hint="eastAsia"/>
          <w:szCs w:val="21"/>
        </w:rPr>
        <w:t>8）</w:t>
      </w:r>
      <w:r>
        <w:rPr>
          <w:szCs w:val="21"/>
        </w:rPr>
        <w:t>应具有永久标识，铭牌、文字及符号应简明清晰；</w:t>
      </w:r>
    </w:p>
    <w:p w14:paraId="0E9F7315">
      <w:pPr>
        <w:tabs>
          <w:tab w:val="left" w:pos="1985"/>
        </w:tabs>
        <w:spacing w:line="360" w:lineRule="auto"/>
        <w:ind w:firstLine="420" w:firstLineChars="200"/>
        <w:rPr>
          <w:szCs w:val="21"/>
        </w:rPr>
      </w:pPr>
      <w:r>
        <w:rPr>
          <w:rFonts w:hint="eastAsia" w:eastAsia="黑体"/>
          <w:bCs/>
          <w:szCs w:val="21"/>
        </w:rPr>
        <w:t>5.2 机巢功能要求</w:t>
      </w:r>
      <w:r>
        <w:rPr>
          <w:rFonts w:hint="eastAsia" w:eastAsia="黑体"/>
          <w:bCs/>
          <w:szCs w:val="21"/>
        </w:rPr>
        <w:br w:type="textWrapping"/>
      </w:r>
      <w:r>
        <w:rPr>
          <w:rFonts w:hint="eastAsia"/>
          <w:szCs w:val="21"/>
        </w:rPr>
        <w:t xml:space="preserve">    1）无人机自主巡航：搭载可见光云台相机、红外云台相机等负载的无人机可在移动机巢的自动控制下，自主起飞作业，并基于高精度定位技术拍摄目标图片，自主完成可见光精细化巡检、通道巡检、红外巡检等类型的巡航任务；</w:t>
      </w:r>
      <w:r>
        <w:rPr>
          <w:szCs w:val="21"/>
        </w:rPr>
        <w:br w:type="textWrapping"/>
      </w:r>
      <w:r>
        <w:rPr>
          <w:rFonts w:hint="eastAsia"/>
          <w:szCs w:val="21"/>
        </w:rPr>
        <w:t xml:space="preserve">    2）无人机自主精准降落：移动式机巢应具备全天时引导其所搭载无人机精准降落至起降区域范围内；</w:t>
      </w:r>
    </w:p>
    <w:p w14:paraId="160EAD38">
      <w:pPr>
        <w:tabs>
          <w:tab w:val="left" w:pos="1985"/>
        </w:tabs>
        <w:adjustRightInd w:val="0"/>
        <w:ind w:firstLine="420" w:firstLineChars="200"/>
        <w:jc w:val="left"/>
        <w:rPr>
          <w:szCs w:val="21"/>
        </w:rPr>
      </w:pPr>
      <w:r>
        <w:rPr>
          <w:rFonts w:hint="eastAsia"/>
          <w:szCs w:val="21"/>
        </w:rPr>
        <w:t>3）</w:t>
      </w:r>
      <w:r>
        <w:rPr>
          <w:szCs w:val="21"/>
        </w:rPr>
        <w:t>卫星定位模块：</w:t>
      </w:r>
      <w:r>
        <w:rPr>
          <w:rFonts w:hint="eastAsia"/>
          <w:szCs w:val="21"/>
        </w:rPr>
        <w:t>仅支持BDS且兼容北斗3号及以下卫星系统；</w:t>
      </w:r>
    </w:p>
    <w:p w14:paraId="4C1806D9">
      <w:pPr>
        <w:pStyle w:val="23"/>
        <w:spacing w:after="0" w:line="360" w:lineRule="auto"/>
        <w:ind w:firstLine="420" w:firstLineChars="200"/>
        <w:rPr>
          <w:rFonts w:hint="eastAsia" w:ascii="宋体" w:hAnsi="宋体" w:cs="宋体"/>
          <w:szCs w:val="21"/>
        </w:rPr>
      </w:pPr>
      <w:r>
        <w:rPr>
          <w:rFonts w:hint="eastAsia" w:ascii="宋体" w:hAnsi="宋体" w:cs="宋体"/>
          <w:szCs w:val="21"/>
        </w:rPr>
        <w:t>4）通信传输功能：具备多旋翼无人机和机巢平台的测控数据和影像数据的实时传输功能；宜具有自适应跳频功能，可在飞行过程中自动跳开干扰信号频率；在通视环境飞行高度40m 的条件下，测控数据和影像数据的全向传输距离应不小于2km；测控数据传输时延不大于20ms，误码率不大于10⁻⁶；影像数据传输时延不大于300 ms。</w:t>
      </w:r>
    </w:p>
    <w:p w14:paraId="50CB93F0">
      <w:pPr>
        <w:tabs>
          <w:tab w:val="left" w:pos="1985"/>
        </w:tabs>
        <w:spacing w:line="360" w:lineRule="auto"/>
        <w:ind w:left="399" w:leftChars="190"/>
        <w:rPr>
          <w:szCs w:val="21"/>
        </w:rPr>
      </w:pPr>
      <w:r>
        <w:rPr>
          <w:rFonts w:hint="eastAsia"/>
          <w:szCs w:val="21"/>
        </w:rPr>
        <w:t>5）移动部署：</w:t>
      </w:r>
      <w:r>
        <w:rPr>
          <w:rFonts w:hint="eastAsia"/>
          <w:szCs w:val="21"/>
        </w:rPr>
        <w:br w:type="textWrapping"/>
      </w:r>
      <w:r>
        <w:rPr>
          <w:rFonts w:hint="eastAsia"/>
          <w:szCs w:val="21"/>
        </w:rPr>
        <w:t>1）可搭载于车辆等移动平台，具备快速转场与机动部署能力，适用于日常巡检、应急任务或广域覆盖场景；</w:t>
      </w:r>
    </w:p>
    <w:p w14:paraId="2CF7479D">
      <w:pPr>
        <w:tabs>
          <w:tab w:val="left" w:pos="1985"/>
        </w:tabs>
        <w:spacing w:line="360" w:lineRule="auto"/>
        <w:ind w:firstLine="420"/>
        <w:rPr>
          <w:szCs w:val="21"/>
        </w:rPr>
      </w:pPr>
      <w:r>
        <w:rPr>
          <w:rFonts w:hint="eastAsia"/>
          <w:szCs w:val="21"/>
        </w:rPr>
        <w:t>2）快速作业：支持道路、野外等多种环境下的运输与快速展开，降低对固定基础设施的依赖；</w:t>
      </w:r>
    </w:p>
    <w:p w14:paraId="25831B51">
      <w:pPr>
        <w:tabs>
          <w:tab w:val="left" w:pos="1985"/>
        </w:tabs>
        <w:spacing w:line="360" w:lineRule="auto"/>
        <w:ind w:firstLine="420"/>
        <w:rPr>
          <w:szCs w:val="21"/>
        </w:rPr>
      </w:pPr>
      <w:r>
        <w:rPr>
          <w:rFonts w:hint="eastAsia"/>
          <w:szCs w:val="21"/>
        </w:rPr>
        <w:t>3）模块化设计：采用模块化设计，便于快速更换故障部件或升级功能模块；</w:t>
      </w:r>
    </w:p>
    <w:p w14:paraId="31BBBEA1">
      <w:pPr>
        <w:tabs>
          <w:tab w:val="left" w:pos="1985"/>
        </w:tabs>
        <w:spacing w:line="360" w:lineRule="auto"/>
        <w:ind w:firstLine="420"/>
        <w:rPr>
          <w:szCs w:val="21"/>
        </w:rPr>
      </w:pPr>
      <w:r>
        <w:rPr>
          <w:rFonts w:hint="eastAsia"/>
          <w:szCs w:val="21"/>
        </w:rPr>
        <w:t>4）适应各类运输环境：具备抗震、防尘、防水及宽温域工作能力，能够适应长途公路运输、越野路况及各种野外作业环境。</w:t>
      </w:r>
    </w:p>
    <w:p w14:paraId="0A8CF5EA">
      <w:pPr>
        <w:tabs>
          <w:tab w:val="left" w:pos="1985"/>
        </w:tabs>
        <w:ind w:firstLine="420" w:firstLineChars="200"/>
        <w:rPr>
          <w:rFonts w:hint="eastAsia" w:ascii="宋体" w:hAnsi="宋体" w:cs="宋体"/>
          <w:szCs w:val="21"/>
        </w:rPr>
      </w:pPr>
      <w:r>
        <w:rPr>
          <w:rFonts w:hint="eastAsia"/>
          <w:szCs w:val="21"/>
        </w:rPr>
        <w:t>6）多机智能调度与协同：支持多无人机任务动态分配，可根据计划情况自动分配任务。</w:t>
      </w:r>
    </w:p>
    <w:p w14:paraId="5CC2DA2A">
      <w:pPr>
        <w:pStyle w:val="3"/>
        <w:spacing w:before="0" w:after="0" w:line="360" w:lineRule="auto"/>
        <w:rPr>
          <w:rFonts w:ascii="Times New Roman" w:hAnsi="Times New Roman" w:eastAsia="黑体"/>
          <w:b w:val="0"/>
          <w:bCs/>
          <w:szCs w:val="21"/>
        </w:rPr>
      </w:pPr>
      <w:bookmarkStart w:id="38" w:name="_Toc229216982"/>
      <w:r>
        <w:rPr>
          <w:rFonts w:hint="eastAsia" w:ascii="Times New Roman" w:hAnsi="Times New Roman" w:eastAsia="黑体"/>
          <w:b w:val="0"/>
          <w:bCs/>
          <w:szCs w:val="21"/>
        </w:rPr>
        <w:t>5.3</w:t>
      </w:r>
      <w:r>
        <w:rPr>
          <w:rFonts w:ascii="Times New Roman" w:hAnsi="Times New Roman" w:eastAsia="黑体"/>
          <w:b w:val="0"/>
          <w:bCs/>
          <w:szCs w:val="21"/>
        </w:rPr>
        <w:t xml:space="preserve"> </w:t>
      </w:r>
      <w:r>
        <w:rPr>
          <w:rFonts w:hint="eastAsia" w:ascii="Times New Roman" w:hAnsi="Times New Roman" w:eastAsia="黑体"/>
          <w:b w:val="0"/>
          <w:bCs/>
          <w:szCs w:val="21"/>
        </w:rPr>
        <w:t>系统基本要求</w:t>
      </w:r>
      <w:bookmarkEnd w:id="38"/>
    </w:p>
    <w:p w14:paraId="3A385407">
      <w:pPr>
        <w:tabs>
          <w:tab w:val="left" w:pos="1985"/>
        </w:tabs>
        <w:spacing w:line="360" w:lineRule="auto"/>
        <w:ind w:firstLine="420"/>
        <w:rPr>
          <w:szCs w:val="21"/>
        </w:rPr>
      </w:pPr>
      <w:r>
        <w:rPr>
          <w:rFonts w:hint="eastAsia"/>
          <w:szCs w:val="21"/>
        </w:rPr>
        <w:t>1）系统应配有配套主站设备，主机的操作系统应采用Ubuntu 18.04/CentOS 7.5及以上版本或统信UOS、麒麟、凝思等国产操作系统</w:t>
      </w:r>
      <w:r>
        <w:rPr>
          <w:szCs w:val="21"/>
        </w:rPr>
        <w:t>；</w:t>
      </w:r>
    </w:p>
    <w:p w14:paraId="1DFC510F">
      <w:pPr>
        <w:tabs>
          <w:tab w:val="left" w:pos="1985"/>
        </w:tabs>
        <w:spacing w:line="360" w:lineRule="auto"/>
        <w:ind w:firstLine="420"/>
        <w:rPr>
          <w:szCs w:val="21"/>
        </w:rPr>
      </w:pPr>
      <w:r>
        <w:rPr>
          <w:rFonts w:hint="eastAsia"/>
          <w:szCs w:val="21"/>
        </w:rPr>
        <w:t>2）web应用端：支持各类主流浏览器；</w:t>
      </w:r>
    </w:p>
    <w:p w14:paraId="73BE6EFC">
      <w:pPr>
        <w:tabs>
          <w:tab w:val="left" w:pos="1985"/>
        </w:tabs>
        <w:spacing w:line="360" w:lineRule="auto"/>
        <w:ind w:firstLine="420"/>
        <w:rPr>
          <w:szCs w:val="21"/>
        </w:rPr>
      </w:pPr>
      <w:r>
        <w:rPr>
          <w:rFonts w:hint="eastAsia"/>
          <w:szCs w:val="21"/>
        </w:rPr>
        <w:t>3）系统</w:t>
      </w:r>
      <w:r>
        <w:rPr>
          <w:szCs w:val="21"/>
        </w:rPr>
        <w:t>软件禁止使用135、137、138、139、445、3389等高危端口进行业务通信或同步；</w:t>
      </w:r>
    </w:p>
    <w:p w14:paraId="6BB49EC6">
      <w:pPr>
        <w:tabs>
          <w:tab w:val="left" w:pos="1985"/>
        </w:tabs>
        <w:spacing w:line="360" w:lineRule="auto"/>
        <w:ind w:firstLine="420"/>
        <w:rPr>
          <w:szCs w:val="21"/>
        </w:rPr>
      </w:pPr>
      <w:r>
        <w:rPr>
          <w:rFonts w:hint="eastAsia"/>
          <w:szCs w:val="21"/>
        </w:rPr>
        <w:t>4）系统</w:t>
      </w:r>
      <w:r>
        <w:rPr>
          <w:szCs w:val="21"/>
        </w:rPr>
        <w:t>软件禁用服务：server、远程桌面、E-Mail、WEB、Rlogin、FTP、SMB等服务</w:t>
      </w:r>
      <w:r>
        <w:rPr>
          <w:rFonts w:hint="eastAsia"/>
          <w:szCs w:val="21"/>
        </w:rPr>
        <w:t>；</w:t>
      </w:r>
    </w:p>
    <w:p w14:paraId="0B3BFB0F">
      <w:pPr>
        <w:pStyle w:val="3"/>
        <w:spacing w:before="0" w:after="0" w:line="360" w:lineRule="auto"/>
        <w:rPr>
          <w:rFonts w:ascii="Times New Roman" w:hAnsi="Times New Roman" w:eastAsia="黑体"/>
          <w:b w:val="0"/>
          <w:bCs/>
          <w:szCs w:val="21"/>
        </w:rPr>
      </w:pPr>
      <w:bookmarkStart w:id="39" w:name="_Toc229216983"/>
      <w:r>
        <w:rPr>
          <w:rFonts w:hint="eastAsia" w:ascii="Times New Roman" w:hAnsi="Times New Roman" w:eastAsia="黑体"/>
          <w:b w:val="0"/>
          <w:bCs/>
          <w:szCs w:val="21"/>
        </w:rPr>
        <w:t>5.4</w:t>
      </w:r>
      <w:r>
        <w:rPr>
          <w:rFonts w:ascii="Times New Roman" w:hAnsi="Times New Roman" w:eastAsia="黑体"/>
          <w:b w:val="0"/>
          <w:bCs/>
          <w:szCs w:val="21"/>
        </w:rPr>
        <w:t xml:space="preserve"> </w:t>
      </w:r>
      <w:r>
        <w:rPr>
          <w:rFonts w:hint="eastAsia" w:ascii="Times New Roman" w:hAnsi="Times New Roman" w:eastAsia="黑体"/>
          <w:b w:val="0"/>
          <w:bCs/>
          <w:szCs w:val="21"/>
        </w:rPr>
        <w:t>系统功能要求</w:t>
      </w:r>
      <w:bookmarkEnd w:id="39"/>
    </w:p>
    <w:p w14:paraId="171B1BEF">
      <w:pPr>
        <w:tabs>
          <w:tab w:val="left" w:pos="1985"/>
        </w:tabs>
        <w:spacing w:line="360" w:lineRule="auto"/>
        <w:ind w:firstLine="420"/>
        <w:rPr>
          <w:szCs w:val="21"/>
        </w:rPr>
      </w:pPr>
      <w:r>
        <w:rPr>
          <w:rFonts w:hint="eastAsia"/>
          <w:szCs w:val="21"/>
        </w:rPr>
        <w:t>1）自主巡航：下发自动巡检计划，无人机根据巡检计划自动完成巡航任务；系统可自动控制无人机系统开机或关机；</w:t>
      </w:r>
    </w:p>
    <w:p w14:paraId="060B5D1F">
      <w:pPr>
        <w:tabs>
          <w:tab w:val="left" w:pos="1985"/>
        </w:tabs>
        <w:spacing w:line="360" w:lineRule="auto"/>
        <w:ind w:firstLine="420"/>
        <w:rPr>
          <w:szCs w:val="21"/>
        </w:rPr>
      </w:pPr>
      <w:r>
        <w:rPr>
          <w:rFonts w:hint="eastAsia"/>
          <w:szCs w:val="21"/>
        </w:rPr>
        <w:t>2）无人机实时状态监测：实时监测无人机作业、悬停、起降以及停止等状态，并结合无人机实时状态，辅助机巢完成无人机自主精准降落，</w:t>
      </w:r>
      <w:r>
        <w:rPr>
          <w:szCs w:val="21"/>
        </w:rPr>
        <w:t>对巡检任务的无人机</w:t>
      </w:r>
      <w:r>
        <w:rPr>
          <w:rFonts w:hint="eastAsia"/>
          <w:szCs w:val="21"/>
        </w:rPr>
        <w:t>状态、</w:t>
      </w:r>
      <w:r>
        <w:rPr>
          <w:szCs w:val="21"/>
        </w:rPr>
        <w:t>图传等进行实时监控，支持多路无人机图传直播监控；</w:t>
      </w:r>
    </w:p>
    <w:p w14:paraId="7D0011B3">
      <w:pPr>
        <w:tabs>
          <w:tab w:val="left" w:pos="1985"/>
        </w:tabs>
        <w:spacing w:line="360" w:lineRule="auto"/>
        <w:ind w:firstLine="420"/>
        <w:rPr>
          <w:szCs w:val="21"/>
        </w:rPr>
      </w:pPr>
      <w:r>
        <w:rPr>
          <w:rFonts w:hint="eastAsia"/>
          <w:szCs w:val="21"/>
        </w:rPr>
        <w:t>3）中继作业：无人机可两台配对中继作业，当遇见山区遮挡的无4G信号区域，可通过无人机中继方式，为自动作业无人机提供中继信号，扩大作业半径；；</w:t>
      </w:r>
    </w:p>
    <w:p w14:paraId="06B3FD03">
      <w:pPr>
        <w:tabs>
          <w:tab w:val="left" w:pos="1985"/>
        </w:tabs>
        <w:spacing w:line="360" w:lineRule="auto"/>
        <w:ind w:firstLine="420"/>
        <w:rPr>
          <w:szCs w:val="21"/>
        </w:rPr>
      </w:pPr>
      <w:r>
        <w:rPr>
          <w:rFonts w:hint="eastAsia"/>
          <w:szCs w:val="21"/>
        </w:rPr>
        <w:t>4）数据上传与下载：自动从无人机下载图片数据，并上传至控制中心端，并支持对图片等数据自动进行规范管理；</w:t>
      </w:r>
    </w:p>
    <w:p w14:paraId="41FE0EAB">
      <w:pPr>
        <w:tabs>
          <w:tab w:val="left" w:pos="1985"/>
        </w:tabs>
        <w:spacing w:line="360" w:lineRule="auto"/>
        <w:ind w:firstLine="420"/>
        <w:rPr>
          <w:szCs w:val="21"/>
        </w:rPr>
      </w:pPr>
      <w:r>
        <w:rPr>
          <w:rFonts w:hint="eastAsia"/>
          <w:szCs w:val="21"/>
        </w:rPr>
        <w:t>5）支持黑匣子功能：记录机巢运行状态日志，操作记录，动作信息，响应情况等信息；黑匣子信息记录时长应不少于30日；</w:t>
      </w:r>
    </w:p>
    <w:p w14:paraId="4A8580E6">
      <w:pPr>
        <w:tabs>
          <w:tab w:val="left" w:pos="1985"/>
        </w:tabs>
        <w:spacing w:line="360" w:lineRule="auto"/>
        <w:ind w:firstLine="420"/>
        <w:rPr>
          <w:szCs w:val="21"/>
        </w:rPr>
      </w:pPr>
      <w:r>
        <w:rPr>
          <w:rFonts w:hint="eastAsia"/>
          <w:szCs w:val="21"/>
        </w:rPr>
        <w:t>6）航线管理：支持远程下达航线，可依据用户需求新建、查看、删除巡视任务；</w:t>
      </w:r>
    </w:p>
    <w:p w14:paraId="7EAEDC08">
      <w:pPr>
        <w:tabs>
          <w:tab w:val="left" w:pos="1985"/>
        </w:tabs>
        <w:spacing w:line="360" w:lineRule="auto"/>
        <w:ind w:left="399" w:leftChars="190"/>
        <w:rPr>
          <w:szCs w:val="21"/>
        </w:rPr>
      </w:pPr>
      <w:r>
        <w:rPr>
          <w:rFonts w:hint="eastAsia"/>
          <w:szCs w:val="21"/>
        </w:rPr>
        <w:t>7）批量任务管理：支持批量下达航线任务；可根据无人机起飞作业点推荐最佳作业路径；</w:t>
      </w:r>
      <w:r>
        <w:rPr>
          <w:rFonts w:hint="eastAsia"/>
          <w:szCs w:val="21"/>
        </w:rPr>
        <w:br w:type="textWrapping"/>
      </w:r>
      <w:r>
        <w:rPr>
          <w:rFonts w:hint="eastAsia"/>
          <w:szCs w:val="21"/>
        </w:rPr>
        <w:t>8）断点续飞：机巢配套无人机在巡检过程中，因发生异常而中断任务并返航后，可重新起飞，从断点继续执行巡检任务；</w:t>
      </w:r>
    </w:p>
    <w:p w14:paraId="153C0F00">
      <w:pPr>
        <w:pStyle w:val="3"/>
        <w:spacing w:before="0" w:after="0" w:line="360" w:lineRule="auto"/>
        <w:rPr>
          <w:rFonts w:ascii="Times New Roman" w:hAnsi="Times New Roman" w:eastAsia="黑体"/>
          <w:b w:val="0"/>
          <w:bCs/>
          <w:szCs w:val="21"/>
        </w:rPr>
      </w:pPr>
      <w:bookmarkStart w:id="40" w:name="_Toc229216984"/>
      <w:r>
        <w:rPr>
          <w:rFonts w:hint="eastAsia" w:ascii="Times New Roman" w:hAnsi="Times New Roman" w:eastAsia="黑体"/>
          <w:b w:val="0"/>
          <w:bCs/>
          <w:szCs w:val="21"/>
        </w:rPr>
        <w:t>5.5</w:t>
      </w:r>
      <w:r>
        <w:rPr>
          <w:rFonts w:ascii="Times New Roman" w:hAnsi="Times New Roman" w:eastAsia="黑体"/>
          <w:b w:val="0"/>
          <w:bCs/>
          <w:szCs w:val="21"/>
        </w:rPr>
        <w:t xml:space="preserve"> </w:t>
      </w:r>
      <w:r>
        <w:rPr>
          <w:rFonts w:hint="eastAsia" w:ascii="Times New Roman" w:hAnsi="Times New Roman" w:eastAsia="黑体"/>
          <w:b w:val="0"/>
          <w:bCs/>
          <w:szCs w:val="21"/>
        </w:rPr>
        <w:t>系统接入及安全要求</w:t>
      </w:r>
      <w:bookmarkEnd w:id="40"/>
    </w:p>
    <w:p w14:paraId="3C1842A6">
      <w:pPr>
        <w:tabs>
          <w:tab w:val="left" w:pos="1985"/>
        </w:tabs>
        <w:spacing w:line="360" w:lineRule="auto"/>
        <w:ind w:firstLine="420"/>
        <w:rPr>
          <w:szCs w:val="21"/>
        </w:rPr>
      </w:pPr>
      <w:r>
        <w:rPr>
          <w:rFonts w:hint="eastAsia"/>
          <w:szCs w:val="21"/>
        </w:rPr>
        <w:t>1）机巢</w:t>
      </w:r>
      <w:r>
        <w:rPr>
          <w:szCs w:val="21"/>
        </w:rPr>
        <w:t>与后台系统之间的信息通信应满足安全接入要求，</w:t>
      </w:r>
      <w:r>
        <w:rPr>
          <w:rFonts w:hint="eastAsia"/>
          <w:szCs w:val="21"/>
        </w:rPr>
        <w:t>机巢</w:t>
      </w:r>
      <w:r>
        <w:rPr>
          <w:szCs w:val="21"/>
        </w:rPr>
        <w:t>的安全要求应符合GB4943</w:t>
      </w:r>
      <w:r>
        <w:rPr>
          <w:rFonts w:hint="eastAsia"/>
          <w:szCs w:val="21"/>
        </w:rPr>
        <w:t>.1</w:t>
      </w:r>
      <w:r>
        <w:rPr>
          <w:szCs w:val="21"/>
        </w:rPr>
        <w:t>中的相关规定；</w:t>
      </w:r>
    </w:p>
    <w:p w14:paraId="09C1B75F">
      <w:pPr>
        <w:tabs>
          <w:tab w:val="left" w:pos="1985"/>
        </w:tabs>
        <w:spacing w:line="360" w:lineRule="auto"/>
        <w:ind w:firstLine="420"/>
        <w:rPr>
          <w:szCs w:val="21"/>
        </w:rPr>
      </w:pPr>
      <w:r>
        <w:rPr>
          <w:rFonts w:hint="eastAsia"/>
          <w:szCs w:val="21"/>
        </w:rPr>
        <w:t>2）</w:t>
      </w:r>
      <w:r>
        <w:rPr>
          <w:szCs w:val="21"/>
        </w:rPr>
        <w:t>应至少提供基于websocket、HTTP/HTTP（s）、MQTT/MQTT（s）、GB/T 28181、CoAP、Kafka等协议的接口，且需要根据招标方提供的SDK、协议插件等方式接入招标方指定的平台、业务系统中</w:t>
      </w:r>
      <w:r>
        <w:rPr>
          <w:rFonts w:hint="eastAsia"/>
          <w:szCs w:val="21"/>
        </w:rPr>
        <w:t>；</w:t>
      </w:r>
    </w:p>
    <w:p w14:paraId="67A45B8D">
      <w:pPr>
        <w:tabs>
          <w:tab w:val="left" w:pos="1985"/>
        </w:tabs>
        <w:spacing w:line="360" w:lineRule="auto"/>
        <w:ind w:firstLine="420"/>
        <w:rPr>
          <w:szCs w:val="21"/>
        </w:rPr>
      </w:pPr>
      <w:r>
        <w:rPr>
          <w:rFonts w:hint="eastAsia"/>
          <w:szCs w:val="21"/>
        </w:rPr>
        <w:t>3）机巢</w:t>
      </w:r>
      <w:r>
        <w:rPr>
          <w:szCs w:val="21"/>
        </w:rPr>
        <w:t>与后台系统之间通信方式</w:t>
      </w:r>
      <w:r>
        <w:rPr>
          <w:rFonts w:hint="eastAsia"/>
          <w:szCs w:val="21"/>
        </w:rPr>
        <w:t>若</w:t>
      </w:r>
      <w:r>
        <w:rPr>
          <w:szCs w:val="21"/>
        </w:rPr>
        <w:t>选用无线</w:t>
      </w:r>
      <w:r>
        <w:rPr>
          <w:rFonts w:hint="eastAsia"/>
          <w:szCs w:val="21"/>
        </w:rPr>
        <w:t>专用</w:t>
      </w:r>
      <w:r>
        <w:rPr>
          <w:szCs w:val="21"/>
        </w:rPr>
        <w:t>网络通信</w:t>
      </w:r>
      <w:r>
        <w:rPr>
          <w:rFonts w:hint="eastAsia"/>
          <w:szCs w:val="21"/>
        </w:rPr>
        <w:t>，机巢</w:t>
      </w:r>
      <w:r>
        <w:rPr>
          <w:szCs w:val="21"/>
        </w:rPr>
        <w:t>与主站系统之间应用层数据传输规约应满足</w:t>
      </w:r>
      <w:r>
        <w:rPr>
          <w:rFonts w:hint="eastAsia"/>
          <w:szCs w:val="21"/>
        </w:rPr>
        <w:t>招标方</w:t>
      </w:r>
      <w:r>
        <w:rPr>
          <w:szCs w:val="21"/>
        </w:rPr>
        <w:t>要求，同时满足和</w:t>
      </w:r>
      <w:r>
        <w:rPr>
          <w:rFonts w:hint="eastAsia"/>
          <w:szCs w:val="21"/>
        </w:rPr>
        <w:t>招标方制定系统</w:t>
      </w:r>
      <w:r>
        <w:rPr>
          <w:szCs w:val="21"/>
        </w:rPr>
        <w:t>的数据建模规范及接口规范</w:t>
      </w:r>
      <w:r>
        <w:rPr>
          <w:rFonts w:hint="eastAsia"/>
          <w:szCs w:val="21"/>
        </w:rPr>
        <w:t>；数据宜采用南方电网APN专网卡或wapi+光纤通信方式上传数据至主站，确保数据安全性与传输可靠性。同时，同一感知层终端在未做物理隔离措施的情况下，不可同时直接接入不同安全大区的主站，严禁使用外网卡（含ESIM卡等外网通讯卡），且装置仅配置一个通信插口（支持APN通信卡），不允许预留备用插口；</w:t>
      </w:r>
    </w:p>
    <w:p w14:paraId="2759183A">
      <w:pPr>
        <w:tabs>
          <w:tab w:val="left" w:pos="1985"/>
        </w:tabs>
        <w:spacing w:line="360" w:lineRule="auto"/>
        <w:ind w:firstLine="420"/>
        <w:rPr>
          <w:szCs w:val="21"/>
        </w:rPr>
      </w:pPr>
      <w:r>
        <w:rPr>
          <w:rFonts w:hint="eastAsia"/>
          <w:szCs w:val="21"/>
        </w:rPr>
        <w:t>4）投标方所供的设备应可接入招标方监控调度系统进行实时定位监控，符合国家及招标方飞行动态数据管理、实时动态监控、安全管控、巡检航线任务执行等要求。</w:t>
      </w:r>
    </w:p>
    <w:p w14:paraId="2003210B">
      <w:pPr>
        <w:tabs>
          <w:tab w:val="left" w:pos="1985"/>
        </w:tabs>
        <w:spacing w:line="360" w:lineRule="auto"/>
        <w:ind w:firstLine="420"/>
        <w:rPr>
          <w:szCs w:val="21"/>
        </w:rPr>
      </w:pPr>
      <w:r>
        <w:rPr>
          <w:rFonts w:hint="eastAsia"/>
          <w:szCs w:val="21"/>
        </w:rPr>
        <w:t>5）机巢数据应支持直接接入南方电网全域物联网平台，数据格式应符合《南方电网物联终端设备信息模型规范（试行）》的要求，并预留适配后期系统建设的接口，接入应遵循《南方电网电力全域物联网平台接入技术规范（试行）》（Q/CSG 1210050-2020）、《南方电网物联网平台接入协议插件标准》中相关技术规范及标准的要求，数据安全应符合南网数据加密要求。</w:t>
      </w:r>
    </w:p>
    <w:p w14:paraId="331770C6">
      <w:pPr>
        <w:pStyle w:val="3"/>
        <w:spacing w:before="0" w:after="0" w:line="360" w:lineRule="auto"/>
        <w:rPr>
          <w:rFonts w:ascii="Times New Roman" w:hAnsi="Times New Roman" w:eastAsia="黑体"/>
          <w:b w:val="0"/>
          <w:bCs/>
          <w:szCs w:val="21"/>
        </w:rPr>
      </w:pPr>
      <w:bookmarkStart w:id="41" w:name="_Toc229216985"/>
      <w:r>
        <w:rPr>
          <w:rFonts w:ascii="Times New Roman" w:hAnsi="Times New Roman" w:eastAsia="黑体"/>
          <w:b w:val="0"/>
          <w:bCs/>
          <w:szCs w:val="21"/>
        </w:rPr>
        <w:t>5.</w:t>
      </w:r>
      <w:r>
        <w:rPr>
          <w:rFonts w:hint="eastAsia" w:ascii="Times New Roman" w:hAnsi="Times New Roman" w:eastAsia="黑体"/>
          <w:b w:val="0"/>
          <w:bCs/>
          <w:szCs w:val="21"/>
        </w:rPr>
        <w:t>6 网络安全要求</w:t>
      </w:r>
      <w:bookmarkEnd w:id="41"/>
    </w:p>
    <w:p w14:paraId="254E243D">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41D0F680">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088D6B23">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3453E100">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w:t>
      </w:r>
    </w:p>
    <w:p w14:paraId="10EB9B30">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39AD4047">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4687B457">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5F1E518F">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292BC0A1">
      <w:pPr>
        <w:tabs>
          <w:tab w:val="left" w:pos="1985"/>
        </w:tabs>
        <w:spacing w:line="360" w:lineRule="auto"/>
        <w:ind w:firstLine="420"/>
        <w:rPr>
          <w:szCs w:val="21"/>
        </w:rPr>
      </w:pPr>
      <w:r>
        <w:rPr>
          <w:rFonts w:hint="eastAsia"/>
          <w:szCs w:val="21"/>
        </w:rPr>
        <w:t>8）未通过招标方测试、备案的软件系统和设备不得私自上线运行；</w:t>
      </w:r>
    </w:p>
    <w:p w14:paraId="0E89A6A0">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51C9FC33">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4CDD1395">
      <w:pPr>
        <w:spacing w:line="360" w:lineRule="auto"/>
        <w:ind w:firstLine="420" w:firstLineChars="20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bookmarkEnd w:id="36"/>
    </w:p>
    <w:p w14:paraId="584519E9">
      <w:pPr>
        <w:spacing w:line="480" w:lineRule="auto"/>
        <w:outlineLvl w:val="0"/>
        <w:rPr>
          <w:rFonts w:hint="eastAsia" w:ascii="黑体" w:hAnsi="黑体" w:eastAsia="黑体" w:cs="黑体"/>
          <w:b/>
          <w:bCs/>
          <w:szCs w:val="21"/>
        </w:rPr>
      </w:pPr>
      <w:bookmarkStart w:id="42" w:name="_Toc24998"/>
      <w:bookmarkStart w:id="43" w:name="_Toc229216986"/>
      <w:bookmarkStart w:id="44" w:name="_Toc72859326"/>
      <w:r>
        <w:rPr>
          <w:rFonts w:hint="eastAsia" w:ascii="黑体" w:hAnsi="黑体" w:eastAsia="黑体" w:cs="黑体"/>
          <w:b/>
          <w:bCs/>
          <w:szCs w:val="21"/>
        </w:rPr>
        <w:t>6 试验项目及要求</w:t>
      </w:r>
      <w:bookmarkEnd w:id="42"/>
      <w:bookmarkEnd w:id="43"/>
    </w:p>
    <w:bookmarkEnd w:id="44"/>
    <w:p w14:paraId="6DFFF73A">
      <w:pPr>
        <w:pStyle w:val="3"/>
        <w:spacing w:after="120"/>
        <w:rPr>
          <w:rFonts w:hint="eastAsia" w:ascii="黑体" w:hAnsi="黑体" w:eastAsia="黑体"/>
          <w:b w:val="0"/>
          <w:bCs/>
          <w:szCs w:val="21"/>
        </w:rPr>
      </w:pPr>
      <w:bookmarkStart w:id="45" w:name="_Toc229216987"/>
      <w:bookmarkStart w:id="46" w:name="_Toc21598"/>
      <w:bookmarkStart w:id="47" w:name="_Toc229213765"/>
      <w:bookmarkStart w:id="48" w:name="_Toc229215769"/>
      <w:bookmarkStart w:id="49" w:name="_Toc500920862"/>
      <w:bookmarkStart w:id="50" w:name="_Toc347154881"/>
      <w:bookmarkStart w:id="51" w:name="_Toc265313593"/>
      <w:bookmarkStart w:id="52" w:name="_Toc20335"/>
      <w:bookmarkStart w:id="53" w:name="_Toc356999079"/>
      <w:bookmarkStart w:id="54" w:name="_Toc276492435"/>
      <w:bookmarkStart w:id="55" w:name="_Toc276490917"/>
      <w:bookmarkStart w:id="56" w:name="_Toc279695207"/>
      <w:bookmarkStart w:id="57" w:name="_Toc495916661"/>
      <w:bookmarkStart w:id="58" w:name="_Toc6310"/>
      <w:bookmarkStart w:id="59" w:name="_Toc384341033"/>
      <w:bookmarkStart w:id="60" w:name="_Toc72859333"/>
      <w:bookmarkStart w:id="61" w:name="_Toc282993359"/>
      <w:bookmarkStart w:id="62" w:name="_Toc282433758"/>
      <w:r>
        <w:rPr>
          <w:rFonts w:hint="eastAsia" w:ascii="黑体" w:hAnsi="黑体" w:eastAsia="黑体"/>
          <w:b w:val="0"/>
          <w:bCs/>
          <w:szCs w:val="21"/>
        </w:rPr>
        <w:t>6</w:t>
      </w:r>
      <w:r>
        <w:rPr>
          <w:rFonts w:ascii="黑体" w:hAnsi="黑体" w:eastAsia="黑体"/>
          <w:b w:val="0"/>
          <w:bCs/>
          <w:szCs w:val="21"/>
        </w:rPr>
        <w:t>.1 试验环境</w:t>
      </w:r>
      <w:bookmarkEnd w:id="45"/>
      <w:bookmarkEnd w:id="46"/>
      <w:bookmarkEnd w:id="47"/>
      <w:bookmarkEnd w:id="48"/>
    </w:p>
    <w:p w14:paraId="0FBC6861">
      <w:pPr>
        <w:spacing w:after="80"/>
        <w:ind w:firstLine="420"/>
        <w:rPr>
          <w:rFonts w:hint="eastAsia" w:ascii="宋体" w:hAnsi="宋体"/>
          <w:szCs w:val="21"/>
        </w:rPr>
      </w:pPr>
      <w:r>
        <w:rPr>
          <w:rFonts w:hint="eastAsia" w:ascii="宋体" w:hAnsi="宋体"/>
          <w:szCs w:val="21"/>
        </w:rPr>
        <w:t>除环境适应性试验、现场飞行试验及运行中试验外，其它试验项目宜在下列环境条件下进行；试验环境可参照 T/CEC 1196—2025 第5章有关要求执行：</w:t>
      </w:r>
    </w:p>
    <w:p w14:paraId="49FD11E7">
      <w:pPr>
        <w:spacing w:after="80"/>
        <w:ind w:firstLine="420"/>
        <w:rPr>
          <w:rFonts w:hint="eastAsia" w:ascii="宋体" w:hAnsi="宋体"/>
          <w:szCs w:val="21"/>
        </w:rPr>
      </w:pPr>
      <w:r>
        <w:rPr>
          <w:rFonts w:hint="eastAsia" w:ascii="宋体" w:hAnsi="宋体"/>
          <w:szCs w:val="21"/>
        </w:rPr>
        <w:t>1）环境温度：15℃～35℃；</w:t>
      </w:r>
    </w:p>
    <w:p w14:paraId="0CA49B65">
      <w:pPr>
        <w:spacing w:after="80"/>
        <w:ind w:firstLine="420"/>
        <w:rPr>
          <w:rFonts w:hint="eastAsia" w:ascii="宋体" w:hAnsi="宋体"/>
          <w:szCs w:val="21"/>
        </w:rPr>
      </w:pPr>
      <w:r>
        <w:rPr>
          <w:rFonts w:hint="eastAsia" w:ascii="宋体" w:hAnsi="宋体"/>
          <w:szCs w:val="21"/>
        </w:rPr>
        <w:t>2）相对湿度：25%～75%RH；</w:t>
      </w:r>
    </w:p>
    <w:p w14:paraId="21EA2851">
      <w:pPr>
        <w:spacing w:after="80"/>
        <w:ind w:firstLine="420"/>
        <w:rPr>
          <w:rFonts w:hint="eastAsia" w:ascii="宋体" w:hAnsi="宋体"/>
          <w:szCs w:val="21"/>
        </w:rPr>
      </w:pPr>
      <w:r>
        <w:rPr>
          <w:rFonts w:hint="eastAsia" w:ascii="宋体" w:hAnsi="宋体"/>
          <w:szCs w:val="21"/>
        </w:rPr>
        <w:t>3）大气压力：80kPa～106kPa；</w:t>
      </w:r>
    </w:p>
    <w:p w14:paraId="2F196EDD">
      <w:pPr>
        <w:spacing w:after="80"/>
        <w:ind w:firstLine="420"/>
        <w:rPr>
          <w:rFonts w:hint="eastAsia" w:ascii="宋体" w:hAnsi="宋体"/>
          <w:szCs w:val="21"/>
        </w:rPr>
      </w:pPr>
      <w:r>
        <w:rPr>
          <w:rFonts w:hint="eastAsia" w:ascii="宋体" w:hAnsi="宋体"/>
          <w:szCs w:val="21"/>
        </w:rPr>
        <w:t>4）供电电源应满足被试设备额定输入要求；</w:t>
      </w:r>
    </w:p>
    <w:p w14:paraId="7DBEDA0A">
      <w:pPr>
        <w:spacing w:after="80"/>
        <w:ind w:firstLine="420"/>
        <w:rPr>
          <w:rFonts w:hint="eastAsia" w:ascii="宋体" w:hAnsi="宋体"/>
          <w:szCs w:val="21"/>
        </w:rPr>
      </w:pPr>
      <w:r>
        <w:rPr>
          <w:rFonts w:hint="eastAsia" w:ascii="宋体" w:hAnsi="宋体"/>
          <w:szCs w:val="21"/>
        </w:rPr>
        <w:t>5）试验场地应无影响试验结果的强电磁干扰、剧烈振动、粉尘及腐蚀性气体。</w:t>
      </w:r>
    </w:p>
    <w:p w14:paraId="1DBFB5F5">
      <w:pPr>
        <w:pStyle w:val="3"/>
        <w:spacing w:after="120"/>
        <w:rPr>
          <w:rFonts w:hint="eastAsia" w:ascii="黑体" w:hAnsi="黑体" w:eastAsia="黑体"/>
          <w:b w:val="0"/>
          <w:bCs/>
          <w:szCs w:val="21"/>
        </w:rPr>
      </w:pPr>
      <w:bookmarkStart w:id="63" w:name="_Toc229216988"/>
      <w:bookmarkStart w:id="64" w:name="_Toc229215770"/>
      <w:bookmarkStart w:id="65" w:name="_Toc22634"/>
      <w:bookmarkStart w:id="66" w:name="_Toc229213766"/>
      <w:r>
        <w:rPr>
          <w:rFonts w:hint="eastAsia" w:ascii="黑体" w:hAnsi="黑体" w:eastAsia="黑体"/>
          <w:b w:val="0"/>
          <w:bCs/>
          <w:szCs w:val="21"/>
        </w:rPr>
        <w:t>6.2 环境适应性试验</w:t>
      </w:r>
      <w:bookmarkEnd w:id="63"/>
      <w:bookmarkEnd w:id="64"/>
      <w:bookmarkEnd w:id="65"/>
      <w:bookmarkEnd w:id="66"/>
    </w:p>
    <w:p w14:paraId="5EB44973">
      <w:pPr>
        <w:tabs>
          <w:tab w:val="left" w:pos="709"/>
        </w:tabs>
        <w:spacing w:line="360" w:lineRule="auto"/>
        <w:ind w:left="709" w:hanging="709"/>
        <w:outlineLvl w:val="2"/>
        <w:rPr>
          <w:rFonts w:hint="eastAsia" w:ascii="宋体" w:hAnsi="宋体"/>
          <w:szCs w:val="21"/>
        </w:rPr>
      </w:pPr>
      <w:r>
        <w:rPr>
          <w:rFonts w:hint="eastAsia" w:ascii="宋体" w:hAnsi="宋体"/>
          <w:szCs w:val="21"/>
        </w:rPr>
        <w:t>6.2.1 低温试验</w:t>
      </w:r>
    </w:p>
    <w:p w14:paraId="4572ABA0">
      <w:pPr>
        <w:ind w:firstLine="420"/>
      </w:pPr>
      <w:r>
        <w:rPr>
          <w:rFonts w:hint="eastAsia"/>
        </w:rPr>
        <w:t>按 GB/T 2423.1 中“试验 Ae”进行，并按 DL/T 2966—2025 第6.1条及 T/CEC 1196—2025 第6.2.1条有关要求执行，试验温度为 -20℃，持续时间为16h。</w:t>
      </w:r>
    </w:p>
    <w:p w14:paraId="5B2EF3B6">
      <w:pPr>
        <w:ind w:firstLine="420"/>
      </w:pPr>
      <w:r>
        <w:rPr>
          <w:rFonts w:hint="eastAsia"/>
        </w:rPr>
        <w:t>试验期间被试机巢应处于通电运行状态。</w:t>
      </w:r>
    </w:p>
    <w:p w14:paraId="33487E1C">
      <w:pPr>
        <w:spacing w:after="80"/>
        <w:ind w:firstLine="420"/>
      </w:pPr>
      <w:r>
        <w:rPr>
          <w:rFonts w:hint="eastAsia"/>
        </w:rPr>
        <w:t>试验期间及试验</w:t>
      </w:r>
      <w:r>
        <w:rPr>
          <w:rFonts w:hint="eastAsia" w:ascii="宋体" w:hAnsi="宋体"/>
          <w:szCs w:val="21"/>
        </w:rPr>
        <w:t>结束</w:t>
      </w:r>
      <w:r>
        <w:rPr>
          <w:rFonts w:hint="eastAsia"/>
        </w:rPr>
        <w:t>后，被试机巢应无变形、裂纹、结构松动等异常现象，与管控系统通信正常，各项功能应满足本规范书要求。</w:t>
      </w:r>
    </w:p>
    <w:p w14:paraId="7F1ACEB6">
      <w:pPr>
        <w:tabs>
          <w:tab w:val="left" w:pos="709"/>
        </w:tabs>
        <w:spacing w:line="360" w:lineRule="auto"/>
        <w:ind w:left="709" w:hanging="709"/>
        <w:outlineLvl w:val="2"/>
        <w:rPr>
          <w:rFonts w:hint="eastAsia" w:ascii="宋体" w:hAnsi="宋体"/>
          <w:szCs w:val="21"/>
        </w:rPr>
      </w:pPr>
      <w:r>
        <w:rPr>
          <w:rFonts w:hint="eastAsia" w:ascii="宋体" w:hAnsi="宋体"/>
          <w:szCs w:val="21"/>
        </w:rPr>
        <w:t>6.2.2 高温试验</w:t>
      </w:r>
    </w:p>
    <w:p w14:paraId="42791474">
      <w:pPr>
        <w:spacing w:after="80"/>
        <w:ind w:firstLine="420"/>
      </w:pPr>
      <w:r>
        <w:rPr>
          <w:rFonts w:hint="eastAsia"/>
        </w:rPr>
        <w:t>按 GB/T 2423.2 中“试验 Be”进行，并按 DL/T 2966—2025 第6.1条及 T/CEC 1196—2025 第6.2.2条有关要求执行，</w:t>
      </w:r>
      <w:r>
        <w:rPr>
          <w:rFonts w:hint="eastAsia" w:ascii="宋体" w:hAnsi="宋体"/>
          <w:szCs w:val="21"/>
        </w:rPr>
        <w:t>试验</w:t>
      </w:r>
      <w:r>
        <w:rPr>
          <w:rFonts w:hint="eastAsia"/>
        </w:rPr>
        <w:t>温度为 55℃，持续时间为16h。</w:t>
      </w:r>
    </w:p>
    <w:p w14:paraId="3A127531">
      <w:pPr>
        <w:spacing w:after="80"/>
        <w:ind w:firstLine="420"/>
      </w:pPr>
      <w:r>
        <w:rPr>
          <w:rFonts w:hint="eastAsia"/>
        </w:rPr>
        <w:t>试验期间被试机巢应</w:t>
      </w:r>
      <w:r>
        <w:rPr>
          <w:rFonts w:hint="eastAsia" w:ascii="宋体" w:hAnsi="宋体"/>
          <w:szCs w:val="21"/>
        </w:rPr>
        <w:t>处于</w:t>
      </w:r>
      <w:r>
        <w:rPr>
          <w:rFonts w:hint="eastAsia"/>
        </w:rPr>
        <w:t>通电运行状态。</w:t>
      </w:r>
    </w:p>
    <w:p w14:paraId="7126A47A">
      <w:pPr>
        <w:ind w:firstLine="420"/>
      </w:pPr>
      <w:r>
        <w:rPr>
          <w:rFonts w:hint="eastAsia"/>
        </w:rPr>
        <w:t>试验期间及试验结束后，被试机巢应无变形、裂纹、结构松动等异常现象，与管控系统通信正常，各项功能应满足本规范书要求。</w:t>
      </w:r>
    </w:p>
    <w:p w14:paraId="7280C7B1">
      <w:pPr>
        <w:tabs>
          <w:tab w:val="left" w:pos="709"/>
        </w:tabs>
        <w:spacing w:line="360" w:lineRule="auto"/>
        <w:ind w:left="709" w:hanging="709"/>
        <w:outlineLvl w:val="2"/>
        <w:rPr>
          <w:rFonts w:hint="eastAsia" w:ascii="宋体" w:hAnsi="宋体"/>
          <w:szCs w:val="21"/>
        </w:rPr>
      </w:pPr>
      <w:r>
        <w:rPr>
          <w:rFonts w:hint="eastAsia" w:ascii="宋体" w:hAnsi="宋体"/>
          <w:szCs w:val="21"/>
        </w:rPr>
        <w:t>6.2.3 湿热试验</w:t>
      </w:r>
    </w:p>
    <w:p w14:paraId="5179B661">
      <w:pPr>
        <w:spacing w:after="80"/>
        <w:ind w:firstLine="420"/>
      </w:pPr>
      <w:r>
        <w:rPr>
          <w:rFonts w:hint="eastAsia"/>
        </w:rPr>
        <w:t>按 GB/T 2423.3 中“试验 Cab”进行，并按 DL/T 2966—2025 第6.1条及 T/CEC 1196—2025 第6.2.3条有关要求执行，</w:t>
      </w:r>
      <w:r>
        <w:rPr>
          <w:rFonts w:hint="eastAsia" w:ascii="宋体" w:hAnsi="宋体"/>
          <w:szCs w:val="21"/>
        </w:rPr>
        <w:t>试验</w:t>
      </w:r>
      <w:r>
        <w:rPr>
          <w:rFonts w:hint="eastAsia"/>
        </w:rPr>
        <w:t>温度为（40±2）℃，相对湿度为（93±3）%RH，持续时间为16h。</w:t>
      </w:r>
    </w:p>
    <w:p w14:paraId="4556826D">
      <w:pPr>
        <w:spacing w:after="80"/>
        <w:ind w:firstLine="420"/>
      </w:pPr>
      <w:r>
        <w:rPr>
          <w:rFonts w:hint="eastAsia"/>
        </w:rPr>
        <w:t>试验期间被试机巢应处于通电运行状态。</w:t>
      </w:r>
    </w:p>
    <w:p w14:paraId="22D66B9D">
      <w:pPr>
        <w:ind w:firstLine="420"/>
      </w:pPr>
      <w:r>
        <w:rPr>
          <w:rFonts w:hint="eastAsia"/>
        </w:rPr>
        <w:t>试验期间及试验结束后，被试机巢应无凝露导致的功能异常、无绝缘击穿、无结构损坏，与管控系统通信正常，各项功能应满足本规范书要求。</w:t>
      </w:r>
    </w:p>
    <w:p w14:paraId="16EB1B9D">
      <w:pPr>
        <w:pStyle w:val="3"/>
        <w:spacing w:after="120"/>
        <w:rPr>
          <w:rFonts w:hint="eastAsia" w:ascii="黑体" w:hAnsi="黑体" w:eastAsia="黑体"/>
          <w:b w:val="0"/>
          <w:bCs/>
          <w:szCs w:val="21"/>
        </w:rPr>
      </w:pPr>
      <w:bookmarkStart w:id="67" w:name="_Toc229213767"/>
      <w:bookmarkStart w:id="68" w:name="_Toc7423"/>
      <w:bookmarkStart w:id="69" w:name="_Toc229215771"/>
      <w:bookmarkStart w:id="70" w:name="_Toc229216989"/>
      <w:r>
        <w:rPr>
          <w:rFonts w:hint="eastAsia" w:ascii="黑体" w:hAnsi="黑体" w:eastAsia="黑体"/>
          <w:b w:val="0"/>
          <w:bCs/>
          <w:szCs w:val="21"/>
        </w:rPr>
        <w:t>6.3 外观结构检查</w:t>
      </w:r>
      <w:bookmarkEnd w:id="67"/>
      <w:bookmarkEnd w:id="68"/>
      <w:bookmarkEnd w:id="69"/>
      <w:bookmarkEnd w:id="70"/>
    </w:p>
    <w:p w14:paraId="548F04A4">
      <w:pPr>
        <w:spacing w:after="80"/>
        <w:ind w:firstLine="420"/>
      </w:pPr>
      <w:r>
        <w:rPr>
          <w:rFonts w:hint="eastAsia"/>
        </w:rPr>
        <w:t>采用目测及必要的量具检查方式，并按 DL/T 2966—2025 第6.2条及 T/CEC 1196—2025 第6.1条有关要求执行，对被试机巢外壳、电气线路、机械结构、接地标识、舱门、锁止机构、充电触点及相关执行机构进行检查。</w:t>
      </w:r>
    </w:p>
    <w:p w14:paraId="0DB1E0AC">
      <w:pPr>
        <w:ind w:firstLine="420"/>
      </w:pPr>
      <w:r>
        <w:rPr>
          <w:rFonts w:hint="eastAsia"/>
        </w:rPr>
        <w:t>检查内容应包括但不限于：</w:t>
      </w:r>
    </w:p>
    <w:p w14:paraId="7C04D8D5">
      <w:pPr>
        <w:spacing w:after="80"/>
        <w:ind w:firstLine="420"/>
      </w:pPr>
      <w:r>
        <w:rPr>
          <w:rFonts w:hint="eastAsia"/>
        </w:rPr>
        <w:t>1）外表面应光洁、均匀，无明显伤痕、裂纹、毛刺、锈蚀及变形；</w:t>
      </w:r>
    </w:p>
    <w:p w14:paraId="60FF65FA">
      <w:pPr>
        <w:spacing w:after="80"/>
        <w:ind w:firstLine="420"/>
      </w:pPr>
      <w:r>
        <w:rPr>
          <w:rFonts w:hint="eastAsia"/>
        </w:rPr>
        <w:t>2）内部电气线路应</w:t>
      </w:r>
      <w:r>
        <w:rPr>
          <w:rFonts w:hint="eastAsia" w:ascii="宋体" w:hAnsi="宋体"/>
          <w:szCs w:val="21"/>
        </w:rPr>
        <w:t>排列</w:t>
      </w:r>
      <w:r>
        <w:rPr>
          <w:rFonts w:hint="eastAsia"/>
        </w:rPr>
        <w:t>整齐、固定牢靠、走向合理；</w:t>
      </w:r>
    </w:p>
    <w:p w14:paraId="40F818BD">
      <w:pPr>
        <w:spacing w:after="80"/>
        <w:ind w:firstLine="420"/>
      </w:pPr>
      <w:r>
        <w:rPr>
          <w:rFonts w:hint="eastAsia"/>
        </w:rPr>
        <w:t>3）机械结构应坚实耐用，舱门、锁止机构、充电触点动作应顺畅，无卡滞、无异常噪声；</w:t>
      </w:r>
    </w:p>
    <w:p w14:paraId="08D9DA3D">
      <w:pPr>
        <w:ind w:firstLine="420"/>
      </w:pPr>
      <w:r>
        <w:rPr>
          <w:rFonts w:hint="eastAsia"/>
        </w:rPr>
        <w:t>4）固定式机巢应具有接地标识；</w:t>
      </w:r>
    </w:p>
    <w:p w14:paraId="289605E4">
      <w:pPr>
        <w:spacing w:after="80"/>
        <w:ind w:firstLine="420"/>
      </w:pPr>
      <w:r>
        <w:rPr>
          <w:rFonts w:hint="eastAsia"/>
        </w:rPr>
        <w:t>5）密闭式机巢应</w:t>
      </w:r>
      <w:r>
        <w:rPr>
          <w:rFonts w:hint="eastAsia" w:ascii="宋体" w:hAnsi="宋体"/>
          <w:szCs w:val="21"/>
        </w:rPr>
        <w:t>具备</w:t>
      </w:r>
      <w:r>
        <w:rPr>
          <w:rFonts w:hint="eastAsia"/>
        </w:rPr>
        <w:t>防雨、防尘、防异物侵入条件。</w:t>
      </w:r>
    </w:p>
    <w:p w14:paraId="1E6CCA5B">
      <w:pPr>
        <w:spacing w:after="80"/>
        <w:ind w:firstLine="420"/>
      </w:pPr>
      <w:r>
        <w:rPr>
          <w:rFonts w:hint="eastAsia"/>
        </w:rPr>
        <w:t>检查结果应满足本</w:t>
      </w:r>
      <w:r>
        <w:rPr>
          <w:rFonts w:hint="eastAsia" w:ascii="宋体" w:hAnsi="宋体"/>
          <w:szCs w:val="21"/>
        </w:rPr>
        <w:t>规范</w:t>
      </w:r>
      <w:r>
        <w:rPr>
          <w:rFonts w:hint="eastAsia"/>
        </w:rPr>
        <w:t>书5.1的要求。</w:t>
      </w:r>
    </w:p>
    <w:p w14:paraId="4E9BC652">
      <w:pPr>
        <w:pStyle w:val="3"/>
        <w:spacing w:after="120"/>
        <w:rPr>
          <w:rFonts w:hint="eastAsia" w:ascii="黑体" w:hAnsi="黑体" w:eastAsia="黑体"/>
          <w:b w:val="0"/>
          <w:bCs/>
          <w:szCs w:val="21"/>
        </w:rPr>
      </w:pPr>
      <w:bookmarkStart w:id="71" w:name="_Toc229216990"/>
      <w:bookmarkStart w:id="72" w:name="_Toc229213768"/>
      <w:bookmarkStart w:id="73" w:name="_Toc10308"/>
      <w:bookmarkStart w:id="74" w:name="_Toc229215772"/>
      <w:r>
        <w:rPr>
          <w:rFonts w:hint="eastAsia" w:ascii="黑体" w:hAnsi="黑体" w:eastAsia="黑体"/>
          <w:b w:val="0"/>
          <w:bCs/>
          <w:szCs w:val="21"/>
        </w:rPr>
        <w:t>6.4 基本功能试验</w:t>
      </w:r>
      <w:bookmarkEnd w:id="71"/>
      <w:bookmarkEnd w:id="72"/>
      <w:bookmarkEnd w:id="73"/>
      <w:bookmarkEnd w:id="74"/>
    </w:p>
    <w:p w14:paraId="491419A5">
      <w:pPr>
        <w:tabs>
          <w:tab w:val="left" w:pos="709"/>
        </w:tabs>
        <w:spacing w:line="360" w:lineRule="auto"/>
        <w:ind w:left="709" w:hanging="709"/>
        <w:outlineLvl w:val="2"/>
        <w:rPr>
          <w:rFonts w:hint="eastAsia" w:ascii="宋体" w:hAnsi="宋体"/>
          <w:szCs w:val="21"/>
        </w:rPr>
      </w:pPr>
      <w:r>
        <w:rPr>
          <w:rFonts w:hint="eastAsia" w:ascii="宋体" w:hAnsi="宋体"/>
          <w:szCs w:val="21"/>
        </w:rPr>
        <w:t>6.4.1 状态指示试验</w:t>
      </w:r>
    </w:p>
    <w:p w14:paraId="2328B153">
      <w:pPr>
        <w:spacing w:after="80"/>
        <w:ind w:firstLine="420"/>
      </w:pPr>
      <w:r>
        <w:rPr>
          <w:rFonts w:hint="eastAsia"/>
        </w:rPr>
        <w:t>按 DL/T 2966—2025 第6.3条有关要求执行，模拟切换被试机巢的待机、运行、充电、故障、维护等状态，检查机巢是否能通过声音、灯光、界面状态等方式正确指示其当前状态。</w:t>
      </w:r>
    </w:p>
    <w:p w14:paraId="6B278395">
      <w:pPr>
        <w:spacing w:after="80"/>
        <w:ind w:firstLine="420"/>
      </w:pPr>
      <w:r>
        <w:rPr>
          <w:rFonts w:hint="eastAsia"/>
        </w:rPr>
        <w:t>试验结果应满足本规范书5.2的要求。</w:t>
      </w:r>
    </w:p>
    <w:p w14:paraId="65EFE170">
      <w:pPr>
        <w:tabs>
          <w:tab w:val="left" w:pos="709"/>
        </w:tabs>
        <w:spacing w:line="360" w:lineRule="auto"/>
        <w:ind w:left="709" w:hanging="709"/>
        <w:outlineLvl w:val="2"/>
        <w:rPr>
          <w:rFonts w:hint="eastAsia" w:ascii="宋体" w:hAnsi="宋体"/>
          <w:szCs w:val="21"/>
        </w:rPr>
      </w:pPr>
      <w:r>
        <w:rPr>
          <w:rFonts w:hint="eastAsia" w:ascii="宋体" w:hAnsi="宋体"/>
          <w:szCs w:val="21"/>
        </w:rPr>
        <w:t>6.4.2 内部温控试验</w:t>
      </w:r>
    </w:p>
    <w:p w14:paraId="3EA87EB2">
      <w:pPr>
        <w:spacing w:after="80"/>
        <w:ind w:firstLine="420"/>
      </w:pPr>
      <w:r>
        <w:rPr>
          <w:rFonts w:hint="eastAsia"/>
        </w:rPr>
        <w:t>按 DL/T 2966</w:t>
      </w:r>
      <w:r>
        <w:rPr>
          <w:rFonts w:hint="eastAsia" w:ascii="宋体" w:hAnsi="宋体"/>
          <w:szCs w:val="21"/>
        </w:rPr>
        <w:t>—</w:t>
      </w:r>
      <w:r>
        <w:rPr>
          <w:rFonts w:hint="eastAsia"/>
        </w:rPr>
        <w:t>2025 第6.3条有关要求执行，在环境温度35℃、环境湿度（85±2）%RH条件下，设定被试机巢内部温度控制目标值为25℃，启动温控装置并静置30min后，采用标准温度计测量机巢内部温度。</w:t>
      </w:r>
    </w:p>
    <w:p w14:paraId="611159EA">
      <w:pPr>
        <w:spacing w:after="80"/>
        <w:ind w:firstLine="420"/>
      </w:pPr>
      <w:r>
        <w:rPr>
          <w:rFonts w:hint="eastAsia"/>
        </w:rPr>
        <w:t>测量值与设定值偏差应不大于±5℃，且主控模块、通信模块、监控模块、充电模块运行正常。</w:t>
      </w:r>
    </w:p>
    <w:p w14:paraId="71B34B62">
      <w:pPr>
        <w:spacing w:after="80"/>
        <w:ind w:firstLine="420"/>
      </w:pPr>
      <w:r>
        <w:rPr>
          <w:rFonts w:hint="eastAsia"/>
        </w:rPr>
        <w:t>试验结果应满足本规范书5.3的要求。</w:t>
      </w:r>
    </w:p>
    <w:p w14:paraId="065FE597">
      <w:pPr>
        <w:tabs>
          <w:tab w:val="left" w:pos="709"/>
        </w:tabs>
        <w:spacing w:line="360" w:lineRule="auto"/>
        <w:ind w:left="709" w:hanging="709"/>
        <w:outlineLvl w:val="2"/>
        <w:rPr>
          <w:rFonts w:hint="eastAsia" w:ascii="宋体" w:hAnsi="宋体"/>
          <w:szCs w:val="21"/>
        </w:rPr>
      </w:pPr>
      <w:r>
        <w:rPr>
          <w:rFonts w:hint="eastAsia" w:ascii="宋体" w:hAnsi="宋体"/>
          <w:szCs w:val="21"/>
        </w:rPr>
        <w:t>6.4.3 精准起降引导试验</w:t>
      </w:r>
    </w:p>
    <w:p w14:paraId="27F7966B">
      <w:pPr>
        <w:spacing w:after="80"/>
        <w:ind w:firstLine="420"/>
      </w:pPr>
      <w:r>
        <w:rPr>
          <w:rFonts w:hint="eastAsia"/>
        </w:rPr>
        <w:t>按 DL/T 2966—2025 第6.3条有关要求执行，被试机巢在 GB/T 28591 规定的0级风力且无雨条件下，执行10个架次飞行任务，其中夜间飞行任务不少于5个架次。</w:t>
      </w:r>
    </w:p>
    <w:p w14:paraId="60524210">
      <w:pPr>
        <w:spacing w:after="80"/>
        <w:ind w:firstLine="420"/>
      </w:pPr>
      <w:r>
        <w:rPr>
          <w:rFonts w:hint="eastAsia"/>
        </w:rPr>
        <w:t>试验过程中应验证机巢能否全天时引导所搭载无人机精准降落至起降平台指定区域并完成停靠、锁定或回收动作。</w:t>
      </w:r>
    </w:p>
    <w:p w14:paraId="4EBD4CAF">
      <w:pPr>
        <w:spacing w:after="80"/>
        <w:ind w:firstLine="420"/>
      </w:pPr>
      <w:r>
        <w:rPr>
          <w:rFonts w:hint="eastAsia"/>
        </w:rPr>
        <w:t>试验成功率应达到100%，并满足本规范书5.4的要求。</w:t>
      </w:r>
    </w:p>
    <w:p w14:paraId="4F33AC7E">
      <w:pPr>
        <w:tabs>
          <w:tab w:val="left" w:pos="709"/>
        </w:tabs>
        <w:spacing w:line="360" w:lineRule="auto"/>
        <w:ind w:left="709" w:hanging="709"/>
        <w:outlineLvl w:val="2"/>
        <w:rPr>
          <w:rFonts w:hint="eastAsia" w:ascii="宋体" w:hAnsi="宋体"/>
          <w:szCs w:val="21"/>
        </w:rPr>
      </w:pPr>
      <w:r>
        <w:rPr>
          <w:rFonts w:hint="eastAsia" w:ascii="宋体" w:hAnsi="宋体"/>
          <w:szCs w:val="21"/>
        </w:rPr>
        <w:t>6.4.4 气象监测试验</w:t>
      </w:r>
    </w:p>
    <w:p w14:paraId="0C6D2C3A">
      <w:pPr>
        <w:ind w:firstLine="420"/>
        <w:rPr>
          <w:szCs w:val="21"/>
        </w:rPr>
      </w:pPr>
      <w:r>
        <w:rPr>
          <w:szCs w:val="21"/>
        </w:rPr>
        <w:t>6.</w:t>
      </w:r>
      <w:r>
        <w:rPr>
          <w:rFonts w:hint="eastAsia"/>
          <w:szCs w:val="21"/>
        </w:rPr>
        <w:t>4.4</w:t>
      </w:r>
      <w:r>
        <w:rPr>
          <w:szCs w:val="21"/>
        </w:rPr>
        <w:t>.1 气温传感器</w:t>
      </w:r>
    </w:p>
    <w:p w14:paraId="5346675D">
      <w:pPr>
        <w:spacing w:after="80"/>
        <w:ind w:firstLine="420"/>
        <w:rPr>
          <w:szCs w:val="21"/>
        </w:rPr>
      </w:pPr>
      <w:r>
        <w:rPr>
          <w:szCs w:val="21"/>
        </w:rPr>
        <w:t>试验方法：</w:t>
      </w:r>
      <w:r>
        <w:rPr>
          <w:rFonts w:hint="eastAsia" w:ascii="宋体" w:hAnsi="宋体"/>
          <w:szCs w:val="21"/>
        </w:rPr>
        <w:t>按照</w:t>
      </w:r>
      <w:r>
        <w:rPr>
          <w:szCs w:val="21"/>
        </w:rPr>
        <w:t>-40 ℃、-20 ℃、-5 ℃、0 ℃、+5 ℃、+30 ℃、+50 ℃顺序，参照GB/T 35697 中7.2.4.1规定方法进行试验。</w:t>
      </w:r>
    </w:p>
    <w:p w14:paraId="4EF840C3">
      <w:pPr>
        <w:spacing w:after="80"/>
        <w:ind w:firstLine="420"/>
        <w:rPr>
          <w:szCs w:val="21"/>
        </w:rPr>
      </w:pPr>
      <w:r>
        <w:rPr>
          <w:szCs w:val="21"/>
        </w:rPr>
        <w:t>判定准则：</w:t>
      </w:r>
      <w:r>
        <w:rPr>
          <w:rFonts w:hint="eastAsia" w:ascii="宋体" w:hAnsi="宋体"/>
          <w:szCs w:val="21"/>
        </w:rPr>
        <w:t>测量误差</w:t>
      </w:r>
      <w:r>
        <w:rPr>
          <w:szCs w:val="21"/>
        </w:rPr>
        <w:t>应满足本规范5.</w:t>
      </w:r>
      <w:r>
        <w:rPr>
          <w:rFonts w:hint="eastAsia"/>
          <w:szCs w:val="21"/>
        </w:rPr>
        <w:t>5</w:t>
      </w:r>
      <w:r>
        <w:rPr>
          <w:szCs w:val="21"/>
        </w:rPr>
        <w:t>规定的技术要求。</w:t>
      </w:r>
    </w:p>
    <w:p w14:paraId="24D95AD9">
      <w:pPr>
        <w:ind w:firstLine="420"/>
        <w:rPr>
          <w:szCs w:val="21"/>
        </w:rPr>
      </w:pPr>
      <w:r>
        <w:rPr>
          <w:szCs w:val="21"/>
        </w:rPr>
        <w:t>6.</w:t>
      </w:r>
      <w:r>
        <w:rPr>
          <w:rFonts w:hint="eastAsia"/>
          <w:szCs w:val="21"/>
        </w:rPr>
        <w:t>4.4</w:t>
      </w:r>
      <w:r>
        <w:rPr>
          <w:szCs w:val="21"/>
        </w:rPr>
        <w:t>.</w:t>
      </w:r>
      <w:r>
        <w:rPr>
          <w:rFonts w:hint="eastAsia"/>
          <w:szCs w:val="21"/>
        </w:rPr>
        <w:t>2</w:t>
      </w:r>
      <w:r>
        <w:rPr>
          <w:szCs w:val="21"/>
        </w:rPr>
        <w:t xml:space="preserve"> 相对湿度传感器</w:t>
      </w:r>
    </w:p>
    <w:p w14:paraId="417F00C9">
      <w:pPr>
        <w:spacing w:after="80"/>
        <w:ind w:firstLine="420"/>
        <w:rPr>
          <w:szCs w:val="21"/>
        </w:rPr>
      </w:pPr>
      <w:r>
        <w:rPr>
          <w:szCs w:val="21"/>
        </w:rPr>
        <w:t>试验方法：</w:t>
      </w:r>
      <w:r>
        <w:rPr>
          <w:rFonts w:hint="eastAsia" w:ascii="宋体" w:hAnsi="宋体"/>
          <w:szCs w:val="21"/>
        </w:rPr>
        <w:t>按照</w:t>
      </w:r>
      <w:r>
        <w:rPr>
          <w:szCs w:val="21"/>
        </w:rPr>
        <w:t>30%、50%、70%、80%、90%、98%、90%、80%、70%、50%、30%顺序，参照GB/T 35697 中7.2.4.1规定方法进行试验。</w:t>
      </w:r>
    </w:p>
    <w:p w14:paraId="404E0393">
      <w:pPr>
        <w:spacing w:after="80"/>
        <w:ind w:firstLine="420"/>
        <w:rPr>
          <w:szCs w:val="21"/>
        </w:rPr>
      </w:pPr>
      <w:r>
        <w:rPr>
          <w:szCs w:val="21"/>
        </w:rPr>
        <w:t>判定准则：测量误差应满足本规范5.</w:t>
      </w:r>
      <w:r>
        <w:rPr>
          <w:rFonts w:hint="eastAsia"/>
          <w:szCs w:val="21"/>
        </w:rPr>
        <w:t>5</w:t>
      </w:r>
      <w:r>
        <w:rPr>
          <w:szCs w:val="21"/>
        </w:rPr>
        <w:t>规定的技术要求。</w:t>
      </w:r>
    </w:p>
    <w:p w14:paraId="0BEBEF1B">
      <w:pPr>
        <w:tabs>
          <w:tab w:val="left" w:pos="1276"/>
        </w:tabs>
        <w:spacing w:line="360" w:lineRule="auto"/>
        <w:ind w:firstLine="420"/>
        <w:rPr>
          <w:szCs w:val="21"/>
        </w:rPr>
      </w:pPr>
      <w:r>
        <w:rPr>
          <w:szCs w:val="21"/>
        </w:rPr>
        <w:t>6.</w:t>
      </w:r>
      <w:r>
        <w:rPr>
          <w:rFonts w:hint="eastAsia"/>
          <w:szCs w:val="21"/>
        </w:rPr>
        <w:t>4.4</w:t>
      </w:r>
      <w:r>
        <w:rPr>
          <w:szCs w:val="21"/>
        </w:rPr>
        <w:t>.</w:t>
      </w:r>
      <w:r>
        <w:rPr>
          <w:rFonts w:hint="eastAsia"/>
          <w:szCs w:val="21"/>
        </w:rPr>
        <w:t>3</w:t>
      </w:r>
      <w:r>
        <w:rPr>
          <w:szCs w:val="21"/>
        </w:rPr>
        <w:t xml:space="preserve"> 风速传感器</w:t>
      </w:r>
    </w:p>
    <w:p w14:paraId="754083F8">
      <w:pPr>
        <w:spacing w:after="80"/>
        <w:ind w:firstLine="420"/>
        <w:rPr>
          <w:szCs w:val="21"/>
        </w:rPr>
      </w:pPr>
      <w:r>
        <w:rPr>
          <w:szCs w:val="21"/>
        </w:rPr>
        <w:t>试验方法：按照2 m/s、5 m/s、10 m/s、20 m/s、30 m/s、35m/s</w:t>
      </w:r>
      <w:r>
        <w:rPr>
          <w:rFonts w:hint="eastAsia"/>
          <w:szCs w:val="21"/>
        </w:rPr>
        <w:t>、40m/s、50m/s、60m/s、50m/s、40m/s、</w:t>
      </w:r>
      <w:r>
        <w:rPr>
          <w:szCs w:val="21"/>
        </w:rPr>
        <w:t>30m/s、20m/s、10m/s顺序，参照GB/T 35697 中7.2.4.1规定方法进行试验。</w:t>
      </w:r>
    </w:p>
    <w:p w14:paraId="4713C4E4">
      <w:pPr>
        <w:spacing w:after="80"/>
        <w:ind w:firstLine="420"/>
      </w:pPr>
      <w:r>
        <w:rPr>
          <w:szCs w:val="21"/>
        </w:rPr>
        <w:t>判定准则：测量误差应满足本规范5.</w:t>
      </w:r>
      <w:r>
        <w:rPr>
          <w:rFonts w:hint="eastAsia"/>
          <w:szCs w:val="21"/>
        </w:rPr>
        <w:t>5</w:t>
      </w:r>
      <w:r>
        <w:rPr>
          <w:szCs w:val="21"/>
        </w:rPr>
        <w:t>规定的技术要求。</w:t>
      </w:r>
    </w:p>
    <w:p w14:paraId="5C754C26">
      <w:pPr>
        <w:tabs>
          <w:tab w:val="left" w:pos="709"/>
        </w:tabs>
        <w:spacing w:line="360" w:lineRule="auto"/>
        <w:ind w:left="709" w:hanging="709"/>
        <w:outlineLvl w:val="2"/>
        <w:rPr>
          <w:rFonts w:hint="eastAsia" w:ascii="宋体" w:hAnsi="宋体"/>
          <w:szCs w:val="21"/>
        </w:rPr>
      </w:pPr>
      <w:r>
        <w:rPr>
          <w:rFonts w:hint="eastAsia" w:ascii="宋体" w:hAnsi="宋体"/>
          <w:szCs w:val="21"/>
        </w:rPr>
        <w:t>6.4.5 禁飞功能试验</w:t>
      </w:r>
    </w:p>
    <w:p w14:paraId="1AF7282C">
      <w:pPr>
        <w:spacing w:after="80"/>
        <w:ind w:firstLine="420"/>
      </w:pPr>
      <w:r>
        <w:rPr>
          <w:rFonts w:hint="eastAsia"/>
        </w:rPr>
        <w:t>1）设定禁止无人机飞行的风速阈值，模拟超过设定阈值的风速环境（模拟风速值不宜超过设定阈值的30%），检查机巢是否自动向管控系统推送告警信息并禁止无人机起飞。</w:t>
      </w:r>
    </w:p>
    <w:p w14:paraId="16CCD5B6">
      <w:pPr>
        <w:spacing w:after="80"/>
        <w:ind w:firstLine="420"/>
      </w:pPr>
      <w:r>
        <w:rPr>
          <w:rFonts w:hint="eastAsia"/>
        </w:rPr>
        <w:t>2）设定禁止无人机飞行的雨量阈值，模拟降雨环境，检查机巢是否自动向管控系统推送告警信息并禁止无人机起飞。</w:t>
      </w:r>
    </w:p>
    <w:p w14:paraId="4B2F63A9">
      <w:pPr>
        <w:spacing w:after="80"/>
        <w:ind w:firstLine="420"/>
      </w:pPr>
      <w:r>
        <w:rPr>
          <w:rFonts w:hint="eastAsia"/>
        </w:rPr>
        <w:t>试验结果应</w:t>
      </w:r>
      <w:r>
        <w:rPr>
          <w:rFonts w:hint="eastAsia" w:ascii="宋体" w:hAnsi="宋体"/>
          <w:szCs w:val="21"/>
        </w:rPr>
        <w:t>满足</w:t>
      </w:r>
      <w:r>
        <w:rPr>
          <w:rFonts w:hint="eastAsia"/>
        </w:rPr>
        <w:t>本规范书5.5的要求。</w:t>
      </w:r>
    </w:p>
    <w:p w14:paraId="740F1B3D">
      <w:pPr>
        <w:pStyle w:val="3"/>
        <w:spacing w:after="120"/>
        <w:rPr>
          <w:rFonts w:hint="eastAsia" w:ascii="黑体" w:hAnsi="黑体" w:eastAsia="黑体"/>
          <w:b w:val="0"/>
          <w:bCs/>
          <w:szCs w:val="21"/>
        </w:rPr>
      </w:pPr>
      <w:bookmarkStart w:id="75" w:name="_Toc229215773"/>
      <w:bookmarkStart w:id="76" w:name="_Toc229213769"/>
      <w:bookmarkStart w:id="77" w:name="_Toc229216991"/>
      <w:bookmarkStart w:id="78" w:name="_Toc22999"/>
      <w:r>
        <w:rPr>
          <w:rFonts w:hint="eastAsia" w:ascii="黑体" w:hAnsi="黑体" w:eastAsia="黑体"/>
          <w:b w:val="0"/>
          <w:bCs/>
          <w:szCs w:val="21"/>
        </w:rPr>
        <w:t>6.5 起降与停靠补充试验</w:t>
      </w:r>
      <w:bookmarkEnd w:id="75"/>
      <w:bookmarkEnd w:id="76"/>
      <w:bookmarkEnd w:id="77"/>
      <w:bookmarkEnd w:id="78"/>
    </w:p>
    <w:p w14:paraId="0294F2FE">
      <w:pPr>
        <w:tabs>
          <w:tab w:val="left" w:pos="709"/>
        </w:tabs>
        <w:spacing w:line="360" w:lineRule="auto"/>
        <w:ind w:left="709" w:hanging="709"/>
        <w:outlineLvl w:val="2"/>
        <w:rPr>
          <w:rFonts w:hint="eastAsia" w:ascii="宋体" w:hAnsi="宋体"/>
          <w:szCs w:val="21"/>
        </w:rPr>
      </w:pPr>
      <w:r>
        <w:rPr>
          <w:rFonts w:hint="eastAsia" w:ascii="宋体" w:hAnsi="宋体"/>
          <w:szCs w:val="21"/>
        </w:rPr>
        <w:t>6.5.1 降落定位精度试验</w:t>
      </w:r>
    </w:p>
    <w:p w14:paraId="273AA941">
      <w:pPr>
        <w:spacing w:after="80"/>
        <w:ind w:firstLine="420"/>
      </w:pPr>
      <w:r>
        <w:rPr>
          <w:rFonts w:hint="eastAsia"/>
        </w:rPr>
        <w:t>在标准试验条件下，采用经检定或校准的高精度测量装置，对无人机降落完成后的水平偏差、垂直偏差及航向偏差进行测量。</w:t>
      </w:r>
    </w:p>
    <w:p w14:paraId="107BF830">
      <w:pPr>
        <w:spacing w:after="80"/>
        <w:ind w:firstLine="420"/>
      </w:pPr>
      <w:r>
        <w:rPr>
          <w:rFonts w:hint="eastAsia"/>
        </w:rPr>
        <w:t>测量结果应</w:t>
      </w:r>
      <w:r>
        <w:rPr>
          <w:rFonts w:hint="eastAsia" w:ascii="宋体" w:hAnsi="宋体"/>
          <w:szCs w:val="21"/>
        </w:rPr>
        <w:t>满足</w:t>
      </w:r>
      <w:r>
        <w:rPr>
          <w:rFonts w:hint="eastAsia"/>
        </w:rPr>
        <w:t>本规范书5.4中水平偏差不大于±2cm、垂直偏差不大于±3cm、航向偏差不大于±2°的要求。</w:t>
      </w:r>
    </w:p>
    <w:p w14:paraId="7EECFE2F">
      <w:pPr>
        <w:spacing w:after="80"/>
        <w:ind w:firstLine="420"/>
      </w:pPr>
      <w:r>
        <w:rPr>
          <w:rFonts w:hint="eastAsia"/>
        </w:rPr>
        <w:t>本项可参照 T/CEC 1196—2025 第6.3.2条有关要求执行。</w:t>
      </w:r>
    </w:p>
    <w:p w14:paraId="64E04C7B">
      <w:pPr>
        <w:tabs>
          <w:tab w:val="left" w:pos="709"/>
        </w:tabs>
        <w:spacing w:line="360" w:lineRule="auto"/>
        <w:ind w:left="709" w:hanging="709"/>
        <w:outlineLvl w:val="2"/>
        <w:rPr>
          <w:rFonts w:hint="eastAsia" w:ascii="宋体" w:hAnsi="宋体"/>
          <w:szCs w:val="21"/>
        </w:rPr>
      </w:pPr>
      <w:r>
        <w:rPr>
          <w:rFonts w:hint="eastAsia" w:ascii="宋体" w:hAnsi="宋体"/>
          <w:szCs w:val="21"/>
        </w:rPr>
        <w:t>6.5.2 停靠锁定/解锁试验</w:t>
      </w:r>
    </w:p>
    <w:p w14:paraId="0BE2EAD2">
      <w:pPr>
        <w:spacing w:after="80"/>
        <w:ind w:firstLine="420"/>
      </w:pPr>
      <w:r>
        <w:rPr>
          <w:rFonts w:hint="eastAsia"/>
        </w:rPr>
        <w:t>在无人机</w:t>
      </w:r>
      <w:r>
        <w:rPr>
          <w:rFonts w:hint="eastAsia" w:ascii="宋体" w:hAnsi="宋体"/>
          <w:szCs w:val="21"/>
        </w:rPr>
        <w:t>完成</w:t>
      </w:r>
      <w:r>
        <w:rPr>
          <w:rFonts w:hint="eastAsia"/>
        </w:rPr>
        <w:t>降落后，检查机巢停靠锁定机构是否能够可靠锁定无人机；在执行解锁指令后，锁定机构应能正常释放，无卡滞、无误动作。</w:t>
      </w:r>
    </w:p>
    <w:p w14:paraId="1B572F7E">
      <w:pPr>
        <w:spacing w:after="80"/>
        <w:ind w:firstLine="420"/>
      </w:pPr>
      <w:r>
        <w:rPr>
          <w:rFonts w:hint="eastAsia"/>
        </w:rPr>
        <w:t>连续试验不少于10次，动作应准确、可靠。</w:t>
      </w:r>
    </w:p>
    <w:p w14:paraId="7AC5A6E6">
      <w:pPr>
        <w:spacing w:after="80"/>
        <w:ind w:firstLine="420"/>
      </w:pPr>
      <w:r>
        <w:rPr>
          <w:rFonts w:hint="eastAsia"/>
        </w:rPr>
        <w:t>本项可</w:t>
      </w:r>
      <w:r>
        <w:rPr>
          <w:rFonts w:hint="eastAsia" w:ascii="宋体" w:hAnsi="宋体"/>
          <w:szCs w:val="21"/>
        </w:rPr>
        <w:t>参照 T</w:t>
      </w:r>
      <w:r>
        <w:rPr>
          <w:rFonts w:hint="eastAsia"/>
        </w:rPr>
        <w:t>/CEC 1196—2025 第6.3条有关要求执行。</w:t>
      </w:r>
    </w:p>
    <w:p w14:paraId="0BA0B341">
      <w:pPr>
        <w:tabs>
          <w:tab w:val="left" w:pos="709"/>
        </w:tabs>
        <w:spacing w:line="360" w:lineRule="auto"/>
        <w:ind w:left="709" w:hanging="709"/>
        <w:outlineLvl w:val="2"/>
        <w:rPr>
          <w:rFonts w:hint="eastAsia" w:ascii="宋体" w:hAnsi="宋体"/>
          <w:szCs w:val="21"/>
        </w:rPr>
      </w:pPr>
      <w:r>
        <w:rPr>
          <w:rFonts w:hint="eastAsia" w:ascii="宋体" w:hAnsi="宋体"/>
          <w:szCs w:val="21"/>
        </w:rPr>
        <w:t>6.5.3 夜间起降试验</w:t>
      </w:r>
    </w:p>
    <w:p w14:paraId="2F097518">
      <w:pPr>
        <w:spacing w:after="80"/>
        <w:ind w:firstLine="420"/>
      </w:pPr>
      <w:r>
        <w:rPr>
          <w:rFonts w:hint="eastAsia"/>
        </w:rPr>
        <w:t>结合 DL/T 2966—2025 第6.3条中夜间飞行任务要求执行，在机巢范围10m处无额外照明设备的夜间条件下，验证机巢引导无人机正常起飞和降落的能力。</w:t>
      </w:r>
    </w:p>
    <w:p w14:paraId="18DDE134">
      <w:pPr>
        <w:spacing w:after="80"/>
        <w:ind w:firstLine="420"/>
      </w:pPr>
      <w:r>
        <w:rPr>
          <w:rFonts w:hint="eastAsia"/>
        </w:rPr>
        <w:t>试验中</w:t>
      </w:r>
      <w:r>
        <w:rPr>
          <w:rFonts w:hint="eastAsia" w:ascii="宋体" w:hAnsi="宋体"/>
          <w:szCs w:val="21"/>
        </w:rPr>
        <w:t>无人机</w:t>
      </w:r>
      <w:r>
        <w:rPr>
          <w:rFonts w:hint="eastAsia"/>
        </w:rPr>
        <w:t>应能安全完成起降并准确停靠至起降平台。</w:t>
      </w:r>
    </w:p>
    <w:p w14:paraId="1315464F">
      <w:pPr>
        <w:ind w:firstLine="420"/>
      </w:pPr>
      <w:r>
        <w:rPr>
          <w:rFonts w:hint="eastAsia"/>
        </w:rPr>
        <w:t>本项可参照 T/CEC 1196—2025 第6.3.3条有关要求执行。</w:t>
      </w:r>
    </w:p>
    <w:p w14:paraId="323703F1">
      <w:pPr>
        <w:tabs>
          <w:tab w:val="left" w:pos="709"/>
        </w:tabs>
        <w:spacing w:line="360" w:lineRule="auto"/>
        <w:ind w:left="709" w:hanging="709"/>
        <w:outlineLvl w:val="2"/>
        <w:rPr>
          <w:rFonts w:hint="eastAsia" w:ascii="宋体" w:hAnsi="宋体"/>
          <w:szCs w:val="21"/>
        </w:rPr>
      </w:pPr>
      <w:r>
        <w:rPr>
          <w:rFonts w:hint="eastAsia" w:ascii="宋体" w:hAnsi="宋体"/>
          <w:szCs w:val="21"/>
        </w:rPr>
        <w:t>6.5.4 弱GNSS或轻微侧风条件起降验证试验</w:t>
      </w:r>
    </w:p>
    <w:p w14:paraId="039EF3B8">
      <w:pPr>
        <w:spacing w:after="80"/>
        <w:ind w:firstLine="420"/>
      </w:pPr>
      <w:r>
        <w:rPr>
          <w:rFonts w:hint="eastAsia"/>
        </w:rPr>
        <w:t>在不影响安全的前提下，通过弱GNSS场景模拟或轻微侧风环境，验证无人机在机巢引导下仍可正常完成起降、停靠和锁定动作。</w:t>
      </w:r>
    </w:p>
    <w:p w14:paraId="03F8920B">
      <w:pPr>
        <w:spacing w:after="80"/>
        <w:ind w:firstLine="420"/>
      </w:pPr>
      <w:r>
        <w:rPr>
          <w:rFonts w:hint="eastAsia"/>
        </w:rPr>
        <w:t>试验结果应满足本规范书5.4的要求。</w:t>
      </w:r>
    </w:p>
    <w:p w14:paraId="72076C50">
      <w:pPr>
        <w:spacing w:after="80"/>
        <w:ind w:firstLine="420"/>
      </w:pPr>
      <w:r>
        <w:rPr>
          <w:rFonts w:hint="eastAsia"/>
        </w:rPr>
        <w:t>本项可参照 T/CEC 1196—2025 第6.3.3条有关要求执行。</w:t>
      </w:r>
    </w:p>
    <w:p w14:paraId="21D31B5F">
      <w:pPr>
        <w:pStyle w:val="3"/>
        <w:spacing w:after="120"/>
        <w:rPr>
          <w:rFonts w:hint="eastAsia" w:ascii="黑体" w:hAnsi="黑体" w:eastAsia="黑体"/>
          <w:b w:val="0"/>
          <w:bCs/>
          <w:szCs w:val="21"/>
        </w:rPr>
      </w:pPr>
      <w:bookmarkStart w:id="79" w:name="_Toc229216992"/>
      <w:bookmarkStart w:id="80" w:name="_Toc229213770"/>
      <w:bookmarkStart w:id="81" w:name="_Toc229215774"/>
      <w:bookmarkStart w:id="82" w:name="_Toc28585"/>
      <w:r>
        <w:rPr>
          <w:rFonts w:hint="eastAsia" w:ascii="黑体" w:hAnsi="黑体" w:eastAsia="黑体"/>
          <w:b w:val="0"/>
          <w:bCs/>
          <w:szCs w:val="21"/>
        </w:rPr>
        <w:t>6.6 自动充电与充电保护试验</w:t>
      </w:r>
      <w:bookmarkEnd w:id="79"/>
      <w:bookmarkEnd w:id="80"/>
      <w:bookmarkEnd w:id="81"/>
      <w:bookmarkEnd w:id="82"/>
    </w:p>
    <w:p w14:paraId="3ACDCAFA">
      <w:pPr>
        <w:tabs>
          <w:tab w:val="left" w:pos="709"/>
        </w:tabs>
        <w:spacing w:line="360" w:lineRule="auto"/>
        <w:ind w:left="709" w:hanging="709"/>
        <w:outlineLvl w:val="2"/>
        <w:rPr>
          <w:rFonts w:hint="eastAsia" w:ascii="宋体" w:hAnsi="宋体"/>
          <w:szCs w:val="21"/>
        </w:rPr>
      </w:pPr>
      <w:r>
        <w:rPr>
          <w:rFonts w:hint="eastAsia" w:ascii="宋体" w:hAnsi="宋体"/>
          <w:szCs w:val="21"/>
        </w:rPr>
        <w:t>6.6.1 无人机电池充电时长试验</w:t>
      </w:r>
    </w:p>
    <w:p w14:paraId="03F0ACE5">
      <w:pPr>
        <w:spacing w:after="80"/>
        <w:ind w:firstLine="420"/>
      </w:pPr>
      <w:r>
        <w:rPr>
          <w:rFonts w:hint="eastAsia"/>
        </w:rPr>
        <w:t>按 DL/T 2966—2025 第6.9条及 T/CEC 1196—2025 第6.4.1条有关要求执行，在环境温度25℃条件下，将无人机电池初始电量调整至20%，作业完成返巢后启动机巢自动充电功能，记录充电至90%所需时间。</w:t>
      </w:r>
    </w:p>
    <w:p w14:paraId="43257906">
      <w:pPr>
        <w:ind w:firstLine="420"/>
      </w:pPr>
      <w:r>
        <w:rPr>
          <w:rFonts w:hint="eastAsia"/>
        </w:rPr>
        <w:t>试验结果应小于40min，并满足本规范书5.7的要求。</w:t>
      </w:r>
    </w:p>
    <w:p w14:paraId="0FA0BEFD">
      <w:pPr>
        <w:tabs>
          <w:tab w:val="left" w:pos="709"/>
        </w:tabs>
        <w:spacing w:line="360" w:lineRule="auto"/>
        <w:ind w:left="709" w:hanging="709"/>
        <w:outlineLvl w:val="2"/>
        <w:rPr>
          <w:rFonts w:hint="eastAsia" w:ascii="宋体" w:hAnsi="宋体"/>
          <w:szCs w:val="21"/>
        </w:rPr>
      </w:pPr>
      <w:r>
        <w:rPr>
          <w:rFonts w:hint="eastAsia" w:ascii="宋体" w:hAnsi="宋体"/>
          <w:szCs w:val="21"/>
        </w:rPr>
        <w:t>6.6.2 过压保护试验</w:t>
      </w:r>
    </w:p>
    <w:p w14:paraId="24CBA14A">
      <w:pPr>
        <w:ind w:firstLine="420"/>
      </w:pPr>
      <w:r>
        <w:rPr>
          <w:rFonts w:hint="eastAsia"/>
        </w:rPr>
        <w:t>按 T/CEC 1196—2025 第6.4.2条有关要求执行，模拟充电回路出现过压情况，检查机巢是否能触发保护动作并自动中止异常充电。</w:t>
      </w:r>
    </w:p>
    <w:p w14:paraId="32F76242">
      <w:pPr>
        <w:ind w:firstLine="420"/>
      </w:pPr>
      <w:r>
        <w:rPr>
          <w:rFonts w:hint="eastAsia"/>
        </w:rPr>
        <w:t>故障恢复后，设备应能按设定逻辑重新判定并恢复正常充电。</w:t>
      </w:r>
    </w:p>
    <w:p w14:paraId="578157AA">
      <w:pPr>
        <w:tabs>
          <w:tab w:val="left" w:pos="709"/>
        </w:tabs>
        <w:spacing w:line="360" w:lineRule="auto"/>
        <w:ind w:left="709" w:hanging="709"/>
        <w:outlineLvl w:val="2"/>
        <w:rPr>
          <w:rFonts w:hint="eastAsia" w:ascii="宋体" w:hAnsi="宋体"/>
          <w:szCs w:val="21"/>
        </w:rPr>
      </w:pPr>
      <w:r>
        <w:rPr>
          <w:rFonts w:hint="eastAsia" w:ascii="宋体" w:hAnsi="宋体"/>
          <w:szCs w:val="21"/>
        </w:rPr>
        <w:t>6.6.3 欠压保护试验</w:t>
      </w:r>
    </w:p>
    <w:p w14:paraId="180CFEDC">
      <w:pPr>
        <w:ind w:firstLine="420"/>
      </w:pPr>
      <w:r>
        <w:rPr>
          <w:rFonts w:hint="eastAsia"/>
        </w:rPr>
        <w:t>按 T/CEC 1196—2025 第6.4.2条有关要求执行，模拟输入电压低于允许范围，检查机巢是否能识别欠压状态，触发保护并进行告警。</w:t>
      </w:r>
    </w:p>
    <w:p w14:paraId="4599F931">
      <w:pPr>
        <w:ind w:firstLine="420"/>
      </w:pPr>
      <w:r>
        <w:rPr>
          <w:rFonts w:hint="eastAsia"/>
        </w:rPr>
        <w:t>试验结果应满足本规范书5.8的要求。</w:t>
      </w:r>
    </w:p>
    <w:p w14:paraId="3EF99A47">
      <w:pPr>
        <w:tabs>
          <w:tab w:val="left" w:pos="709"/>
        </w:tabs>
        <w:spacing w:line="360" w:lineRule="auto"/>
        <w:ind w:left="709" w:hanging="709"/>
        <w:outlineLvl w:val="2"/>
        <w:rPr>
          <w:rFonts w:hint="eastAsia" w:ascii="宋体" w:hAnsi="宋体"/>
          <w:szCs w:val="21"/>
        </w:rPr>
      </w:pPr>
      <w:r>
        <w:rPr>
          <w:rFonts w:hint="eastAsia" w:ascii="宋体" w:hAnsi="宋体"/>
          <w:szCs w:val="21"/>
        </w:rPr>
        <w:t>6.6.4 过流保护试验</w:t>
      </w:r>
    </w:p>
    <w:p w14:paraId="08A06898">
      <w:pPr>
        <w:ind w:firstLine="420"/>
      </w:pPr>
      <w:r>
        <w:rPr>
          <w:rFonts w:hint="eastAsia"/>
        </w:rPr>
        <w:t>按 T/CEC 1196—2025 第6.4.2条有关要求执行，模拟充电电流超过设定值，检查保护功能是否及时动作，避免充电回路损坏。</w:t>
      </w:r>
    </w:p>
    <w:p w14:paraId="0CD937AF">
      <w:pPr>
        <w:ind w:firstLine="420"/>
      </w:pPr>
      <w:r>
        <w:rPr>
          <w:rFonts w:hint="eastAsia"/>
        </w:rPr>
        <w:t>试验结果应满足本规范书5.8的要求。</w:t>
      </w:r>
    </w:p>
    <w:p w14:paraId="0439EB5A">
      <w:pPr>
        <w:tabs>
          <w:tab w:val="left" w:pos="709"/>
        </w:tabs>
        <w:spacing w:line="360" w:lineRule="auto"/>
        <w:ind w:left="709" w:hanging="709"/>
        <w:outlineLvl w:val="2"/>
        <w:rPr>
          <w:rFonts w:hint="eastAsia" w:ascii="宋体" w:hAnsi="宋体"/>
          <w:szCs w:val="21"/>
        </w:rPr>
      </w:pPr>
      <w:r>
        <w:rPr>
          <w:rFonts w:hint="eastAsia" w:ascii="宋体" w:hAnsi="宋体"/>
          <w:szCs w:val="21"/>
        </w:rPr>
        <w:t>6.6.5 短路保护试验</w:t>
      </w:r>
    </w:p>
    <w:p w14:paraId="3D0686B4">
      <w:pPr>
        <w:ind w:firstLine="420"/>
      </w:pPr>
      <w:r>
        <w:rPr>
          <w:rFonts w:hint="eastAsia"/>
        </w:rPr>
        <w:t>按 T/CEC 1196—2025 第6.4.2条有关要求执行，模拟充电输出端短路，检查机巢是否能迅速切断输出并进行告警。</w:t>
      </w:r>
    </w:p>
    <w:p w14:paraId="3E6A8B45">
      <w:pPr>
        <w:ind w:firstLine="420"/>
      </w:pPr>
      <w:r>
        <w:rPr>
          <w:rFonts w:hint="eastAsia"/>
        </w:rPr>
        <w:t>故障解除后设备不应受损，各项功能应正常。</w:t>
      </w:r>
    </w:p>
    <w:p w14:paraId="186DB4C7">
      <w:pPr>
        <w:tabs>
          <w:tab w:val="left" w:pos="709"/>
        </w:tabs>
        <w:spacing w:line="360" w:lineRule="auto"/>
        <w:ind w:left="709" w:hanging="709"/>
        <w:outlineLvl w:val="2"/>
        <w:rPr>
          <w:rFonts w:hint="eastAsia" w:ascii="宋体" w:hAnsi="宋体"/>
          <w:szCs w:val="21"/>
        </w:rPr>
      </w:pPr>
      <w:r>
        <w:rPr>
          <w:rFonts w:hint="eastAsia" w:ascii="宋体" w:hAnsi="宋体"/>
          <w:szCs w:val="21"/>
        </w:rPr>
        <w:t>6.6.6 反接保护试验</w:t>
      </w:r>
    </w:p>
    <w:p w14:paraId="43BD008C">
      <w:pPr>
        <w:ind w:firstLine="420"/>
      </w:pPr>
      <w:r>
        <w:rPr>
          <w:rFonts w:hint="eastAsia"/>
        </w:rPr>
        <w:t>按 T/CEC 1196—2025 第6.4.2条有关要求执行，模拟充电极性异常连接或等效反接工况，检查机巢是否能有效识别并采取保护措施，避免设备损坏。</w:t>
      </w:r>
    </w:p>
    <w:p w14:paraId="44CAD4EC">
      <w:pPr>
        <w:ind w:firstLine="420"/>
      </w:pPr>
      <w:r>
        <w:rPr>
          <w:rFonts w:hint="eastAsia"/>
        </w:rPr>
        <w:t>试验结果应满足本规范书5.8的要求。</w:t>
      </w:r>
    </w:p>
    <w:p w14:paraId="34574850">
      <w:pPr>
        <w:tabs>
          <w:tab w:val="left" w:pos="709"/>
        </w:tabs>
        <w:spacing w:line="360" w:lineRule="auto"/>
        <w:ind w:left="709" w:hanging="709"/>
        <w:outlineLvl w:val="2"/>
        <w:rPr>
          <w:rFonts w:hint="eastAsia" w:ascii="宋体" w:hAnsi="宋体"/>
          <w:szCs w:val="21"/>
        </w:rPr>
      </w:pPr>
      <w:r>
        <w:rPr>
          <w:rFonts w:hint="eastAsia" w:ascii="宋体" w:hAnsi="宋体"/>
          <w:szCs w:val="21"/>
        </w:rPr>
        <w:t>6.6.7 过温保护试验</w:t>
      </w:r>
    </w:p>
    <w:p w14:paraId="137DF218">
      <w:pPr>
        <w:ind w:firstLine="420"/>
      </w:pPr>
      <w:r>
        <w:rPr>
          <w:rFonts w:hint="eastAsia"/>
        </w:rPr>
        <w:t>按 T/CEC 1196—2025 第6.4.2条有关要求执行，模拟充电过程中电池温度或充电模块温度达到保护阈值，检查机巢是否能自动中止充电并发出告警。</w:t>
      </w:r>
    </w:p>
    <w:p w14:paraId="61BD2BB4">
      <w:pPr>
        <w:ind w:firstLine="420"/>
      </w:pPr>
      <w:r>
        <w:rPr>
          <w:rFonts w:hint="eastAsia"/>
        </w:rPr>
        <w:t>温度恢复后，应能重新判定并在满足条件时恢复充电。</w:t>
      </w:r>
    </w:p>
    <w:p w14:paraId="31427FF1">
      <w:pPr>
        <w:pStyle w:val="3"/>
        <w:spacing w:after="120"/>
        <w:rPr>
          <w:rFonts w:hint="eastAsia" w:ascii="黑体" w:hAnsi="黑体" w:eastAsia="黑体"/>
          <w:b w:val="0"/>
          <w:bCs/>
          <w:szCs w:val="21"/>
        </w:rPr>
      </w:pPr>
      <w:bookmarkStart w:id="83" w:name="_Toc229216993"/>
      <w:bookmarkStart w:id="84" w:name="_Toc229215775"/>
      <w:bookmarkStart w:id="85" w:name="_Toc129"/>
      <w:bookmarkStart w:id="86" w:name="_Toc229213771"/>
      <w:r>
        <w:rPr>
          <w:rFonts w:hint="eastAsia" w:ascii="黑体" w:hAnsi="黑体" w:eastAsia="黑体"/>
          <w:b w:val="0"/>
          <w:bCs/>
          <w:szCs w:val="21"/>
        </w:rPr>
        <w:t>6.7 备用电源功能试验</w:t>
      </w:r>
      <w:bookmarkEnd w:id="83"/>
      <w:bookmarkEnd w:id="84"/>
      <w:bookmarkEnd w:id="85"/>
      <w:bookmarkEnd w:id="86"/>
    </w:p>
    <w:p w14:paraId="5F331B70">
      <w:pPr>
        <w:ind w:firstLine="420"/>
      </w:pPr>
      <w:r>
        <w:rPr>
          <w:rFonts w:hint="eastAsia"/>
        </w:rPr>
        <w:t>按 DL/T 2966—2025 第6.4条及 T/CEC 1196—2025 第6.4.4条有关要求执行，断开被试机巢外部供电电源，检查机巢是否自动切换至备用电源供电状态，并验证主控模块、通信模块、监控模块、起降平台及必要安全控制单元能否保持正常运行。</w:t>
      </w:r>
    </w:p>
    <w:p w14:paraId="46B07E30">
      <w:pPr>
        <w:ind w:firstLine="420"/>
      </w:pPr>
      <w:r>
        <w:rPr>
          <w:rFonts w:hint="eastAsia"/>
        </w:rPr>
        <w:t>备用电源独立供电时长应满足本规范书5.9和关键指标表要求。</w:t>
      </w:r>
    </w:p>
    <w:p w14:paraId="7BE5E3DB">
      <w:pPr>
        <w:pStyle w:val="3"/>
        <w:spacing w:after="120"/>
        <w:rPr>
          <w:rFonts w:hint="eastAsia" w:ascii="黑体" w:hAnsi="黑体" w:eastAsia="黑体"/>
          <w:b w:val="0"/>
          <w:bCs/>
          <w:szCs w:val="21"/>
        </w:rPr>
      </w:pPr>
      <w:bookmarkStart w:id="87" w:name="_Toc229213772"/>
      <w:bookmarkStart w:id="88" w:name="_Toc8515"/>
      <w:bookmarkStart w:id="89" w:name="_Toc229215776"/>
      <w:bookmarkStart w:id="90" w:name="_Toc229216994"/>
      <w:r>
        <w:rPr>
          <w:rFonts w:hint="eastAsia" w:ascii="黑体" w:hAnsi="黑体" w:eastAsia="黑体"/>
          <w:b w:val="0"/>
          <w:bCs/>
          <w:szCs w:val="21"/>
        </w:rPr>
        <w:t>6.8 远程控制功能试验</w:t>
      </w:r>
      <w:bookmarkEnd w:id="87"/>
      <w:bookmarkEnd w:id="88"/>
      <w:bookmarkEnd w:id="89"/>
      <w:bookmarkEnd w:id="90"/>
    </w:p>
    <w:p w14:paraId="3D634264">
      <w:pPr>
        <w:ind w:firstLine="420"/>
      </w:pPr>
      <w:r>
        <w:rPr>
          <w:rFonts w:hint="eastAsia"/>
        </w:rPr>
        <w:t>按 DL/T 2966—2025 第6.5条有关要求执行，开启无人机电源并使其处于安全可控状态，通过管控系统分别下发起飞、俯仰、横滚、偏航、升降、返航、悬停、降落等遥控指令，检查无人机动作响应是否正确。</w:t>
      </w:r>
    </w:p>
    <w:p w14:paraId="23F6DDA8">
      <w:pPr>
        <w:ind w:firstLine="420"/>
      </w:pPr>
      <w:r>
        <w:rPr>
          <w:rFonts w:hint="eastAsia"/>
        </w:rPr>
        <w:t>各遥控指令对应动作应满足下列要求：</w:t>
      </w:r>
    </w:p>
    <w:p w14:paraId="50A23C03">
      <w:pPr>
        <w:ind w:firstLine="420"/>
      </w:pPr>
      <w:r>
        <w:rPr>
          <w:rFonts w:hint="eastAsia"/>
        </w:rPr>
        <w:t>1）起飞：无人机由静止状态起飞后在指定高度悬停；</w:t>
      </w:r>
    </w:p>
    <w:p w14:paraId="7AE531F4">
      <w:pPr>
        <w:ind w:firstLine="420"/>
      </w:pPr>
      <w:r>
        <w:rPr>
          <w:rFonts w:hint="eastAsia"/>
        </w:rPr>
        <w:t>2）俯仰：无人机水平向前或向后飞行；</w:t>
      </w:r>
    </w:p>
    <w:p w14:paraId="45BA48F0">
      <w:pPr>
        <w:ind w:firstLine="420"/>
      </w:pPr>
      <w:r>
        <w:rPr>
          <w:rFonts w:hint="eastAsia"/>
        </w:rPr>
        <w:t>3）横滚：无人机水平向左或向右飞行；</w:t>
      </w:r>
    </w:p>
    <w:p w14:paraId="168CFD3A">
      <w:pPr>
        <w:ind w:firstLine="420"/>
      </w:pPr>
      <w:r>
        <w:rPr>
          <w:rFonts w:hint="eastAsia"/>
        </w:rPr>
        <w:t>4）偏航：无人机在当前位置向左或向右旋转；</w:t>
      </w:r>
    </w:p>
    <w:p w14:paraId="39DB4BF9">
      <w:pPr>
        <w:ind w:firstLine="420"/>
      </w:pPr>
      <w:r>
        <w:rPr>
          <w:rFonts w:hint="eastAsia"/>
        </w:rPr>
        <w:t>5）升降：无人机垂直上升或垂直下降；</w:t>
      </w:r>
    </w:p>
    <w:p w14:paraId="2CFE6840">
      <w:pPr>
        <w:ind w:firstLine="420"/>
      </w:pPr>
      <w:r>
        <w:rPr>
          <w:rFonts w:hint="eastAsia"/>
        </w:rPr>
        <w:t>6）返航：无人机自动返回预设返航点；</w:t>
      </w:r>
    </w:p>
    <w:p w14:paraId="36F21C18">
      <w:pPr>
        <w:ind w:firstLine="420"/>
      </w:pPr>
      <w:r>
        <w:rPr>
          <w:rFonts w:hint="eastAsia"/>
        </w:rPr>
        <w:t>7）悬停：无人机在当前位置保持悬停；</w:t>
      </w:r>
    </w:p>
    <w:p w14:paraId="012C8B15">
      <w:pPr>
        <w:ind w:firstLine="420"/>
      </w:pPr>
      <w:r>
        <w:rPr>
          <w:rFonts w:hint="eastAsia"/>
        </w:rPr>
        <w:t>8）降落：无人机在当前位置垂直降落。</w:t>
      </w:r>
    </w:p>
    <w:p w14:paraId="24E0473F">
      <w:pPr>
        <w:ind w:firstLine="420"/>
      </w:pPr>
      <w:r>
        <w:rPr>
          <w:rFonts w:hint="eastAsia"/>
        </w:rPr>
        <w:t>试验结果应满足本规范书5.10的要求。</w:t>
      </w:r>
    </w:p>
    <w:p w14:paraId="4B1A1294">
      <w:pPr>
        <w:pStyle w:val="3"/>
        <w:spacing w:after="120"/>
        <w:rPr>
          <w:rFonts w:hint="eastAsia" w:ascii="黑体" w:hAnsi="黑体" w:eastAsia="黑体"/>
          <w:b w:val="0"/>
          <w:bCs/>
          <w:szCs w:val="21"/>
        </w:rPr>
      </w:pPr>
      <w:bookmarkStart w:id="91" w:name="_Toc229215777"/>
      <w:bookmarkStart w:id="92" w:name="_Toc229213773"/>
      <w:bookmarkStart w:id="93" w:name="_Toc229216995"/>
      <w:bookmarkStart w:id="94" w:name="_Toc9871"/>
      <w:r>
        <w:rPr>
          <w:rFonts w:hint="eastAsia" w:ascii="黑体" w:hAnsi="黑体" w:eastAsia="黑体"/>
          <w:b w:val="0"/>
          <w:bCs/>
          <w:szCs w:val="21"/>
        </w:rPr>
        <w:t>6.9 应急功能试验</w:t>
      </w:r>
      <w:bookmarkEnd w:id="91"/>
      <w:bookmarkEnd w:id="92"/>
      <w:bookmarkEnd w:id="93"/>
      <w:bookmarkEnd w:id="94"/>
    </w:p>
    <w:p w14:paraId="4247A32D">
      <w:pPr>
        <w:tabs>
          <w:tab w:val="left" w:pos="709"/>
        </w:tabs>
        <w:spacing w:line="360" w:lineRule="auto"/>
        <w:ind w:left="709" w:hanging="709"/>
        <w:outlineLvl w:val="2"/>
        <w:rPr>
          <w:rFonts w:hint="eastAsia" w:ascii="宋体" w:hAnsi="宋体"/>
          <w:szCs w:val="21"/>
        </w:rPr>
      </w:pPr>
      <w:r>
        <w:rPr>
          <w:rFonts w:hint="eastAsia" w:ascii="宋体" w:hAnsi="宋体"/>
          <w:szCs w:val="21"/>
        </w:rPr>
        <w:t>6.9.1 紧急备降试验</w:t>
      </w:r>
    </w:p>
    <w:p w14:paraId="514BCA9E">
      <w:pPr>
        <w:ind w:firstLine="420"/>
      </w:pPr>
      <w:r>
        <w:rPr>
          <w:rFonts w:hint="eastAsia"/>
        </w:rPr>
        <w:t>按 DL/T 2966—2025 第6.6条有关要求执行，预先设置备降点经度、纬度，采用遮挡起降平台、断开机巢内部相关驱动信号线等方式，模拟无人机无法正常降落至起降平台的异常情形，检查机巢能否正确引导无人机降落至备降点，并向管控系统上报告警信息。</w:t>
      </w:r>
    </w:p>
    <w:p w14:paraId="63A8DDFF">
      <w:pPr>
        <w:ind w:firstLine="420"/>
      </w:pPr>
      <w:r>
        <w:rPr>
          <w:rFonts w:hint="eastAsia"/>
        </w:rPr>
        <w:t>试验结果应满足本规范书5.11的要求。</w:t>
      </w:r>
    </w:p>
    <w:p w14:paraId="60596E3B">
      <w:pPr>
        <w:tabs>
          <w:tab w:val="left" w:pos="709"/>
        </w:tabs>
        <w:spacing w:line="360" w:lineRule="auto"/>
        <w:ind w:left="709" w:hanging="709"/>
        <w:outlineLvl w:val="2"/>
        <w:rPr>
          <w:rFonts w:hint="eastAsia" w:ascii="宋体" w:hAnsi="宋体"/>
          <w:szCs w:val="21"/>
        </w:rPr>
      </w:pPr>
      <w:r>
        <w:rPr>
          <w:rFonts w:hint="eastAsia" w:ascii="宋体" w:hAnsi="宋体"/>
          <w:szCs w:val="21"/>
        </w:rPr>
        <w:t>6.9.2 紧急召回试验</w:t>
      </w:r>
    </w:p>
    <w:p w14:paraId="61E6AB2B">
      <w:pPr>
        <w:ind w:firstLine="420"/>
      </w:pPr>
      <w:r>
        <w:rPr>
          <w:rFonts w:hint="eastAsia"/>
        </w:rPr>
        <w:t>按 DL/T 2966—2025 第6.6条有关要求执行，分别模拟以下异常情形：</w:t>
      </w:r>
    </w:p>
    <w:p w14:paraId="69417360">
      <w:pPr>
        <w:ind w:firstLine="420"/>
      </w:pPr>
      <w:r>
        <w:rPr>
          <w:rFonts w:hint="eastAsia"/>
        </w:rPr>
        <w:t>1）外部供电中断；</w:t>
      </w:r>
    </w:p>
    <w:p w14:paraId="0EF41327">
      <w:pPr>
        <w:ind w:firstLine="420"/>
      </w:pPr>
      <w:r>
        <w:rPr>
          <w:rFonts w:hint="eastAsia"/>
        </w:rPr>
        <w:t>2）突发恶劣天气；</w:t>
      </w:r>
    </w:p>
    <w:p w14:paraId="448F7A83">
      <w:pPr>
        <w:ind w:firstLine="420"/>
      </w:pPr>
      <w:r>
        <w:rPr>
          <w:rFonts w:hint="eastAsia"/>
        </w:rPr>
        <w:t>3）平台不可用或不满足正常降落条件。</w:t>
      </w:r>
    </w:p>
    <w:p w14:paraId="4F5BC809">
      <w:pPr>
        <w:ind w:firstLine="420"/>
      </w:pPr>
      <w:r>
        <w:rPr>
          <w:rFonts w:hint="eastAsia"/>
        </w:rPr>
        <w:t>检查机巢是否能自动向管控系统推送告警信息，同时自动下发紧急召回指令，并引导无人机安全降落。</w:t>
      </w:r>
    </w:p>
    <w:p w14:paraId="0F15CFF3">
      <w:pPr>
        <w:ind w:firstLine="420"/>
      </w:pPr>
      <w:r>
        <w:rPr>
          <w:rFonts w:hint="eastAsia"/>
        </w:rPr>
        <w:t>试验结果应满足本规范书5.11的要求。</w:t>
      </w:r>
    </w:p>
    <w:p w14:paraId="52D7461D">
      <w:pPr>
        <w:pStyle w:val="3"/>
        <w:spacing w:after="120"/>
        <w:rPr>
          <w:rFonts w:hint="eastAsia" w:ascii="黑体" w:hAnsi="黑体" w:eastAsia="黑体"/>
          <w:b w:val="0"/>
          <w:bCs/>
          <w:szCs w:val="21"/>
        </w:rPr>
      </w:pPr>
      <w:bookmarkStart w:id="95" w:name="_Toc229213774"/>
      <w:bookmarkStart w:id="96" w:name="_Toc229215778"/>
      <w:bookmarkStart w:id="97" w:name="_Toc31651"/>
      <w:bookmarkStart w:id="98" w:name="_Toc229216996"/>
      <w:r>
        <w:rPr>
          <w:rFonts w:hint="eastAsia" w:ascii="黑体" w:hAnsi="黑体" w:eastAsia="黑体"/>
          <w:b w:val="0"/>
          <w:bCs/>
          <w:szCs w:val="21"/>
        </w:rPr>
        <w:t>6.10 数据传输试验</w:t>
      </w:r>
      <w:bookmarkEnd w:id="95"/>
      <w:bookmarkEnd w:id="96"/>
      <w:bookmarkEnd w:id="97"/>
      <w:bookmarkEnd w:id="98"/>
    </w:p>
    <w:p w14:paraId="27A9A027">
      <w:pPr>
        <w:tabs>
          <w:tab w:val="left" w:pos="709"/>
        </w:tabs>
        <w:spacing w:line="360" w:lineRule="auto"/>
        <w:ind w:left="709" w:hanging="709"/>
        <w:outlineLvl w:val="2"/>
        <w:rPr>
          <w:rFonts w:hint="eastAsia" w:ascii="宋体" w:hAnsi="宋体"/>
          <w:szCs w:val="21"/>
        </w:rPr>
      </w:pPr>
      <w:r>
        <w:rPr>
          <w:rFonts w:hint="eastAsia" w:ascii="宋体" w:hAnsi="宋体"/>
          <w:szCs w:val="21"/>
        </w:rPr>
        <w:t>6.10.1 数据传输试验</w:t>
      </w:r>
    </w:p>
    <w:p w14:paraId="3171B4F0">
      <w:pPr>
        <w:spacing w:after="80"/>
        <w:ind w:firstLine="420"/>
      </w:pPr>
      <w:r>
        <w:rPr>
          <w:rFonts w:hint="eastAsia"/>
        </w:rPr>
        <w:t>按 DL/T 2966—2025 第6.3条及 T/CEC 1196—2025 第6.6条有关要求执行，将被试机巢接入管控系统，分别记录：</w:t>
      </w:r>
    </w:p>
    <w:p w14:paraId="72371A93">
      <w:pPr>
        <w:spacing w:after="80"/>
        <w:ind w:firstLine="420"/>
      </w:pPr>
      <w:r>
        <w:rPr>
          <w:rFonts w:hint="eastAsia"/>
        </w:rPr>
        <w:t>1）机巢对</w:t>
      </w:r>
      <w:r>
        <w:rPr>
          <w:rFonts w:hint="eastAsia" w:ascii="宋体" w:hAnsi="宋体"/>
          <w:szCs w:val="21"/>
        </w:rPr>
        <w:t>无人机</w:t>
      </w:r>
      <w:r>
        <w:rPr>
          <w:rFonts w:hint="eastAsia"/>
        </w:rPr>
        <w:t>下发的航线数据；</w:t>
      </w:r>
    </w:p>
    <w:p w14:paraId="47036CDE">
      <w:pPr>
        <w:spacing w:after="80"/>
        <w:ind w:firstLine="420"/>
      </w:pPr>
      <w:r>
        <w:rPr>
          <w:rFonts w:hint="eastAsia"/>
        </w:rPr>
        <w:t>2）无人机飞行状态信息和机载视频推流；</w:t>
      </w:r>
    </w:p>
    <w:p w14:paraId="6974570A">
      <w:pPr>
        <w:spacing w:after="80"/>
        <w:ind w:firstLine="420"/>
      </w:pPr>
      <w:r>
        <w:rPr>
          <w:rFonts w:hint="eastAsia"/>
        </w:rPr>
        <w:t>3）机巢向管控系统推送的状态信息和气象监测数据；</w:t>
      </w:r>
    </w:p>
    <w:p w14:paraId="2F3C0508">
      <w:pPr>
        <w:spacing w:after="80"/>
        <w:ind w:firstLine="420"/>
      </w:pPr>
      <w:r>
        <w:rPr>
          <w:rFonts w:hint="eastAsia"/>
        </w:rPr>
        <w:t>4）机巢内部各模块间的双向传输数据。</w:t>
      </w:r>
    </w:p>
    <w:p w14:paraId="2C99DB0D">
      <w:pPr>
        <w:spacing w:after="80"/>
        <w:ind w:firstLine="420"/>
      </w:pPr>
      <w:r>
        <w:rPr>
          <w:rFonts w:hint="eastAsia"/>
        </w:rPr>
        <w:t>发送端发送的数据与接收端接收的数据应一致，试验结果应满足本规范书5.6的要求。</w:t>
      </w:r>
    </w:p>
    <w:p w14:paraId="25753EB7">
      <w:pPr>
        <w:tabs>
          <w:tab w:val="left" w:pos="709"/>
        </w:tabs>
        <w:spacing w:line="360" w:lineRule="auto"/>
        <w:ind w:left="709" w:hanging="709"/>
        <w:outlineLvl w:val="2"/>
        <w:rPr>
          <w:rFonts w:hint="eastAsia" w:ascii="宋体" w:hAnsi="宋体"/>
          <w:szCs w:val="21"/>
        </w:rPr>
      </w:pPr>
      <w:r>
        <w:rPr>
          <w:rFonts w:hint="eastAsia" w:ascii="宋体" w:hAnsi="宋体"/>
          <w:szCs w:val="21"/>
        </w:rPr>
        <w:t>6.10.2 数据续传试验</w:t>
      </w:r>
    </w:p>
    <w:p w14:paraId="1DF3C6C7">
      <w:pPr>
        <w:ind w:firstLine="420"/>
      </w:pPr>
      <w:r>
        <w:rPr>
          <w:rFonts w:hint="eastAsia"/>
        </w:rPr>
        <w:t>建立正常数据传输链路后，人为中断机巢与管控系统之间的通信，保持一定时间后恢复通信。</w:t>
      </w:r>
    </w:p>
    <w:p w14:paraId="2C1D8108">
      <w:pPr>
        <w:ind w:firstLine="420"/>
      </w:pPr>
      <w:r>
        <w:rPr>
          <w:rFonts w:hint="eastAsia"/>
        </w:rPr>
        <w:t>检查被试机巢是否具备本地缓存能力，并在通信恢复后自动完成数据补传。</w:t>
      </w:r>
    </w:p>
    <w:p w14:paraId="02EBE75A">
      <w:pPr>
        <w:ind w:firstLine="420"/>
      </w:pPr>
      <w:r>
        <w:rPr>
          <w:rFonts w:hint="eastAsia"/>
        </w:rPr>
        <w:t>补传后的数据应完整、时序正确、无错传、无漏传，满足本规范书5.6的要求。</w:t>
      </w:r>
    </w:p>
    <w:p w14:paraId="2F171A33">
      <w:pPr>
        <w:ind w:firstLine="420"/>
      </w:pPr>
      <w:r>
        <w:rPr>
          <w:rFonts w:hint="eastAsia"/>
        </w:rPr>
        <w:t>本项可参照 T/CEC 1196—2025 第6.6.3条有关要求执行。</w:t>
      </w:r>
    </w:p>
    <w:p w14:paraId="2454DA58">
      <w:pPr>
        <w:pStyle w:val="3"/>
        <w:spacing w:after="120"/>
        <w:rPr>
          <w:rFonts w:hint="eastAsia" w:ascii="黑体" w:hAnsi="黑体" w:eastAsia="黑体"/>
          <w:b w:val="0"/>
          <w:bCs/>
          <w:szCs w:val="21"/>
        </w:rPr>
      </w:pPr>
      <w:bookmarkStart w:id="99" w:name="_Toc14963"/>
      <w:bookmarkStart w:id="100" w:name="_Toc229213775"/>
      <w:bookmarkStart w:id="101" w:name="_Toc229216997"/>
      <w:bookmarkStart w:id="102" w:name="_Toc229215779"/>
      <w:r>
        <w:rPr>
          <w:rFonts w:hint="eastAsia" w:ascii="黑体" w:hAnsi="黑体" w:eastAsia="黑体"/>
          <w:b w:val="0"/>
          <w:bCs/>
          <w:szCs w:val="21"/>
        </w:rPr>
        <w:t>6.11 自检与故障诊断试验</w:t>
      </w:r>
      <w:bookmarkEnd w:id="99"/>
      <w:bookmarkEnd w:id="100"/>
      <w:bookmarkEnd w:id="101"/>
      <w:bookmarkEnd w:id="102"/>
    </w:p>
    <w:p w14:paraId="664914D8">
      <w:pPr>
        <w:tabs>
          <w:tab w:val="left" w:pos="709"/>
        </w:tabs>
        <w:spacing w:line="360" w:lineRule="auto"/>
        <w:ind w:left="709" w:hanging="709"/>
        <w:outlineLvl w:val="2"/>
        <w:rPr>
          <w:rFonts w:hint="eastAsia" w:ascii="宋体" w:hAnsi="宋体"/>
          <w:szCs w:val="21"/>
        </w:rPr>
      </w:pPr>
      <w:r>
        <w:rPr>
          <w:rFonts w:hint="eastAsia" w:ascii="宋体" w:hAnsi="宋体"/>
          <w:szCs w:val="21"/>
        </w:rPr>
        <w:t>6.11.1 冷启动与热启动自检完整性试验</w:t>
      </w:r>
    </w:p>
    <w:p w14:paraId="1CB1891F">
      <w:pPr>
        <w:ind w:firstLine="420"/>
      </w:pPr>
      <w:r>
        <w:rPr>
          <w:rFonts w:hint="eastAsia"/>
        </w:rPr>
        <w:t>按 T/CEC 1196—2025 第6.8.1条有关要求执行，分别进行冷启动和热启动试验，检查主控、通信、监控、舱门、充电、传感器、供电等关键单元是否纳入自检范围，自检流程是否完整，自检结论是否正确。</w:t>
      </w:r>
    </w:p>
    <w:p w14:paraId="61E63E41">
      <w:pPr>
        <w:ind w:firstLine="420"/>
      </w:pPr>
      <w:r>
        <w:rPr>
          <w:rFonts w:hint="eastAsia"/>
        </w:rPr>
        <w:t>试验结果应满足本规范书5.12的要求。</w:t>
      </w:r>
    </w:p>
    <w:p w14:paraId="58EF3534">
      <w:pPr>
        <w:tabs>
          <w:tab w:val="left" w:pos="709"/>
        </w:tabs>
        <w:spacing w:line="360" w:lineRule="auto"/>
        <w:ind w:left="709" w:hanging="709"/>
        <w:outlineLvl w:val="2"/>
        <w:rPr>
          <w:rFonts w:hint="eastAsia" w:ascii="宋体" w:hAnsi="宋体"/>
          <w:szCs w:val="21"/>
        </w:rPr>
      </w:pPr>
      <w:r>
        <w:rPr>
          <w:rFonts w:hint="eastAsia" w:ascii="宋体" w:hAnsi="宋体"/>
          <w:szCs w:val="21"/>
        </w:rPr>
        <w:t>6.11.2 通信故障注入试验</w:t>
      </w:r>
    </w:p>
    <w:p w14:paraId="6BD8F3D0">
      <w:pPr>
        <w:ind w:firstLine="420"/>
      </w:pPr>
      <w:r>
        <w:rPr>
          <w:rFonts w:hint="eastAsia"/>
        </w:rPr>
        <w:t>按 T/CEC 1196—2025 第6.8.2条有关要求执行，模拟通信链路中断、通信模块异常等故障，检查机巢是否能正确识别故障、定位故障位置并发出告警。</w:t>
      </w:r>
    </w:p>
    <w:p w14:paraId="7D0E704A">
      <w:pPr>
        <w:tabs>
          <w:tab w:val="left" w:pos="709"/>
        </w:tabs>
        <w:spacing w:line="360" w:lineRule="auto"/>
        <w:ind w:left="709" w:hanging="709"/>
        <w:outlineLvl w:val="2"/>
        <w:rPr>
          <w:rFonts w:hint="eastAsia" w:ascii="宋体" w:hAnsi="宋体"/>
          <w:szCs w:val="21"/>
        </w:rPr>
      </w:pPr>
      <w:r>
        <w:rPr>
          <w:rFonts w:hint="eastAsia" w:ascii="宋体" w:hAnsi="宋体"/>
          <w:szCs w:val="21"/>
        </w:rPr>
        <w:t>6.11.3 供电故障注入试验</w:t>
      </w:r>
    </w:p>
    <w:p w14:paraId="2DF6BF4B">
      <w:pPr>
        <w:ind w:firstLine="420"/>
      </w:pPr>
      <w:r>
        <w:rPr>
          <w:rFonts w:hint="eastAsia"/>
        </w:rPr>
        <w:t>按 T/CEC 1196—2025 第6.8.2条有关要求执行，模拟输入电源异常、供电模块异常等故障，检查机巢是否能识别并告警，必要时切换至备用电源。</w:t>
      </w:r>
    </w:p>
    <w:p w14:paraId="6E157630">
      <w:pPr>
        <w:tabs>
          <w:tab w:val="left" w:pos="709"/>
        </w:tabs>
        <w:spacing w:line="360" w:lineRule="auto"/>
        <w:ind w:left="709" w:hanging="709"/>
        <w:outlineLvl w:val="2"/>
        <w:rPr>
          <w:rFonts w:hint="eastAsia" w:ascii="宋体" w:hAnsi="宋体"/>
          <w:szCs w:val="21"/>
        </w:rPr>
      </w:pPr>
      <w:r>
        <w:rPr>
          <w:rFonts w:hint="eastAsia" w:ascii="宋体" w:hAnsi="宋体"/>
          <w:szCs w:val="21"/>
        </w:rPr>
        <w:t>6.11.4 舱门故障注入试验</w:t>
      </w:r>
    </w:p>
    <w:p w14:paraId="4863F664">
      <w:pPr>
        <w:ind w:firstLine="420"/>
      </w:pPr>
      <w:r>
        <w:rPr>
          <w:rFonts w:hint="eastAsia"/>
        </w:rPr>
        <w:t>按 T/CEC 1196—2025 第6.8.2条有关要求执行，模拟舱门无法正常开启、关闭、限位失效等故障，检查机巢是否能识别并禁止执行相关危险动作。</w:t>
      </w:r>
    </w:p>
    <w:p w14:paraId="3DF023FC">
      <w:pPr>
        <w:tabs>
          <w:tab w:val="left" w:pos="709"/>
        </w:tabs>
        <w:spacing w:line="360" w:lineRule="auto"/>
        <w:ind w:left="709" w:hanging="709"/>
        <w:outlineLvl w:val="2"/>
        <w:rPr>
          <w:rFonts w:hint="eastAsia" w:ascii="宋体" w:hAnsi="宋体"/>
          <w:szCs w:val="21"/>
        </w:rPr>
      </w:pPr>
      <w:r>
        <w:rPr>
          <w:rFonts w:hint="eastAsia" w:ascii="宋体" w:hAnsi="宋体"/>
          <w:szCs w:val="21"/>
        </w:rPr>
        <w:t>6.11.5 充电故障注入试验</w:t>
      </w:r>
    </w:p>
    <w:p w14:paraId="40A1433A">
      <w:pPr>
        <w:ind w:firstLine="420"/>
      </w:pPr>
      <w:r>
        <w:rPr>
          <w:rFonts w:hint="eastAsia"/>
        </w:rPr>
        <w:t>按 T/CEC 1196—2025 第6.8.2条有关要求执行，模拟充电模块异常、接触不良、温度异常等故障，检查机巢是否能正确告警并采取保护动作。</w:t>
      </w:r>
    </w:p>
    <w:p w14:paraId="059CE942">
      <w:pPr>
        <w:tabs>
          <w:tab w:val="left" w:pos="709"/>
        </w:tabs>
        <w:spacing w:line="360" w:lineRule="auto"/>
        <w:ind w:left="709" w:hanging="709"/>
        <w:outlineLvl w:val="2"/>
        <w:rPr>
          <w:rFonts w:hint="eastAsia" w:ascii="宋体" w:hAnsi="宋体"/>
          <w:szCs w:val="21"/>
        </w:rPr>
      </w:pPr>
      <w:r>
        <w:rPr>
          <w:rFonts w:hint="eastAsia" w:ascii="宋体" w:hAnsi="宋体"/>
          <w:szCs w:val="21"/>
        </w:rPr>
        <w:t>6.11.6 传感器故障注入试验</w:t>
      </w:r>
    </w:p>
    <w:p w14:paraId="6FAD2CA4">
      <w:pPr>
        <w:ind w:firstLine="420"/>
      </w:pPr>
      <w:r>
        <w:rPr>
          <w:rFonts w:hint="eastAsia"/>
        </w:rPr>
        <w:t>按 T/CEC 1196—2025 第6.8.2条有关要求执行，模拟温湿度、风速、雨量、水浸等传感器信号异常、断线或失真，检查机巢是否能识别并定位故障。</w:t>
      </w:r>
    </w:p>
    <w:p w14:paraId="61967B19">
      <w:pPr>
        <w:tabs>
          <w:tab w:val="left" w:pos="709"/>
        </w:tabs>
        <w:spacing w:line="360" w:lineRule="auto"/>
        <w:ind w:left="709" w:hanging="709"/>
        <w:outlineLvl w:val="2"/>
        <w:rPr>
          <w:rFonts w:hint="eastAsia" w:ascii="宋体" w:hAnsi="宋体"/>
          <w:szCs w:val="21"/>
        </w:rPr>
      </w:pPr>
      <w:r>
        <w:rPr>
          <w:rFonts w:hint="eastAsia" w:ascii="宋体" w:hAnsi="宋体"/>
          <w:szCs w:val="21"/>
        </w:rPr>
        <w:t>6.11.7 日志记录与导出试验</w:t>
      </w:r>
    </w:p>
    <w:p w14:paraId="64FD6118">
      <w:pPr>
        <w:ind w:firstLine="420"/>
      </w:pPr>
      <w:r>
        <w:rPr>
          <w:rFonts w:hint="eastAsia"/>
        </w:rPr>
        <w:t>按 T/CEC 1196—2025 第6.8.3条有关要求执行，检查日志是否支持本地存储、导出和追溯，日志记录内容应覆盖运行状态、操作记录、故障信息、告警信息等。</w:t>
      </w:r>
    </w:p>
    <w:p w14:paraId="6782CEF3">
      <w:pPr>
        <w:ind w:firstLine="420"/>
      </w:pPr>
      <w:r>
        <w:rPr>
          <w:rFonts w:hint="eastAsia"/>
        </w:rPr>
        <w:t>日志保存周期应满足本规范书5.12的要求。</w:t>
      </w:r>
    </w:p>
    <w:p w14:paraId="204A3C70">
      <w:pPr>
        <w:pStyle w:val="3"/>
        <w:spacing w:after="120"/>
        <w:rPr>
          <w:rFonts w:hint="eastAsia" w:ascii="黑体" w:hAnsi="黑体" w:eastAsia="黑体"/>
          <w:b w:val="0"/>
          <w:bCs/>
          <w:szCs w:val="21"/>
        </w:rPr>
      </w:pPr>
      <w:bookmarkStart w:id="103" w:name="_Toc15629"/>
      <w:bookmarkStart w:id="104" w:name="_Toc229213776"/>
      <w:bookmarkStart w:id="105" w:name="_Toc229215780"/>
      <w:bookmarkStart w:id="106" w:name="_Toc229216998"/>
      <w:r>
        <w:rPr>
          <w:rFonts w:hint="eastAsia" w:ascii="黑体" w:hAnsi="黑体" w:eastAsia="黑体"/>
          <w:b w:val="0"/>
          <w:bCs/>
          <w:szCs w:val="21"/>
        </w:rPr>
        <w:t>6.12 防护性能试验</w:t>
      </w:r>
      <w:bookmarkEnd w:id="103"/>
      <w:bookmarkEnd w:id="104"/>
      <w:bookmarkEnd w:id="105"/>
      <w:bookmarkEnd w:id="106"/>
    </w:p>
    <w:p w14:paraId="5AFD4756">
      <w:pPr>
        <w:tabs>
          <w:tab w:val="left" w:pos="709"/>
        </w:tabs>
        <w:spacing w:line="360" w:lineRule="auto"/>
        <w:ind w:left="709" w:hanging="709"/>
        <w:outlineLvl w:val="2"/>
        <w:rPr>
          <w:rFonts w:hint="eastAsia" w:ascii="宋体" w:hAnsi="宋体"/>
          <w:szCs w:val="21"/>
        </w:rPr>
      </w:pPr>
      <w:r>
        <w:rPr>
          <w:rFonts w:hint="eastAsia" w:ascii="宋体" w:hAnsi="宋体"/>
          <w:szCs w:val="21"/>
        </w:rPr>
        <w:t>6.12.1 外壳防护等级试验</w:t>
      </w:r>
    </w:p>
    <w:p w14:paraId="41A6A65A">
      <w:pPr>
        <w:ind w:firstLine="420"/>
      </w:pPr>
      <w:r>
        <w:rPr>
          <w:rFonts w:hint="eastAsia"/>
        </w:rPr>
        <w:t>按 GB/T 4208 中规定的方法进行，并按 DL/T 2966—2025 第6.7条及 T/CEC 1196—2025 第6.2.4条有关要求执行，被试机巢外壳防护等级应满足本规范书5.13的要求。</w:t>
      </w:r>
    </w:p>
    <w:p w14:paraId="3148AB0E">
      <w:pPr>
        <w:ind w:firstLine="420"/>
      </w:pPr>
      <w:r>
        <w:rPr>
          <w:rFonts w:hint="eastAsia"/>
        </w:rPr>
        <w:t>试验结束后机巢通电运行，各项功能应正常。</w:t>
      </w:r>
    </w:p>
    <w:p w14:paraId="4BD70231">
      <w:pPr>
        <w:tabs>
          <w:tab w:val="left" w:pos="709"/>
        </w:tabs>
        <w:spacing w:line="360" w:lineRule="auto"/>
        <w:ind w:left="709" w:hanging="709"/>
        <w:outlineLvl w:val="2"/>
        <w:rPr>
          <w:rFonts w:hint="eastAsia" w:ascii="宋体" w:hAnsi="宋体"/>
          <w:szCs w:val="21"/>
        </w:rPr>
      </w:pPr>
      <w:r>
        <w:rPr>
          <w:rFonts w:hint="eastAsia" w:ascii="宋体" w:hAnsi="宋体"/>
          <w:szCs w:val="21"/>
        </w:rPr>
        <w:t>6.12.2 耐腐蚀性能试验</w:t>
      </w:r>
    </w:p>
    <w:p w14:paraId="127BDDEE">
      <w:pPr>
        <w:ind w:firstLine="420"/>
      </w:pPr>
      <w:r>
        <w:rPr>
          <w:rFonts w:hint="eastAsia"/>
        </w:rPr>
        <w:t>按 GB/T 2423.17 中“试验 Ka”进行，并按 DL/T 2966—2025 第6.7条及 T/CEC 1196—2025 第6.2.5条有关要求执行，盐溶液浓度为（5±1）%，温度为（35±2）℃，溶液pH值应在6.5～7.2范围内，试验持续时间为16h。</w:t>
      </w:r>
    </w:p>
    <w:p w14:paraId="34FDBBEB">
      <w:pPr>
        <w:ind w:firstLine="420"/>
      </w:pPr>
      <w:r>
        <w:rPr>
          <w:rFonts w:hint="eastAsia"/>
        </w:rPr>
        <w:t>试验结束后按 GB/T 6461 的方法对金属外壳进行保护评级评定，评级结果应满足本规范书5.13的要求。</w:t>
      </w:r>
    </w:p>
    <w:p w14:paraId="051EF2A7">
      <w:pPr>
        <w:pStyle w:val="3"/>
        <w:spacing w:after="120"/>
        <w:rPr>
          <w:rFonts w:hint="eastAsia" w:ascii="黑体" w:hAnsi="黑体" w:eastAsia="黑体"/>
          <w:b w:val="0"/>
          <w:bCs/>
          <w:szCs w:val="21"/>
        </w:rPr>
      </w:pPr>
      <w:bookmarkStart w:id="107" w:name="_Toc19600"/>
      <w:bookmarkStart w:id="108" w:name="_Toc229213777"/>
      <w:bookmarkStart w:id="109" w:name="_Toc229215781"/>
      <w:bookmarkStart w:id="110" w:name="_Toc229216999"/>
      <w:r>
        <w:rPr>
          <w:rFonts w:hint="eastAsia" w:ascii="黑体" w:hAnsi="黑体" w:eastAsia="黑体"/>
          <w:b w:val="0"/>
          <w:bCs/>
          <w:szCs w:val="21"/>
        </w:rPr>
        <w:t>6.13 机械性能试验</w:t>
      </w:r>
      <w:bookmarkEnd w:id="107"/>
      <w:bookmarkEnd w:id="108"/>
      <w:bookmarkEnd w:id="109"/>
      <w:bookmarkEnd w:id="110"/>
    </w:p>
    <w:p w14:paraId="0F4FA0B3">
      <w:pPr>
        <w:tabs>
          <w:tab w:val="left" w:pos="709"/>
        </w:tabs>
        <w:spacing w:line="360" w:lineRule="auto"/>
        <w:ind w:left="709" w:hanging="709"/>
        <w:outlineLvl w:val="2"/>
        <w:rPr>
          <w:rFonts w:hint="eastAsia" w:ascii="宋体" w:hAnsi="宋体"/>
          <w:szCs w:val="21"/>
        </w:rPr>
      </w:pPr>
      <w:r>
        <w:rPr>
          <w:rFonts w:hint="eastAsia" w:ascii="宋体" w:hAnsi="宋体"/>
          <w:szCs w:val="21"/>
        </w:rPr>
        <w:t>6.13.1 运动机构可靠性试验</w:t>
      </w:r>
    </w:p>
    <w:p w14:paraId="7CD4B70F">
      <w:pPr>
        <w:ind w:firstLine="420"/>
      </w:pPr>
      <w:r>
        <w:rPr>
          <w:rFonts w:hint="eastAsia"/>
        </w:rPr>
        <w:t>按 DL/T 2966—2025 第6.8条及 T/CEC 1196—2025 第6.9.3条有关要求执行，被试机巢按正常工作状态通电自检后，对舱门、锁止机构、充电接触机构及其他运动机构进行不间断循环动作试验，循环次数应不少于10000次。</w:t>
      </w:r>
    </w:p>
    <w:p w14:paraId="077FB7F5">
      <w:pPr>
        <w:ind w:firstLine="420"/>
      </w:pPr>
      <w:r>
        <w:rPr>
          <w:rFonts w:hint="eastAsia"/>
        </w:rPr>
        <w:t>试验结束后，被试机巢不应发生紧固件松动、机械结构损坏、动作失灵等现象，各项功能应正常。</w:t>
      </w:r>
    </w:p>
    <w:p w14:paraId="49C0EF12">
      <w:pPr>
        <w:tabs>
          <w:tab w:val="left" w:pos="709"/>
        </w:tabs>
        <w:spacing w:line="360" w:lineRule="auto"/>
        <w:ind w:left="709" w:hanging="709"/>
        <w:outlineLvl w:val="2"/>
        <w:rPr>
          <w:rFonts w:hint="eastAsia" w:ascii="宋体" w:hAnsi="宋体"/>
          <w:szCs w:val="21"/>
        </w:rPr>
      </w:pPr>
      <w:r>
        <w:rPr>
          <w:rFonts w:hint="eastAsia" w:ascii="宋体" w:hAnsi="宋体"/>
          <w:szCs w:val="21"/>
        </w:rPr>
        <w:t>6.13.2 振动耐久试验</w:t>
      </w:r>
    </w:p>
    <w:p w14:paraId="09A060CE">
      <w:pPr>
        <w:ind w:firstLine="420"/>
      </w:pPr>
      <w:r>
        <w:rPr>
          <w:rFonts w:hint="eastAsia"/>
        </w:rPr>
        <w:t>按 GB/T 2423.10 中规定的方法进行，并按 DL/T 2966—2025 第6.8条有关要求执行。</w:t>
      </w:r>
    </w:p>
    <w:p w14:paraId="68AE7B73">
      <w:pPr>
        <w:ind w:firstLine="420"/>
      </w:pPr>
      <w:r>
        <w:rPr>
          <w:rFonts w:hint="eastAsia"/>
        </w:rPr>
        <w:t>扫频范围为10Hz～150Hz，交越频率为58Hz～60Hz；交越频率以下位移振幅为0.15mm，交越频率以上峰值加速度为20m/s²；扫描循环时间为8min，每一轴线方向扫频循环10次，总试验时间为240min。</w:t>
      </w:r>
    </w:p>
    <w:p w14:paraId="08C2E8F6">
      <w:pPr>
        <w:ind w:firstLine="420"/>
      </w:pPr>
      <w:r>
        <w:rPr>
          <w:rFonts w:hint="eastAsia"/>
        </w:rPr>
        <w:t>试验结束后，被试机巢不应发生紧固件松动和机械结构损坏，通电后各项功能应正常。</w:t>
      </w:r>
    </w:p>
    <w:p w14:paraId="386FD459">
      <w:pPr>
        <w:ind w:firstLine="420"/>
      </w:pPr>
      <w:r>
        <w:rPr>
          <w:rFonts w:hint="eastAsia"/>
        </w:rPr>
        <w:t>本项同时可参照 T/CEC 1196—2025 第6.2.6条有关要求执行。</w:t>
      </w:r>
    </w:p>
    <w:p w14:paraId="35322FE7">
      <w:pPr>
        <w:pStyle w:val="3"/>
        <w:spacing w:after="120"/>
        <w:rPr>
          <w:rFonts w:hint="eastAsia" w:ascii="黑体" w:hAnsi="黑体" w:eastAsia="黑体"/>
          <w:b w:val="0"/>
          <w:bCs/>
          <w:szCs w:val="21"/>
        </w:rPr>
      </w:pPr>
      <w:bookmarkStart w:id="111" w:name="_Toc229215782"/>
      <w:bookmarkStart w:id="112" w:name="_Toc229217000"/>
      <w:bookmarkStart w:id="113" w:name="_Toc6852"/>
      <w:bookmarkStart w:id="114" w:name="_Toc229213778"/>
      <w:r>
        <w:rPr>
          <w:rFonts w:hint="eastAsia" w:ascii="黑体" w:hAnsi="黑体" w:eastAsia="黑体"/>
          <w:b w:val="0"/>
          <w:bCs/>
          <w:szCs w:val="21"/>
        </w:rPr>
        <w:t>6.14 无线通信性能试验</w:t>
      </w:r>
      <w:bookmarkEnd w:id="111"/>
      <w:bookmarkEnd w:id="112"/>
      <w:bookmarkEnd w:id="113"/>
      <w:bookmarkEnd w:id="114"/>
    </w:p>
    <w:p w14:paraId="61647507">
      <w:pPr>
        <w:ind w:firstLine="420"/>
      </w:pPr>
      <w:r>
        <w:rPr>
          <w:rFonts w:hint="eastAsia"/>
        </w:rPr>
        <w:t>按 DL/T 1578 中规定的通信传输功能试验方法进行，并按 DL/T 2966—2025 第6.10条及 T/CEC 1196—2025 第6.6.1、6.6.2条有关要求执行。</w:t>
      </w:r>
    </w:p>
    <w:p w14:paraId="65EA6BA7">
      <w:pPr>
        <w:ind w:firstLine="420"/>
      </w:pPr>
      <w:r>
        <w:rPr>
          <w:rFonts w:hint="eastAsia"/>
        </w:rPr>
        <w:t>在通视环境、飞行高度40m条件下，检查机巢与所搭载无人机之间的测控数据和影像数据传输性能。</w:t>
      </w:r>
    </w:p>
    <w:p w14:paraId="6D30C4E6">
      <w:pPr>
        <w:ind w:firstLine="420"/>
      </w:pPr>
      <w:r>
        <w:rPr>
          <w:rFonts w:hint="eastAsia"/>
        </w:rPr>
        <w:t>试验结果应满足下列要求：</w:t>
      </w:r>
    </w:p>
    <w:p w14:paraId="02FEA697">
      <w:pPr>
        <w:ind w:firstLine="420"/>
      </w:pPr>
      <w:r>
        <w:rPr>
          <w:rFonts w:hint="eastAsia"/>
        </w:rPr>
        <w:t>1）全向传输距离不小于4km；</w:t>
      </w:r>
    </w:p>
    <w:p w14:paraId="7E49AC38">
      <w:pPr>
        <w:ind w:firstLine="420"/>
      </w:pPr>
      <w:r>
        <w:rPr>
          <w:rFonts w:hint="eastAsia"/>
        </w:rPr>
        <w:t>2）测控数据传输时延不大于20ms；</w:t>
      </w:r>
    </w:p>
    <w:p w14:paraId="6B60D77B">
      <w:pPr>
        <w:ind w:firstLine="420"/>
      </w:pPr>
      <w:r>
        <w:rPr>
          <w:rFonts w:hint="eastAsia"/>
        </w:rPr>
        <w:t>3）误码率不大于10^-6；</w:t>
      </w:r>
    </w:p>
    <w:p w14:paraId="7D377341">
      <w:pPr>
        <w:ind w:firstLine="420"/>
      </w:pPr>
      <w:r>
        <w:rPr>
          <w:rFonts w:hint="eastAsia"/>
        </w:rPr>
        <w:t>4）影像传输时延不大于300ms。</w:t>
      </w:r>
    </w:p>
    <w:p w14:paraId="534D8244">
      <w:pPr>
        <w:pStyle w:val="3"/>
        <w:spacing w:after="120"/>
        <w:rPr>
          <w:rFonts w:hint="eastAsia" w:ascii="黑体" w:hAnsi="黑体" w:eastAsia="黑体"/>
          <w:b w:val="0"/>
          <w:bCs/>
          <w:szCs w:val="21"/>
        </w:rPr>
      </w:pPr>
      <w:bookmarkStart w:id="115" w:name="_Toc229215783"/>
      <w:bookmarkStart w:id="116" w:name="_Toc12769"/>
      <w:bookmarkStart w:id="117" w:name="_Toc229213779"/>
      <w:bookmarkStart w:id="118" w:name="_Toc229217001"/>
      <w:r>
        <w:rPr>
          <w:rFonts w:hint="eastAsia" w:ascii="黑体" w:hAnsi="黑体" w:eastAsia="黑体"/>
          <w:b w:val="0"/>
          <w:bCs/>
          <w:szCs w:val="21"/>
        </w:rPr>
        <w:t>6.15 信息安全试验</w:t>
      </w:r>
      <w:bookmarkEnd w:id="115"/>
      <w:bookmarkEnd w:id="116"/>
      <w:bookmarkEnd w:id="117"/>
      <w:bookmarkEnd w:id="118"/>
    </w:p>
    <w:p w14:paraId="5F8B5C11">
      <w:pPr>
        <w:ind w:firstLine="420"/>
      </w:pPr>
      <w:r>
        <w:rPr>
          <w:rFonts w:hint="eastAsia"/>
        </w:rPr>
        <w:t>按 GB/T 28448 规定的方法，并按 DL/T 2966—2025 第6.11条有关要求执行，对被试机巢开展第三级安全通用要求和物联网安全扩展要求相关测评。</w:t>
      </w:r>
    </w:p>
    <w:p w14:paraId="0057F190">
      <w:pPr>
        <w:ind w:firstLine="420"/>
      </w:pPr>
      <w:r>
        <w:rPr>
          <w:rFonts w:hint="eastAsia"/>
        </w:rPr>
        <w:t>试验内容宜包括身份鉴别、访问控制、安全审计、入侵防范、恶意代码防范、数据完整性保护、通信加密等。</w:t>
      </w:r>
    </w:p>
    <w:p w14:paraId="48DADEAE">
      <w:pPr>
        <w:ind w:firstLine="420"/>
      </w:pPr>
      <w:r>
        <w:rPr>
          <w:rFonts w:hint="eastAsia"/>
        </w:rPr>
        <w:t>其中安全加密、身份认证、日志审计等内容可参照 T/CEC 1196—2025 第6.6.4条有关要求执行。</w:t>
      </w:r>
    </w:p>
    <w:p w14:paraId="0F9D89FD">
      <w:pPr>
        <w:ind w:firstLine="420"/>
      </w:pPr>
      <w:r>
        <w:rPr>
          <w:rFonts w:hint="eastAsia"/>
        </w:rPr>
        <w:t>试验结果应满足本规范书5.16的要求。</w:t>
      </w:r>
    </w:p>
    <w:p w14:paraId="29C3696E">
      <w:pPr>
        <w:pStyle w:val="3"/>
        <w:spacing w:after="120"/>
        <w:rPr>
          <w:rFonts w:hint="eastAsia" w:ascii="黑体" w:hAnsi="黑体" w:eastAsia="黑体"/>
          <w:b w:val="0"/>
          <w:bCs/>
          <w:szCs w:val="21"/>
        </w:rPr>
      </w:pPr>
      <w:bookmarkStart w:id="119" w:name="_Toc229217002"/>
      <w:bookmarkStart w:id="120" w:name="_Toc229215784"/>
      <w:bookmarkStart w:id="121" w:name="_Toc229213780"/>
      <w:bookmarkStart w:id="122" w:name="_Toc16272"/>
      <w:r>
        <w:rPr>
          <w:rFonts w:hint="eastAsia" w:ascii="黑体" w:hAnsi="黑体" w:eastAsia="黑体"/>
          <w:b w:val="0"/>
          <w:bCs/>
          <w:szCs w:val="21"/>
        </w:rPr>
        <w:t>6.16 电气安全试验</w:t>
      </w:r>
      <w:bookmarkEnd w:id="119"/>
      <w:bookmarkEnd w:id="120"/>
      <w:bookmarkEnd w:id="121"/>
      <w:bookmarkEnd w:id="122"/>
    </w:p>
    <w:p w14:paraId="48B0757B">
      <w:pPr>
        <w:ind w:firstLine="420"/>
      </w:pPr>
      <w:r>
        <w:rPr>
          <w:rFonts w:hint="eastAsia"/>
        </w:rPr>
        <w:t>按 GB/T 13729 规定的方法，并按 DL/T 2966—2025 第6.12条有关要求执行，对被试机巢开展绝缘电阻、介质强度和冲击电压试验。</w:t>
      </w:r>
    </w:p>
    <w:p w14:paraId="3497C554">
      <w:pPr>
        <w:ind w:firstLine="420"/>
      </w:pPr>
      <w:r>
        <w:rPr>
          <w:rFonts w:hint="eastAsia"/>
        </w:rPr>
        <w:t>对固定式机巢，还应验证接地配置、接地端子设置、供电线缆、防雷保护器和漏电保护器配置的有效性。</w:t>
      </w:r>
    </w:p>
    <w:p w14:paraId="3D79F298">
      <w:pPr>
        <w:ind w:firstLine="420"/>
      </w:pPr>
      <w:r>
        <w:rPr>
          <w:rFonts w:hint="eastAsia"/>
        </w:rPr>
        <w:t>移动式机巢应结合供电方式采取等效验证方式。</w:t>
      </w:r>
    </w:p>
    <w:p w14:paraId="0A5C8B36">
      <w:pPr>
        <w:ind w:firstLine="420"/>
      </w:pPr>
      <w:r>
        <w:rPr>
          <w:rFonts w:hint="eastAsia"/>
        </w:rPr>
        <w:t>试验结果应满足本规范书5.17的要求。</w:t>
      </w:r>
    </w:p>
    <w:p w14:paraId="1B554FDD">
      <w:pPr>
        <w:ind w:firstLine="420"/>
      </w:pPr>
      <w:r>
        <w:rPr>
          <w:rFonts w:hint="eastAsia"/>
        </w:rPr>
        <w:t>其中防雷保护相关内容可参照 T/CEC 1196—2025 第6.10.1条有关要求执行。</w:t>
      </w:r>
    </w:p>
    <w:p w14:paraId="32E5A26F">
      <w:pPr>
        <w:pStyle w:val="3"/>
        <w:spacing w:after="120"/>
        <w:rPr>
          <w:rFonts w:hint="eastAsia" w:ascii="黑体" w:hAnsi="黑体" w:eastAsia="黑体"/>
          <w:b w:val="0"/>
          <w:bCs/>
          <w:szCs w:val="21"/>
        </w:rPr>
      </w:pPr>
      <w:bookmarkStart w:id="123" w:name="_Toc229217003"/>
      <w:bookmarkStart w:id="124" w:name="_Toc229215785"/>
      <w:bookmarkStart w:id="125" w:name="_Toc21727"/>
      <w:bookmarkStart w:id="126" w:name="_Toc229213781"/>
      <w:r>
        <w:rPr>
          <w:rFonts w:hint="eastAsia" w:ascii="黑体" w:hAnsi="黑体" w:eastAsia="黑体"/>
          <w:b w:val="0"/>
          <w:bCs/>
          <w:szCs w:val="21"/>
        </w:rPr>
        <w:t>6.17 电磁兼容试验</w:t>
      </w:r>
      <w:bookmarkEnd w:id="123"/>
      <w:bookmarkEnd w:id="124"/>
      <w:bookmarkEnd w:id="125"/>
      <w:bookmarkEnd w:id="126"/>
    </w:p>
    <w:p w14:paraId="2E954B4D">
      <w:pPr>
        <w:ind w:firstLine="420"/>
      </w:pPr>
      <w:r>
        <w:rPr>
          <w:rFonts w:hint="eastAsia"/>
        </w:rPr>
        <w:t>应按 GB/T 17626 系列标准分别开展静电放电抗扰度、射频电磁场辐射抗扰度、电快速瞬变脉冲群抗扰度、浪涌（冲击）抗扰度和工频磁场抗扰度试验，并按 DL/T 2966—2025 第6.13条及 T/CEC 1196—2025 第6.7条有关要求执行。</w:t>
      </w:r>
    </w:p>
    <w:p w14:paraId="30768DAF">
      <w:pPr>
        <w:ind w:firstLine="420"/>
      </w:pPr>
      <w:r>
        <w:rPr>
          <w:rFonts w:hint="eastAsia"/>
        </w:rPr>
        <w:t>试验等级应满足下列要求：</w:t>
      </w:r>
    </w:p>
    <w:p w14:paraId="4F263BB4">
      <w:pPr>
        <w:ind w:firstLine="420"/>
      </w:pPr>
      <w:r>
        <w:rPr>
          <w:rFonts w:hint="eastAsia"/>
        </w:rPr>
        <w:t>1）静电放电抗扰度：接触放电2级、空气放电3级；</w:t>
      </w:r>
    </w:p>
    <w:p w14:paraId="08CD4D06">
      <w:pPr>
        <w:ind w:firstLine="420"/>
      </w:pPr>
      <w:r>
        <w:rPr>
          <w:rFonts w:hint="eastAsia"/>
        </w:rPr>
        <w:t>2）射频电磁场辐射抗扰度：3级；</w:t>
      </w:r>
    </w:p>
    <w:p w14:paraId="4710907B">
      <w:pPr>
        <w:ind w:firstLine="420"/>
      </w:pPr>
      <w:r>
        <w:rPr>
          <w:rFonts w:hint="eastAsia"/>
        </w:rPr>
        <w:t>3）固定式机巢电快速瞬变脉冲群抗扰度：3级；</w:t>
      </w:r>
    </w:p>
    <w:p w14:paraId="6183AC74">
      <w:pPr>
        <w:ind w:firstLine="420"/>
      </w:pPr>
      <w:r>
        <w:rPr>
          <w:rFonts w:hint="eastAsia"/>
        </w:rPr>
        <w:t>4）固定式机巢浪涌（冲击）抗扰度：3级；</w:t>
      </w:r>
    </w:p>
    <w:p w14:paraId="137BBBF4">
      <w:pPr>
        <w:ind w:firstLine="420"/>
      </w:pPr>
      <w:r>
        <w:rPr>
          <w:rFonts w:hint="eastAsia"/>
        </w:rPr>
        <w:t>5）工频磁场抗扰度：4级。</w:t>
      </w:r>
    </w:p>
    <w:p w14:paraId="0CE64301">
      <w:pPr>
        <w:ind w:firstLine="420"/>
      </w:pPr>
      <w:r>
        <w:rPr>
          <w:rFonts w:hint="eastAsia"/>
        </w:rPr>
        <w:t>试验期间及试验后，被试机巢功能和性能应满足相关标准规定的判定要求。</w:t>
      </w:r>
    </w:p>
    <w:p w14:paraId="78A53C26">
      <w:pPr>
        <w:pStyle w:val="3"/>
        <w:spacing w:after="120"/>
        <w:rPr>
          <w:rFonts w:hint="eastAsia" w:ascii="黑体" w:hAnsi="黑体" w:eastAsia="黑体"/>
          <w:b w:val="0"/>
          <w:bCs/>
          <w:szCs w:val="21"/>
        </w:rPr>
      </w:pPr>
      <w:bookmarkStart w:id="127" w:name="_Toc229215786"/>
      <w:bookmarkStart w:id="128" w:name="_Toc29586"/>
      <w:bookmarkStart w:id="129" w:name="_Toc229217004"/>
      <w:bookmarkStart w:id="130" w:name="_Toc229213782"/>
      <w:r>
        <w:rPr>
          <w:rFonts w:hint="eastAsia" w:ascii="黑体" w:hAnsi="黑体" w:eastAsia="黑体"/>
          <w:b w:val="0"/>
          <w:bCs/>
          <w:szCs w:val="21"/>
        </w:rPr>
        <w:t>6.18 水浸与防盗报警功能试验</w:t>
      </w:r>
      <w:bookmarkEnd w:id="127"/>
      <w:bookmarkEnd w:id="128"/>
      <w:bookmarkEnd w:id="129"/>
      <w:bookmarkEnd w:id="130"/>
    </w:p>
    <w:p w14:paraId="7601863F">
      <w:pPr>
        <w:tabs>
          <w:tab w:val="left" w:pos="709"/>
        </w:tabs>
        <w:spacing w:line="360" w:lineRule="auto"/>
        <w:ind w:left="709" w:hanging="709"/>
        <w:outlineLvl w:val="2"/>
        <w:rPr>
          <w:rFonts w:hint="eastAsia" w:ascii="宋体" w:hAnsi="宋体"/>
          <w:szCs w:val="21"/>
        </w:rPr>
      </w:pPr>
      <w:r>
        <w:rPr>
          <w:rFonts w:hint="eastAsia" w:ascii="宋体" w:hAnsi="宋体"/>
          <w:szCs w:val="21"/>
        </w:rPr>
        <w:t>6.18.1 水浸报警功能试验</w:t>
      </w:r>
    </w:p>
    <w:p w14:paraId="33881640">
      <w:pPr>
        <w:ind w:firstLine="420"/>
      </w:pPr>
      <w:r>
        <w:rPr>
          <w:rFonts w:hint="eastAsia"/>
        </w:rPr>
        <w:t>对配置有水浸检测功能的机巢，模拟机巢底部或设定区域出现积水，检查机巢是否能及时识别水浸状态并向管控系统上报告警信息，必要时采取保护措施。</w:t>
      </w:r>
    </w:p>
    <w:p w14:paraId="06CA565E">
      <w:pPr>
        <w:ind w:firstLine="420"/>
      </w:pPr>
      <w:r>
        <w:rPr>
          <w:rFonts w:hint="eastAsia"/>
        </w:rPr>
        <w:t>本项可参照 T/CEC 1196—2025 第6.10.3条有关要求执行。</w:t>
      </w:r>
    </w:p>
    <w:p w14:paraId="1B6001B5">
      <w:pPr>
        <w:ind w:firstLine="420"/>
      </w:pPr>
      <w:r>
        <w:rPr>
          <w:rFonts w:hint="eastAsia"/>
        </w:rPr>
        <w:t>试验结果应满足本规范书5.13的要求。</w:t>
      </w:r>
    </w:p>
    <w:p w14:paraId="4D2E4103">
      <w:pPr>
        <w:tabs>
          <w:tab w:val="left" w:pos="709"/>
        </w:tabs>
        <w:spacing w:line="360" w:lineRule="auto"/>
        <w:ind w:left="709" w:hanging="709"/>
        <w:outlineLvl w:val="2"/>
        <w:rPr>
          <w:rFonts w:hint="eastAsia" w:ascii="宋体" w:hAnsi="宋体"/>
          <w:szCs w:val="21"/>
        </w:rPr>
      </w:pPr>
      <w:r>
        <w:rPr>
          <w:rFonts w:hint="eastAsia" w:ascii="宋体" w:hAnsi="宋体"/>
          <w:szCs w:val="21"/>
        </w:rPr>
        <w:t>6.18.2 防盗、防撬报警功能试验</w:t>
      </w:r>
    </w:p>
    <w:p w14:paraId="0280FC24">
      <w:pPr>
        <w:ind w:firstLine="420"/>
      </w:pPr>
      <w:r>
        <w:rPr>
          <w:rFonts w:hint="eastAsia"/>
        </w:rPr>
        <w:t>对配置有防盗、防撬、防非法开启报警功能的机巢，模拟箱门被非法开启、外壳被撬动等异常情况，检查机巢是否能及时发出本地或远程报警信息。</w:t>
      </w:r>
    </w:p>
    <w:p w14:paraId="2955A1B5">
      <w:pPr>
        <w:ind w:firstLine="420"/>
      </w:pPr>
      <w:r>
        <w:rPr>
          <w:rFonts w:hint="eastAsia"/>
        </w:rPr>
        <w:t>本项可参照 T/CEC 1196—2025 第6.10.2条有关要求执行。</w:t>
      </w:r>
    </w:p>
    <w:p w14:paraId="5529722C">
      <w:pPr>
        <w:spacing w:line="360" w:lineRule="auto"/>
        <w:ind w:firstLine="420"/>
        <w:rPr>
          <w:rFonts w:hint="eastAsia" w:ascii="宋体" w:hAnsi="宋体"/>
          <w:szCs w:val="21"/>
        </w:rPr>
      </w:pPr>
      <w:r>
        <w:rPr>
          <w:rFonts w:hint="eastAsia"/>
        </w:rPr>
        <w:t>试验结果应满足本规范书5.13的要求。</w:t>
      </w:r>
    </w:p>
    <w:p w14:paraId="320DF586">
      <w:pPr>
        <w:pStyle w:val="2"/>
        <w:topLinePunct/>
        <w:autoSpaceDE/>
        <w:autoSpaceDN/>
        <w:adjustRightInd/>
        <w:spacing w:before="0" w:after="0" w:line="360" w:lineRule="auto"/>
        <w:jc w:val="both"/>
        <w:rPr>
          <w:rFonts w:eastAsia="黑体"/>
          <w:kern w:val="44"/>
          <w:sz w:val="21"/>
          <w:szCs w:val="21"/>
        </w:rPr>
      </w:pPr>
      <w:bookmarkStart w:id="131" w:name="_Toc10574"/>
      <w:bookmarkStart w:id="132" w:name="_Toc30581"/>
      <w:bookmarkStart w:id="133" w:name="_Toc11765"/>
      <w:bookmarkStart w:id="134" w:name="_Toc10207"/>
      <w:bookmarkStart w:id="135" w:name="_Toc2054"/>
      <w:bookmarkStart w:id="136" w:name="_Toc168869426"/>
      <w:bookmarkStart w:id="137" w:name="_Toc15226"/>
      <w:bookmarkStart w:id="138" w:name="_Toc28296"/>
      <w:bookmarkStart w:id="139" w:name="_Toc17945"/>
      <w:bookmarkStart w:id="140" w:name="_Toc229213783"/>
      <w:bookmarkStart w:id="141" w:name="_Toc229215787"/>
      <w:bookmarkStart w:id="142" w:name="_Toc16730"/>
      <w:bookmarkStart w:id="143" w:name="_Toc14493"/>
      <w:bookmarkStart w:id="144" w:name="_Toc21089"/>
      <w:bookmarkStart w:id="145" w:name="_Toc229217005"/>
      <w:r>
        <w:rPr>
          <w:rFonts w:eastAsia="黑体"/>
          <w:kern w:val="44"/>
          <w:sz w:val="21"/>
          <w:szCs w:val="21"/>
        </w:rPr>
        <w:t>7 检验规则</w:t>
      </w:r>
      <w:bookmarkEnd w:id="49"/>
      <w:bookmarkEnd w:id="50"/>
      <w:bookmarkEnd w:id="51"/>
      <w:bookmarkEnd w:id="52"/>
      <w:bookmarkEnd w:id="53"/>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C90F2F7">
      <w:pPr>
        <w:spacing w:line="360" w:lineRule="auto"/>
        <w:ind w:firstLine="420" w:firstLineChars="200"/>
        <w:rPr>
          <w:szCs w:val="21"/>
        </w:rPr>
      </w:pPr>
      <w:r>
        <w:rPr>
          <w:rFonts w:hint="eastAsia"/>
          <w:szCs w:val="21"/>
        </w:rPr>
        <w:t>机巢</w:t>
      </w:r>
      <w:r>
        <w:rPr>
          <w:szCs w:val="21"/>
        </w:rPr>
        <w:t>应按照本标准和相关标准有关条款进行型式试验，并出具详细记载测试数据的正式试验报告。运行单位代表有权见证所有试验，设备厂商提供的型式试验报告应在有效期内。</w:t>
      </w:r>
    </w:p>
    <w:p w14:paraId="3FC5CD0A">
      <w:pPr>
        <w:spacing w:line="360" w:lineRule="auto"/>
        <w:ind w:firstLine="420" w:firstLineChars="200"/>
        <w:rPr>
          <w:szCs w:val="21"/>
        </w:rPr>
      </w:pPr>
      <w:r>
        <w:rPr>
          <w:rFonts w:hint="eastAsia"/>
          <w:szCs w:val="21"/>
        </w:rPr>
        <w:t>固定式机巢</w:t>
      </w:r>
      <w:r>
        <w:rPr>
          <w:szCs w:val="21"/>
        </w:rPr>
        <w:t>需经过第三方检测机构进行的型式试验，试验项目及要求须包括如下内容：</w:t>
      </w:r>
    </w:p>
    <w:p w14:paraId="2257D446">
      <w:pPr>
        <w:spacing w:line="360" w:lineRule="auto"/>
        <w:jc w:val="center"/>
        <w:rPr>
          <w:rStyle w:val="69"/>
          <w:rFonts w:ascii="Times New Roman" w:hAnsi="Times New Roman"/>
          <w:szCs w:val="21"/>
        </w:rPr>
      </w:pPr>
      <w:r>
        <w:rPr>
          <w:rStyle w:val="69"/>
          <w:rFonts w:ascii="Times New Roman" w:hAnsi="Times New Roman"/>
          <w:szCs w:val="21"/>
        </w:rPr>
        <w:t>表2</w:t>
      </w:r>
      <w:r>
        <w:rPr>
          <w:rStyle w:val="69"/>
          <w:rFonts w:hint="eastAsia"/>
          <w:szCs w:val="21"/>
        </w:rPr>
        <w:t xml:space="preserve">  </w:t>
      </w:r>
      <w:r>
        <w:rPr>
          <w:rStyle w:val="69"/>
          <w:rFonts w:ascii="Times New Roman" w:hAnsi="Times New Roman"/>
          <w:szCs w:val="21"/>
        </w:rPr>
        <w:t>机巢检验项目</w:t>
      </w:r>
    </w:p>
    <w:tbl>
      <w:tblPr>
        <w:tblStyle w:val="57"/>
        <w:tblW w:w="9276" w:type="dxa"/>
        <w:tblInd w:w="0" w:type="dxa"/>
        <w:tblLayout w:type="fixed"/>
        <w:tblCellMar>
          <w:top w:w="0" w:type="dxa"/>
          <w:left w:w="108" w:type="dxa"/>
          <w:bottom w:w="0" w:type="dxa"/>
          <w:right w:w="108" w:type="dxa"/>
        </w:tblCellMar>
      </w:tblPr>
      <w:tblGrid>
        <w:gridCol w:w="686"/>
        <w:gridCol w:w="1369"/>
        <w:gridCol w:w="3128"/>
        <w:gridCol w:w="788"/>
        <w:gridCol w:w="659"/>
        <w:gridCol w:w="659"/>
        <w:gridCol w:w="659"/>
        <w:gridCol w:w="659"/>
        <w:gridCol w:w="669"/>
      </w:tblGrid>
      <w:tr w14:paraId="67A3BF9A">
        <w:tblPrEx>
          <w:tblCellMar>
            <w:top w:w="0" w:type="dxa"/>
            <w:left w:w="108" w:type="dxa"/>
            <w:bottom w:w="0" w:type="dxa"/>
            <w:right w:w="108" w:type="dxa"/>
          </w:tblCellMar>
        </w:tblPrEx>
        <w:trPr>
          <w:trHeight w:val="312" w:hRule="atLeast"/>
        </w:trPr>
        <w:tc>
          <w:tcPr>
            <w:tcW w:w="686" w:type="dxa"/>
            <w:vMerge w:val="restart"/>
            <w:tcBorders>
              <w:top w:val="single" w:color="000000" w:sz="4" w:space="0"/>
              <w:left w:val="single" w:color="000000" w:sz="4" w:space="0"/>
              <w:bottom w:val="single" w:color="000000" w:sz="4" w:space="0"/>
              <w:right w:val="single" w:color="000000" w:sz="4" w:space="0"/>
            </w:tcBorders>
            <w:vAlign w:val="center"/>
          </w:tcPr>
          <w:p w14:paraId="1E773A87">
            <w:pPr>
              <w:widowControl/>
              <w:jc w:val="center"/>
              <w:textAlignment w:val="center"/>
              <w:rPr>
                <w:sz w:val="18"/>
                <w:szCs w:val="18"/>
              </w:rPr>
            </w:pPr>
            <w:r>
              <w:rPr>
                <w:kern w:val="0"/>
                <w:sz w:val="18"/>
                <w:szCs w:val="18"/>
                <w:lang w:bidi="ar"/>
              </w:rPr>
              <w:t>序号</w:t>
            </w:r>
          </w:p>
        </w:tc>
        <w:tc>
          <w:tcPr>
            <w:tcW w:w="1369" w:type="dxa"/>
            <w:vMerge w:val="restart"/>
            <w:tcBorders>
              <w:top w:val="single" w:color="000000" w:sz="4" w:space="0"/>
              <w:left w:val="single" w:color="000000" w:sz="4" w:space="0"/>
              <w:bottom w:val="single" w:color="000000" w:sz="4" w:space="0"/>
              <w:right w:val="single" w:color="000000" w:sz="4" w:space="0"/>
            </w:tcBorders>
            <w:vAlign w:val="center"/>
          </w:tcPr>
          <w:p w14:paraId="5F0D1041">
            <w:pPr>
              <w:widowControl/>
              <w:jc w:val="center"/>
              <w:textAlignment w:val="center"/>
              <w:rPr>
                <w:sz w:val="18"/>
                <w:szCs w:val="18"/>
              </w:rPr>
            </w:pPr>
            <w:r>
              <w:rPr>
                <w:kern w:val="0"/>
                <w:sz w:val="18"/>
                <w:szCs w:val="18"/>
                <w:lang w:bidi="ar"/>
              </w:rPr>
              <w:t>试验项目分类</w:t>
            </w:r>
          </w:p>
        </w:tc>
        <w:tc>
          <w:tcPr>
            <w:tcW w:w="3128" w:type="dxa"/>
            <w:vMerge w:val="restart"/>
            <w:tcBorders>
              <w:top w:val="single" w:color="000000" w:sz="4" w:space="0"/>
              <w:left w:val="single" w:color="000000" w:sz="4" w:space="0"/>
              <w:bottom w:val="single" w:color="000000" w:sz="4" w:space="0"/>
              <w:right w:val="single" w:color="000000" w:sz="4" w:space="0"/>
            </w:tcBorders>
            <w:vAlign w:val="center"/>
          </w:tcPr>
          <w:p w14:paraId="133564D5">
            <w:pPr>
              <w:widowControl/>
              <w:jc w:val="center"/>
              <w:textAlignment w:val="center"/>
              <w:rPr>
                <w:sz w:val="18"/>
                <w:szCs w:val="18"/>
              </w:rPr>
            </w:pPr>
            <w:r>
              <w:rPr>
                <w:kern w:val="0"/>
                <w:sz w:val="18"/>
                <w:szCs w:val="18"/>
                <w:lang w:bidi="ar"/>
              </w:rPr>
              <w:t>检验项目</w:t>
            </w:r>
          </w:p>
        </w:tc>
        <w:tc>
          <w:tcPr>
            <w:tcW w:w="788" w:type="dxa"/>
            <w:vMerge w:val="restart"/>
            <w:tcBorders>
              <w:top w:val="single" w:color="000000" w:sz="4" w:space="0"/>
              <w:left w:val="single" w:color="000000" w:sz="4" w:space="0"/>
              <w:bottom w:val="single" w:color="000000" w:sz="4" w:space="0"/>
              <w:right w:val="single" w:color="000000" w:sz="4" w:space="0"/>
            </w:tcBorders>
            <w:vAlign w:val="center"/>
          </w:tcPr>
          <w:p w14:paraId="026A0358">
            <w:pPr>
              <w:widowControl/>
              <w:jc w:val="center"/>
              <w:textAlignment w:val="center"/>
              <w:rPr>
                <w:sz w:val="18"/>
                <w:szCs w:val="18"/>
              </w:rPr>
            </w:pPr>
            <w:r>
              <w:rPr>
                <w:kern w:val="0"/>
                <w:sz w:val="18"/>
                <w:szCs w:val="18"/>
                <w:lang w:bidi="ar"/>
              </w:rPr>
              <w:t>依据条款</w:t>
            </w:r>
          </w:p>
        </w:tc>
        <w:tc>
          <w:tcPr>
            <w:tcW w:w="659" w:type="dxa"/>
            <w:vMerge w:val="restart"/>
            <w:tcBorders>
              <w:top w:val="single" w:color="000000" w:sz="4" w:space="0"/>
              <w:left w:val="single" w:color="000000" w:sz="4" w:space="0"/>
              <w:bottom w:val="single" w:color="000000" w:sz="4" w:space="0"/>
              <w:right w:val="single" w:color="000000" w:sz="4" w:space="0"/>
            </w:tcBorders>
            <w:vAlign w:val="center"/>
          </w:tcPr>
          <w:p w14:paraId="380EF0C8">
            <w:pPr>
              <w:widowControl/>
              <w:jc w:val="center"/>
              <w:textAlignment w:val="center"/>
              <w:rPr>
                <w:sz w:val="18"/>
                <w:szCs w:val="18"/>
              </w:rPr>
            </w:pPr>
            <w:r>
              <w:rPr>
                <w:kern w:val="0"/>
                <w:sz w:val="18"/>
                <w:szCs w:val="18"/>
                <w:lang w:bidi="ar"/>
              </w:rPr>
              <w:t>型式试验</w:t>
            </w:r>
          </w:p>
        </w:tc>
        <w:tc>
          <w:tcPr>
            <w:tcW w:w="659" w:type="dxa"/>
            <w:vMerge w:val="restart"/>
            <w:tcBorders>
              <w:top w:val="single" w:color="000000" w:sz="4" w:space="0"/>
              <w:left w:val="single" w:color="000000" w:sz="4" w:space="0"/>
              <w:bottom w:val="single" w:color="000000" w:sz="4" w:space="0"/>
              <w:right w:val="single" w:color="000000" w:sz="4" w:space="0"/>
            </w:tcBorders>
            <w:vAlign w:val="center"/>
          </w:tcPr>
          <w:p w14:paraId="3037E9C6">
            <w:pPr>
              <w:widowControl/>
              <w:jc w:val="center"/>
              <w:textAlignment w:val="center"/>
              <w:rPr>
                <w:sz w:val="18"/>
                <w:szCs w:val="18"/>
              </w:rPr>
            </w:pPr>
            <w:r>
              <w:rPr>
                <w:kern w:val="0"/>
                <w:sz w:val="18"/>
                <w:szCs w:val="18"/>
                <w:lang w:bidi="ar"/>
              </w:rPr>
              <w:t>出厂试验</w:t>
            </w:r>
          </w:p>
        </w:tc>
        <w:tc>
          <w:tcPr>
            <w:tcW w:w="659" w:type="dxa"/>
            <w:vMerge w:val="restart"/>
            <w:tcBorders>
              <w:top w:val="single" w:color="000000" w:sz="4" w:space="0"/>
              <w:left w:val="single" w:color="000000" w:sz="4" w:space="0"/>
              <w:bottom w:val="single" w:color="000000" w:sz="4" w:space="0"/>
              <w:right w:val="single" w:color="000000" w:sz="4" w:space="0"/>
            </w:tcBorders>
            <w:vAlign w:val="center"/>
          </w:tcPr>
          <w:p w14:paraId="6C10157D">
            <w:pPr>
              <w:widowControl/>
              <w:jc w:val="center"/>
              <w:textAlignment w:val="center"/>
              <w:rPr>
                <w:sz w:val="18"/>
                <w:szCs w:val="18"/>
              </w:rPr>
            </w:pPr>
            <w:r>
              <w:rPr>
                <w:kern w:val="0"/>
                <w:sz w:val="18"/>
                <w:szCs w:val="18"/>
                <w:lang w:bidi="ar"/>
              </w:rPr>
              <w:t>送样检测</w:t>
            </w:r>
          </w:p>
        </w:tc>
        <w:tc>
          <w:tcPr>
            <w:tcW w:w="659" w:type="dxa"/>
            <w:vMerge w:val="restart"/>
            <w:tcBorders>
              <w:top w:val="single" w:color="000000" w:sz="4" w:space="0"/>
              <w:left w:val="single" w:color="000000" w:sz="4" w:space="0"/>
              <w:bottom w:val="single" w:color="000000" w:sz="4" w:space="0"/>
              <w:right w:val="single" w:color="000000" w:sz="4" w:space="0"/>
            </w:tcBorders>
            <w:vAlign w:val="center"/>
          </w:tcPr>
          <w:p w14:paraId="40153DF8">
            <w:pPr>
              <w:widowControl/>
              <w:jc w:val="center"/>
              <w:textAlignment w:val="center"/>
              <w:rPr>
                <w:sz w:val="18"/>
                <w:szCs w:val="18"/>
              </w:rPr>
            </w:pPr>
            <w:r>
              <w:rPr>
                <w:kern w:val="0"/>
                <w:sz w:val="18"/>
                <w:szCs w:val="18"/>
                <w:lang w:bidi="ar"/>
              </w:rPr>
              <w:t>到货抽检</w:t>
            </w:r>
          </w:p>
        </w:tc>
        <w:tc>
          <w:tcPr>
            <w:tcW w:w="669" w:type="dxa"/>
            <w:vMerge w:val="restart"/>
            <w:tcBorders>
              <w:top w:val="single" w:color="000000" w:sz="4" w:space="0"/>
              <w:left w:val="single" w:color="000000" w:sz="4" w:space="0"/>
              <w:bottom w:val="single" w:color="000000" w:sz="4" w:space="0"/>
              <w:right w:val="single" w:color="000000" w:sz="4" w:space="0"/>
            </w:tcBorders>
            <w:vAlign w:val="center"/>
          </w:tcPr>
          <w:p w14:paraId="09F719C1">
            <w:pPr>
              <w:widowControl/>
              <w:jc w:val="center"/>
              <w:textAlignment w:val="center"/>
              <w:rPr>
                <w:sz w:val="18"/>
                <w:szCs w:val="18"/>
              </w:rPr>
            </w:pPr>
            <w:r>
              <w:rPr>
                <w:kern w:val="0"/>
                <w:sz w:val="18"/>
                <w:szCs w:val="18"/>
                <w:lang w:bidi="ar"/>
              </w:rPr>
              <w:t>交接试验</w:t>
            </w:r>
          </w:p>
        </w:tc>
      </w:tr>
      <w:tr w14:paraId="76FB84E9">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vAlign w:val="center"/>
          </w:tcPr>
          <w:p w14:paraId="0FFA6385">
            <w:pPr>
              <w:jc w:val="center"/>
              <w:rPr>
                <w:sz w:val="18"/>
                <w:szCs w:val="18"/>
              </w:rPr>
            </w:pPr>
          </w:p>
        </w:tc>
        <w:tc>
          <w:tcPr>
            <w:tcW w:w="1369" w:type="dxa"/>
            <w:vMerge w:val="continue"/>
            <w:tcBorders>
              <w:top w:val="single" w:color="000000" w:sz="4" w:space="0"/>
              <w:left w:val="single" w:color="000000" w:sz="4" w:space="0"/>
              <w:bottom w:val="single" w:color="000000" w:sz="4" w:space="0"/>
              <w:right w:val="single" w:color="000000" w:sz="4" w:space="0"/>
            </w:tcBorders>
            <w:vAlign w:val="center"/>
          </w:tcPr>
          <w:p w14:paraId="13C8A05D">
            <w:pPr>
              <w:jc w:val="center"/>
              <w:rPr>
                <w:sz w:val="18"/>
                <w:szCs w:val="18"/>
              </w:rPr>
            </w:pPr>
          </w:p>
        </w:tc>
        <w:tc>
          <w:tcPr>
            <w:tcW w:w="3128" w:type="dxa"/>
            <w:vMerge w:val="continue"/>
            <w:tcBorders>
              <w:top w:val="single" w:color="000000" w:sz="4" w:space="0"/>
              <w:left w:val="single" w:color="000000" w:sz="4" w:space="0"/>
              <w:bottom w:val="single" w:color="000000" w:sz="4" w:space="0"/>
              <w:right w:val="single" w:color="000000" w:sz="4" w:space="0"/>
            </w:tcBorders>
            <w:vAlign w:val="center"/>
          </w:tcPr>
          <w:p w14:paraId="12BCC85C">
            <w:pPr>
              <w:jc w:val="center"/>
              <w:rPr>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vAlign w:val="center"/>
          </w:tcPr>
          <w:p w14:paraId="6F5F2A37">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30E3740C">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20E7B1C6">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739BC25B">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397C1D90">
            <w:pPr>
              <w:jc w:val="center"/>
              <w:rPr>
                <w:sz w:val="18"/>
                <w:szCs w:val="18"/>
              </w:rPr>
            </w:pPr>
          </w:p>
        </w:tc>
        <w:tc>
          <w:tcPr>
            <w:tcW w:w="669" w:type="dxa"/>
            <w:vMerge w:val="continue"/>
            <w:tcBorders>
              <w:top w:val="single" w:color="000000" w:sz="4" w:space="0"/>
              <w:left w:val="single" w:color="000000" w:sz="4" w:space="0"/>
              <w:bottom w:val="single" w:color="000000" w:sz="4" w:space="0"/>
              <w:right w:val="single" w:color="000000" w:sz="4" w:space="0"/>
            </w:tcBorders>
            <w:vAlign w:val="center"/>
          </w:tcPr>
          <w:p w14:paraId="6986E491">
            <w:pPr>
              <w:jc w:val="center"/>
              <w:rPr>
                <w:sz w:val="18"/>
                <w:szCs w:val="18"/>
              </w:rPr>
            </w:pPr>
          </w:p>
        </w:tc>
      </w:tr>
      <w:tr w14:paraId="59B82B91">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vAlign w:val="center"/>
          </w:tcPr>
          <w:p w14:paraId="2A26D09D">
            <w:pPr>
              <w:jc w:val="center"/>
              <w:rPr>
                <w:sz w:val="18"/>
                <w:szCs w:val="18"/>
              </w:rPr>
            </w:pPr>
          </w:p>
        </w:tc>
        <w:tc>
          <w:tcPr>
            <w:tcW w:w="1369" w:type="dxa"/>
            <w:vMerge w:val="continue"/>
            <w:tcBorders>
              <w:top w:val="single" w:color="000000" w:sz="4" w:space="0"/>
              <w:left w:val="single" w:color="000000" w:sz="4" w:space="0"/>
              <w:bottom w:val="single" w:color="000000" w:sz="4" w:space="0"/>
              <w:right w:val="single" w:color="000000" w:sz="4" w:space="0"/>
            </w:tcBorders>
            <w:vAlign w:val="center"/>
          </w:tcPr>
          <w:p w14:paraId="2E1DD527">
            <w:pPr>
              <w:jc w:val="center"/>
              <w:rPr>
                <w:sz w:val="18"/>
                <w:szCs w:val="18"/>
              </w:rPr>
            </w:pPr>
          </w:p>
        </w:tc>
        <w:tc>
          <w:tcPr>
            <w:tcW w:w="3128" w:type="dxa"/>
            <w:vMerge w:val="continue"/>
            <w:tcBorders>
              <w:top w:val="single" w:color="000000" w:sz="4" w:space="0"/>
              <w:left w:val="single" w:color="000000" w:sz="4" w:space="0"/>
              <w:bottom w:val="single" w:color="000000" w:sz="4" w:space="0"/>
              <w:right w:val="single" w:color="000000" w:sz="4" w:space="0"/>
            </w:tcBorders>
            <w:vAlign w:val="center"/>
          </w:tcPr>
          <w:p w14:paraId="498702E6">
            <w:pPr>
              <w:jc w:val="center"/>
              <w:rPr>
                <w:sz w:val="18"/>
                <w:szCs w:val="18"/>
              </w:rPr>
            </w:pPr>
          </w:p>
        </w:tc>
        <w:tc>
          <w:tcPr>
            <w:tcW w:w="788" w:type="dxa"/>
            <w:vMerge w:val="continue"/>
            <w:tcBorders>
              <w:top w:val="single" w:color="000000" w:sz="4" w:space="0"/>
              <w:left w:val="single" w:color="000000" w:sz="4" w:space="0"/>
              <w:bottom w:val="single" w:color="000000" w:sz="4" w:space="0"/>
              <w:right w:val="single" w:color="000000" w:sz="4" w:space="0"/>
            </w:tcBorders>
            <w:vAlign w:val="center"/>
          </w:tcPr>
          <w:p w14:paraId="5B870134">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654604F3">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4A38CF0B">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006BC100">
            <w:pPr>
              <w:jc w:val="center"/>
              <w:rPr>
                <w:sz w:val="18"/>
                <w:szCs w:val="18"/>
              </w:rPr>
            </w:pPr>
          </w:p>
        </w:tc>
        <w:tc>
          <w:tcPr>
            <w:tcW w:w="659" w:type="dxa"/>
            <w:vMerge w:val="continue"/>
            <w:tcBorders>
              <w:top w:val="single" w:color="000000" w:sz="4" w:space="0"/>
              <w:left w:val="single" w:color="000000" w:sz="4" w:space="0"/>
              <w:bottom w:val="single" w:color="000000" w:sz="4" w:space="0"/>
              <w:right w:val="single" w:color="000000" w:sz="4" w:space="0"/>
            </w:tcBorders>
            <w:vAlign w:val="center"/>
          </w:tcPr>
          <w:p w14:paraId="40D7D4F9">
            <w:pPr>
              <w:jc w:val="center"/>
              <w:rPr>
                <w:sz w:val="18"/>
                <w:szCs w:val="18"/>
              </w:rPr>
            </w:pPr>
          </w:p>
        </w:tc>
        <w:tc>
          <w:tcPr>
            <w:tcW w:w="669" w:type="dxa"/>
            <w:vMerge w:val="continue"/>
            <w:tcBorders>
              <w:top w:val="single" w:color="000000" w:sz="4" w:space="0"/>
              <w:left w:val="single" w:color="000000" w:sz="4" w:space="0"/>
              <w:bottom w:val="single" w:color="000000" w:sz="4" w:space="0"/>
              <w:right w:val="single" w:color="000000" w:sz="4" w:space="0"/>
            </w:tcBorders>
            <w:vAlign w:val="center"/>
          </w:tcPr>
          <w:p w14:paraId="3312223C">
            <w:pPr>
              <w:jc w:val="center"/>
              <w:rPr>
                <w:sz w:val="18"/>
                <w:szCs w:val="18"/>
              </w:rPr>
            </w:pPr>
          </w:p>
        </w:tc>
      </w:tr>
      <w:tr w14:paraId="27A2BC02">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096C365E">
            <w:pPr>
              <w:widowControl/>
              <w:jc w:val="center"/>
              <w:textAlignment w:val="center"/>
              <w:rPr>
                <w:sz w:val="18"/>
                <w:szCs w:val="18"/>
              </w:rPr>
            </w:pPr>
            <w:r>
              <w:rPr>
                <w:kern w:val="0"/>
                <w:sz w:val="18"/>
                <w:szCs w:val="18"/>
                <w:lang w:bidi="ar"/>
              </w:rPr>
              <w:t>1</w:t>
            </w:r>
          </w:p>
        </w:tc>
        <w:tc>
          <w:tcPr>
            <w:tcW w:w="1369" w:type="dxa"/>
            <w:vMerge w:val="restart"/>
            <w:tcBorders>
              <w:top w:val="single" w:color="000000" w:sz="4" w:space="0"/>
              <w:left w:val="single" w:color="000000" w:sz="4" w:space="0"/>
              <w:right w:val="single" w:color="000000" w:sz="4" w:space="0"/>
            </w:tcBorders>
            <w:vAlign w:val="center"/>
          </w:tcPr>
          <w:p w14:paraId="176E5BB7">
            <w:pPr>
              <w:widowControl/>
              <w:jc w:val="center"/>
              <w:textAlignment w:val="center"/>
              <w:rPr>
                <w:sz w:val="18"/>
                <w:szCs w:val="18"/>
              </w:rPr>
            </w:pPr>
            <w:r>
              <w:rPr>
                <w:rFonts w:hint="eastAsia"/>
                <w:kern w:val="0"/>
                <w:sz w:val="18"/>
                <w:szCs w:val="18"/>
                <w:lang w:bidi="ar"/>
              </w:rPr>
              <w:t>功能试验</w:t>
            </w:r>
          </w:p>
        </w:tc>
        <w:tc>
          <w:tcPr>
            <w:tcW w:w="3128" w:type="dxa"/>
            <w:tcBorders>
              <w:top w:val="single" w:color="000000" w:sz="4" w:space="0"/>
              <w:left w:val="single" w:color="000000" w:sz="4" w:space="0"/>
              <w:bottom w:val="single" w:color="000000" w:sz="4" w:space="0"/>
              <w:right w:val="single" w:color="000000" w:sz="4" w:space="0"/>
            </w:tcBorders>
            <w:vAlign w:val="center"/>
          </w:tcPr>
          <w:p w14:paraId="7FC12B5B">
            <w:pPr>
              <w:snapToGrid w:val="0"/>
              <w:jc w:val="center"/>
              <w:rPr>
                <w:sz w:val="18"/>
                <w:szCs w:val="18"/>
              </w:rPr>
            </w:pPr>
            <w:r>
              <w:rPr>
                <w:sz w:val="18"/>
                <w:szCs w:val="21"/>
              </w:rPr>
              <w:t>无人机精准降落试验</w:t>
            </w:r>
          </w:p>
        </w:tc>
        <w:tc>
          <w:tcPr>
            <w:tcW w:w="788" w:type="dxa"/>
            <w:tcBorders>
              <w:top w:val="single" w:color="000000" w:sz="4" w:space="0"/>
              <w:left w:val="single" w:color="000000" w:sz="4" w:space="0"/>
              <w:bottom w:val="single" w:color="000000" w:sz="4" w:space="0"/>
              <w:right w:val="single" w:color="000000" w:sz="4" w:space="0"/>
            </w:tcBorders>
            <w:vAlign w:val="center"/>
          </w:tcPr>
          <w:p w14:paraId="30A944E2">
            <w:pPr>
              <w:snapToGrid w:val="0"/>
              <w:jc w:val="center"/>
              <w:rPr>
                <w:sz w:val="18"/>
                <w:szCs w:val="18"/>
              </w:rPr>
            </w:pPr>
            <w:r>
              <w:rPr>
                <w:sz w:val="18"/>
                <w:szCs w:val="21"/>
              </w:rPr>
              <w:t>6.2</w:t>
            </w:r>
            <w:r>
              <w:rPr>
                <w:rFonts w:hint="eastAsia"/>
                <w:sz w:val="18"/>
                <w:szCs w:val="21"/>
              </w:rPr>
              <w:t>.1</w:t>
            </w:r>
          </w:p>
        </w:tc>
        <w:tc>
          <w:tcPr>
            <w:tcW w:w="659" w:type="dxa"/>
            <w:tcBorders>
              <w:top w:val="single" w:color="000000" w:sz="4" w:space="0"/>
              <w:left w:val="single" w:color="000000" w:sz="4" w:space="0"/>
              <w:bottom w:val="single" w:color="000000" w:sz="4" w:space="0"/>
              <w:right w:val="single" w:color="000000" w:sz="4" w:space="0"/>
            </w:tcBorders>
            <w:vAlign w:val="center"/>
          </w:tcPr>
          <w:p w14:paraId="68C471A2">
            <w:pPr>
              <w:snapToGrid w:val="0"/>
              <w:jc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53484465">
            <w:pPr>
              <w:snapToGrid w:val="0"/>
              <w:jc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674A9CA">
            <w:pPr>
              <w:snapToGrid w:val="0"/>
              <w:jc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4A26EB8">
            <w:pPr>
              <w:snapToGrid w:val="0"/>
              <w:jc w:val="center"/>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367E557F">
            <w:pPr>
              <w:snapToGrid w:val="0"/>
              <w:jc w:val="center"/>
              <w:rPr>
                <w:sz w:val="18"/>
                <w:szCs w:val="18"/>
              </w:rPr>
            </w:pPr>
            <w:r>
              <w:rPr>
                <w:rFonts w:hint="eastAsia"/>
                <w:sz w:val="18"/>
                <w:szCs w:val="21"/>
              </w:rPr>
              <w:t>●</w:t>
            </w:r>
          </w:p>
        </w:tc>
      </w:tr>
      <w:tr w14:paraId="6B0DC1B1">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29136E85">
            <w:pPr>
              <w:widowControl/>
              <w:jc w:val="center"/>
              <w:textAlignment w:val="center"/>
              <w:rPr>
                <w:kern w:val="0"/>
                <w:sz w:val="18"/>
                <w:szCs w:val="18"/>
                <w:lang w:bidi="ar"/>
              </w:rPr>
            </w:pPr>
            <w:r>
              <w:rPr>
                <w:sz w:val="18"/>
                <w:szCs w:val="18"/>
              </w:rPr>
              <w:t>3</w:t>
            </w:r>
          </w:p>
        </w:tc>
        <w:tc>
          <w:tcPr>
            <w:tcW w:w="1369" w:type="dxa"/>
            <w:vMerge w:val="continue"/>
            <w:tcBorders>
              <w:left w:val="single" w:color="000000" w:sz="4" w:space="0"/>
              <w:right w:val="single" w:color="000000" w:sz="4" w:space="0"/>
            </w:tcBorders>
            <w:vAlign w:val="center"/>
          </w:tcPr>
          <w:p w14:paraId="6983BD54">
            <w:pPr>
              <w:widowControl/>
              <w:jc w:val="center"/>
              <w:textAlignment w:val="center"/>
              <w:rPr>
                <w:kern w:val="0"/>
                <w:sz w:val="18"/>
                <w:szCs w:val="18"/>
                <w:lang w:bidi="ar"/>
              </w:rPr>
            </w:pPr>
          </w:p>
        </w:tc>
        <w:tc>
          <w:tcPr>
            <w:tcW w:w="3128" w:type="dxa"/>
            <w:tcBorders>
              <w:top w:val="single" w:color="000000" w:sz="4" w:space="0"/>
              <w:left w:val="single" w:color="000000" w:sz="4" w:space="0"/>
              <w:bottom w:val="single" w:color="000000" w:sz="4" w:space="0"/>
              <w:right w:val="single" w:color="000000" w:sz="4" w:space="0"/>
            </w:tcBorders>
            <w:vAlign w:val="center"/>
          </w:tcPr>
          <w:p w14:paraId="7E03379F">
            <w:pPr>
              <w:snapToGrid w:val="0"/>
              <w:jc w:val="center"/>
              <w:rPr>
                <w:sz w:val="18"/>
                <w:szCs w:val="18"/>
              </w:rPr>
            </w:pPr>
            <w:r>
              <w:rPr>
                <w:sz w:val="18"/>
                <w:szCs w:val="21"/>
              </w:rPr>
              <w:t>备降试验</w:t>
            </w:r>
          </w:p>
        </w:tc>
        <w:tc>
          <w:tcPr>
            <w:tcW w:w="788" w:type="dxa"/>
            <w:tcBorders>
              <w:top w:val="single" w:color="000000" w:sz="4" w:space="0"/>
              <w:left w:val="single" w:color="000000" w:sz="4" w:space="0"/>
              <w:bottom w:val="single" w:color="000000" w:sz="4" w:space="0"/>
              <w:right w:val="single" w:color="000000" w:sz="4" w:space="0"/>
            </w:tcBorders>
            <w:vAlign w:val="center"/>
          </w:tcPr>
          <w:p w14:paraId="5C79D57B">
            <w:pPr>
              <w:snapToGrid w:val="0"/>
              <w:jc w:val="center"/>
              <w:rPr>
                <w:kern w:val="0"/>
                <w:sz w:val="18"/>
                <w:szCs w:val="18"/>
                <w:lang w:bidi="ar"/>
              </w:rPr>
            </w:pPr>
            <w:r>
              <w:rPr>
                <w:sz w:val="18"/>
                <w:szCs w:val="21"/>
              </w:rPr>
              <w:t>6.</w:t>
            </w:r>
            <w:r>
              <w:rPr>
                <w:rFonts w:hint="eastAsia"/>
                <w:sz w:val="18"/>
                <w:szCs w:val="21"/>
              </w:rPr>
              <w:t>2.3</w:t>
            </w:r>
          </w:p>
        </w:tc>
        <w:tc>
          <w:tcPr>
            <w:tcW w:w="659" w:type="dxa"/>
            <w:tcBorders>
              <w:top w:val="single" w:color="000000" w:sz="4" w:space="0"/>
              <w:left w:val="single" w:color="000000" w:sz="4" w:space="0"/>
              <w:bottom w:val="single" w:color="000000" w:sz="4" w:space="0"/>
              <w:right w:val="single" w:color="000000" w:sz="4" w:space="0"/>
            </w:tcBorders>
            <w:vAlign w:val="center"/>
          </w:tcPr>
          <w:p w14:paraId="48FFC04D">
            <w:pPr>
              <w:snapToGrid w:val="0"/>
              <w:jc w:val="center"/>
              <w:rPr>
                <w:kern w:val="0"/>
                <w:sz w:val="18"/>
                <w:szCs w:val="18"/>
                <w:lang w:bidi="ar"/>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681240A">
            <w:pPr>
              <w:snapToGrid w:val="0"/>
              <w:jc w:val="center"/>
              <w:rPr>
                <w:kern w:val="0"/>
                <w:sz w:val="18"/>
                <w:szCs w:val="18"/>
                <w:lang w:bidi="ar"/>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735053D8">
            <w:pPr>
              <w:snapToGrid w:val="0"/>
              <w:jc w:val="center"/>
              <w:rPr>
                <w:kern w:val="0"/>
                <w:sz w:val="18"/>
                <w:szCs w:val="18"/>
                <w:lang w:bidi="ar"/>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6BAD78DB">
            <w:pPr>
              <w:snapToGrid w:val="0"/>
              <w:jc w:val="center"/>
              <w:rPr>
                <w:kern w:val="0"/>
                <w:sz w:val="18"/>
                <w:szCs w:val="18"/>
                <w:lang w:bidi="ar"/>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79025F45">
            <w:pPr>
              <w:snapToGrid w:val="0"/>
              <w:jc w:val="center"/>
              <w:rPr>
                <w:kern w:val="0"/>
                <w:sz w:val="18"/>
                <w:szCs w:val="18"/>
                <w:lang w:bidi="ar"/>
              </w:rPr>
            </w:pPr>
            <w:r>
              <w:rPr>
                <w:rFonts w:hint="eastAsia"/>
                <w:sz w:val="18"/>
                <w:szCs w:val="21"/>
              </w:rPr>
              <w:t>○</w:t>
            </w:r>
          </w:p>
        </w:tc>
      </w:tr>
      <w:tr w14:paraId="59E7F865">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09CC853C">
            <w:pPr>
              <w:widowControl/>
              <w:jc w:val="center"/>
              <w:textAlignment w:val="center"/>
              <w:rPr>
                <w:sz w:val="18"/>
                <w:szCs w:val="18"/>
              </w:rPr>
            </w:pPr>
            <w:r>
              <w:rPr>
                <w:rFonts w:hint="eastAsia"/>
                <w:sz w:val="18"/>
                <w:szCs w:val="18"/>
              </w:rPr>
              <w:t>4</w:t>
            </w:r>
          </w:p>
        </w:tc>
        <w:tc>
          <w:tcPr>
            <w:tcW w:w="1369" w:type="dxa"/>
            <w:vMerge w:val="continue"/>
            <w:tcBorders>
              <w:left w:val="single" w:color="000000" w:sz="4" w:space="0"/>
              <w:bottom w:val="single" w:color="000000" w:sz="4" w:space="0"/>
              <w:right w:val="single" w:color="000000" w:sz="4" w:space="0"/>
            </w:tcBorders>
            <w:vAlign w:val="center"/>
          </w:tcPr>
          <w:p w14:paraId="062011DD">
            <w:pPr>
              <w:widowControl/>
              <w:jc w:val="center"/>
              <w:textAlignment w:val="center"/>
              <w:rPr>
                <w:kern w:val="0"/>
                <w:sz w:val="18"/>
                <w:szCs w:val="18"/>
                <w:lang w:bidi="ar"/>
              </w:rPr>
            </w:pPr>
          </w:p>
        </w:tc>
        <w:tc>
          <w:tcPr>
            <w:tcW w:w="3128" w:type="dxa"/>
            <w:tcBorders>
              <w:top w:val="single" w:color="000000" w:sz="4" w:space="0"/>
              <w:left w:val="single" w:color="000000" w:sz="4" w:space="0"/>
              <w:bottom w:val="single" w:color="000000" w:sz="4" w:space="0"/>
              <w:right w:val="single" w:color="000000" w:sz="4" w:space="0"/>
            </w:tcBorders>
            <w:vAlign w:val="center"/>
          </w:tcPr>
          <w:p w14:paraId="1759EE34">
            <w:pPr>
              <w:snapToGrid w:val="0"/>
              <w:jc w:val="center"/>
              <w:rPr>
                <w:sz w:val="18"/>
                <w:szCs w:val="21"/>
              </w:rPr>
            </w:pPr>
            <w:r>
              <w:rPr>
                <w:rFonts w:hint="eastAsia"/>
                <w:sz w:val="18"/>
                <w:szCs w:val="21"/>
              </w:rPr>
              <w:t>通信功能试验</w:t>
            </w:r>
          </w:p>
        </w:tc>
        <w:tc>
          <w:tcPr>
            <w:tcW w:w="788" w:type="dxa"/>
            <w:tcBorders>
              <w:top w:val="single" w:color="000000" w:sz="4" w:space="0"/>
              <w:left w:val="single" w:color="000000" w:sz="4" w:space="0"/>
              <w:bottom w:val="single" w:color="000000" w:sz="4" w:space="0"/>
              <w:right w:val="single" w:color="000000" w:sz="4" w:space="0"/>
            </w:tcBorders>
            <w:vAlign w:val="center"/>
          </w:tcPr>
          <w:p w14:paraId="70140D17">
            <w:pPr>
              <w:snapToGrid w:val="0"/>
              <w:jc w:val="center"/>
              <w:rPr>
                <w:sz w:val="18"/>
                <w:szCs w:val="21"/>
              </w:rPr>
            </w:pPr>
            <w:r>
              <w:rPr>
                <w:rFonts w:hint="eastAsia"/>
                <w:sz w:val="18"/>
                <w:szCs w:val="21"/>
              </w:rPr>
              <w:t>6.2.3</w:t>
            </w:r>
          </w:p>
        </w:tc>
        <w:tc>
          <w:tcPr>
            <w:tcW w:w="659" w:type="dxa"/>
            <w:tcBorders>
              <w:top w:val="single" w:color="000000" w:sz="4" w:space="0"/>
              <w:left w:val="single" w:color="000000" w:sz="4" w:space="0"/>
              <w:bottom w:val="single" w:color="000000" w:sz="4" w:space="0"/>
              <w:right w:val="single" w:color="000000" w:sz="4" w:space="0"/>
            </w:tcBorders>
            <w:vAlign w:val="center"/>
          </w:tcPr>
          <w:p w14:paraId="4C472124">
            <w:pPr>
              <w:snapToGrid w:val="0"/>
              <w:jc w:val="center"/>
              <w:rPr>
                <w:sz w:val="18"/>
                <w:szCs w:val="21"/>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5FCF5099">
            <w:pPr>
              <w:snapToGrid w:val="0"/>
              <w:jc w:val="center"/>
              <w:rPr>
                <w:kern w:val="0"/>
                <w:sz w:val="18"/>
                <w:szCs w:val="18"/>
                <w:lang w:bidi="ar"/>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2F53D45A">
            <w:pPr>
              <w:snapToGrid w:val="0"/>
              <w:jc w:val="center"/>
              <w:rPr>
                <w:kern w:val="0"/>
                <w:sz w:val="18"/>
                <w:szCs w:val="18"/>
                <w:lang w:bidi="ar"/>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3E064136">
            <w:pPr>
              <w:snapToGrid w:val="0"/>
              <w:jc w:val="center"/>
              <w:rPr>
                <w:kern w:val="0"/>
                <w:sz w:val="18"/>
                <w:szCs w:val="18"/>
                <w:lang w:bidi="ar"/>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11007728">
            <w:pPr>
              <w:snapToGrid w:val="0"/>
              <w:jc w:val="center"/>
              <w:rPr>
                <w:kern w:val="0"/>
                <w:sz w:val="18"/>
                <w:szCs w:val="18"/>
                <w:lang w:bidi="ar"/>
              </w:rPr>
            </w:pPr>
            <w:r>
              <w:rPr>
                <w:rFonts w:hint="eastAsia"/>
                <w:sz w:val="18"/>
                <w:szCs w:val="21"/>
              </w:rPr>
              <w:t>○</w:t>
            </w:r>
          </w:p>
        </w:tc>
      </w:tr>
      <w:tr w14:paraId="6FA1BDC4">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333123BE">
            <w:pPr>
              <w:widowControl/>
              <w:jc w:val="center"/>
              <w:textAlignment w:val="center"/>
              <w:rPr>
                <w:kern w:val="0"/>
                <w:sz w:val="18"/>
                <w:szCs w:val="18"/>
                <w:lang w:bidi="ar"/>
              </w:rPr>
            </w:pPr>
            <w:r>
              <w:rPr>
                <w:rFonts w:hint="eastAsia"/>
                <w:kern w:val="0"/>
                <w:sz w:val="18"/>
                <w:szCs w:val="18"/>
                <w:lang w:bidi="ar"/>
              </w:rPr>
              <w:t>5</w:t>
            </w:r>
          </w:p>
        </w:tc>
        <w:tc>
          <w:tcPr>
            <w:tcW w:w="1369" w:type="dxa"/>
            <w:vMerge w:val="restart"/>
            <w:tcBorders>
              <w:top w:val="single" w:color="000000" w:sz="4" w:space="0"/>
              <w:left w:val="single" w:color="000000" w:sz="4" w:space="0"/>
              <w:right w:val="single" w:color="000000" w:sz="4" w:space="0"/>
            </w:tcBorders>
            <w:vAlign w:val="center"/>
          </w:tcPr>
          <w:p w14:paraId="7F34FCD2">
            <w:pPr>
              <w:widowControl/>
              <w:jc w:val="center"/>
              <w:textAlignment w:val="center"/>
              <w:rPr>
                <w:kern w:val="0"/>
                <w:sz w:val="18"/>
                <w:szCs w:val="18"/>
                <w:lang w:bidi="ar"/>
              </w:rPr>
            </w:pPr>
            <w:r>
              <w:rPr>
                <w:rFonts w:hint="eastAsia"/>
                <w:kern w:val="0"/>
                <w:sz w:val="18"/>
                <w:szCs w:val="18"/>
                <w:lang w:bidi="ar"/>
              </w:rPr>
              <w:t>性能试验</w:t>
            </w:r>
          </w:p>
        </w:tc>
        <w:tc>
          <w:tcPr>
            <w:tcW w:w="3128" w:type="dxa"/>
            <w:tcBorders>
              <w:top w:val="single" w:color="000000" w:sz="4" w:space="0"/>
              <w:left w:val="single" w:color="000000" w:sz="4" w:space="0"/>
              <w:bottom w:val="single" w:color="000000" w:sz="4" w:space="0"/>
              <w:right w:val="single" w:color="000000" w:sz="4" w:space="0"/>
            </w:tcBorders>
            <w:vAlign w:val="center"/>
          </w:tcPr>
          <w:p w14:paraId="2ED40B76">
            <w:pPr>
              <w:snapToGrid w:val="0"/>
              <w:jc w:val="center"/>
              <w:rPr>
                <w:sz w:val="18"/>
                <w:szCs w:val="21"/>
              </w:rPr>
            </w:pPr>
            <w:r>
              <w:rPr>
                <w:sz w:val="18"/>
                <w:szCs w:val="21"/>
              </w:rPr>
              <w:t>机电运行容错机制试验</w:t>
            </w:r>
          </w:p>
        </w:tc>
        <w:tc>
          <w:tcPr>
            <w:tcW w:w="788" w:type="dxa"/>
            <w:tcBorders>
              <w:top w:val="single" w:color="000000" w:sz="4" w:space="0"/>
              <w:left w:val="single" w:color="000000" w:sz="4" w:space="0"/>
              <w:bottom w:val="single" w:color="000000" w:sz="4" w:space="0"/>
              <w:right w:val="single" w:color="000000" w:sz="4" w:space="0"/>
            </w:tcBorders>
            <w:vAlign w:val="center"/>
          </w:tcPr>
          <w:p w14:paraId="17C87B6C">
            <w:pPr>
              <w:snapToGrid w:val="0"/>
              <w:jc w:val="center"/>
              <w:rPr>
                <w:sz w:val="18"/>
                <w:szCs w:val="21"/>
              </w:rPr>
            </w:pPr>
            <w:r>
              <w:rPr>
                <w:sz w:val="18"/>
                <w:szCs w:val="21"/>
              </w:rPr>
              <w:t>6</w:t>
            </w:r>
            <w:r>
              <w:rPr>
                <w:rFonts w:hint="eastAsia"/>
                <w:sz w:val="18"/>
                <w:szCs w:val="21"/>
              </w:rPr>
              <w:t>.3.1</w:t>
            </w:r>
          </w:p>
        </w:tc>
        <w:tc>
          <w:tcPr>
            <w:tcW w:w="659" w:type="dxa"/>
            <w:tcBorders>
              <w:top w:val="single" w:color="000000" w:sz="4" w:space="0"/>
              <w:left w:val="single" w:color="000000" w:sz="4" w:space="0"/>
              <w:bottom w:val="single" w:color="000000" w:sz="4" w:space="0"/>
              <w:right w:val="single" w:color="000000" w:sz="4" w:space="0"/>
            </w:tcBorders>
            <w:vAlign w:val="center"/>
          </w:tcPr>
          <w:p w14:paraId="013391A4">
            <w:pPr>
              <w:snapToGrid w:val="0"/>
              <w:jc w:val="center"/>
              <w:rPr>
                <w:sz w:val="18"/>
                <w:szCs w:val="21"/>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3266E4EB">
            <w:pPr>
              <w:snapToGrid w:val="0"/>
              <w:jc w:val="center"/>
              <w:rPr>
                <w:sz w:val="18"/>
                <w:szCs w:val="21"/>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3068E8E2">
            <w:pPr>
              <w:snapToGrid w:val="0"/>
              <w:jc w:val="center"/>
              <w:rPr>
                <w:sz w:val="18"/>
                <w:szCs w:val="21"/>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43BAFF74">
            <w:pPr>
              <w:snapToGrid w:val="0"/>
              <w:jc w:val="center"/>
              <w:rPr>
                <w:sz w:val="18"/>
                <w:szCs w:val="21"/>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77E6E30F">
            <w:pPr>
              <w:snapToGrid w:val="0"/>
              <w:jc w:val="center"/>
              <w:rPr>
                <w:sz w:val="18"/>
                <w:szCs w:val="21"/>
              </w:rPr>
            </w:pPr>
            <w:r>
              <w:rPr>
                <w:rFonts w:hint="eastAsia"/>
                <w:sz w:val="18"/>
                <w:szCs w:val="21"/>
              </w:rPr>
              <w:t>○</w:t>
            </w:r>
          </w:p>
        </w:tc>
      </w:tr>
      <w:tr w14:paraId="69EE90DE">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2AFA0A35">
            <w:pPr>
              <w:widowControl/>
              <w:jc w:val="center"/>
              <w:textAlignment w:val="center"/>
              <w:rPr>
                <w:kern w:val="0"/>
                <w:sz w:val="18"/>
                <w:szCs w:val="18"/>
                <w:lang w:bidi="ar"/>
              </w:rPr>
            </w:pPr>
            <w:r>
              <w:rPr>
                <w:rFonts w:hint="eastAsia"/>
                <w:kern w:val="0"/>
                <w:sz w:val="18"/>
                <w:szCs w:val="18"/>
                <w:lang w:bidi="ar"/>
              </w:rPr>
              <w:t>6</w:t>
            </w:r>
          </w:p>
        </w:tc>
        <w:tc>
          <w:tcPr>
            <w:tcW w:w="1369" w:type="dxa"/>
            <w:vMerge w:val="continue"/>
            <w:tcBorders>
              <w:left w:val="single" w:color="000000" w:sz="4" w:space="0"/>
              <w:right w:val="single" w:color="000000" w:sz="4" w:space="0"/>
            </w:tcBorders>
            <w:vAlign w:val="center"/>
          </w:tcPr>
          <w:p w14:paraId="55664C6C">
            <w:pPr>
              <w:widowControl/>
              <w:jc w:val="center"/>
              <w:textAlignment w:val="center"/>
              <w:rPr>
                <w:kern w:val="0"/>
                <w:sz w:val="18"/>
                <w:szCs w:val="18"/>
                <w:lang w:bidi="ar"/>
              </w:rPr>
            </w:pPr>
          </w:p>
        </w:tc>
        <w:tc>
          <w:tcPr>
            <w:tcW w:w="3128" w:type="dxa"/>
            <w:tcBorders>
              <w:top w:val="single" w:color="000000" w:sz="4" w:space="0"/>
              <w:left w:val="single" w:color="000000" w:sz="4" w:space="0"/>
              <w:bottom w:val="single" w:color="000000" w:sz="4" w:space="0"/>
              <w:right w:val="single" w:color="000000" w:sz="4" w:space="0"/>
            </w:tcBorders>
            <w:vAlign w:val="center"/>
          </w:tcPr>
          <w:p w14:paraId="508EBBC7">
            <w:pPr>
              <w:snapToGrid w:val="0"/>
              <w:jc w:val="center"/>
              <w:rPr>
                <w:sz w:val="18"/>
                <w:szCs w:val="21"/>
              </w:rPr>
            </w:pPr>
            <w:r>
              <w:rPr>
                <w:sz w:val="18"/>
                <w:szCs w:val="21"/>
              </w:rPr>
              <w:t>巡检范围测试</w:t>
            </w:r>
          </w:p>
        </w:tc>
        <w:tc>
          <w:tcPr>
            <w:tcW w:w="788" w:type="dxa"/>
            <w:tcBorders>
              <w:top w:val="single" w:color="000000" w:sz="4" w:space="0"/>
              <w:left w:val="single" w:color="000000" w:sz="4" w:space="0"/>
              <w:bottom w:val="single" w:color="000000" w:sz="4" w:space="0"/>
              <w:right w:val="single" w:color="000000" w:sz="4" w:space="0"/>
            </w:tcBorders>
            <w:vAlign w:val="center"/>
          </w:tcPr>
          <w:p w14:paraId="0EC69464">
            <w:pPr>
              <w:snapToGrid w:val="0"/>
              <w:jc w:val="center"/>
              <w:rPr>
                <w:sz w:val="18"/>
                <w:szCs w:val="21"/>
              </w:rPr>
            </w:pPr>
            <w:r>
              <w:rPr>
                <w:sz w:val="18"/>
                <w:szCs w:val="21"/>
              </w:rPr>
              <w:t>6.</w:t>
            </w:r>
            <w:r>
              <w:rPr>
                <w:rFonts w:hint="eastAsia"/>
                <w:sz w:val="18"/>
                <w:szCs w:val="21"/>
              </w:rPr>
              <w:t>3.2</w:t>
            </w:r>
          </w:p>
        </w:tc>
        <w:tc>
          <w:tcPr>
            <w:tcW w:w="659" w:type="dxa"/>
            <w:tcBorders>
              <w:top w:val="single" w:color="000000" w:sz="4" w:space="0"/>
              <w:left w:val="single" w:color="000000" w:sz="4" w:space="0"/>
              <w:bottom w:val="single" w:color="000000" w:sz="4" w:space="0"/>
              <w:right w:val="single" w:color="000000" w:sz="4" w:space="0"/>
            </w:tcBorders>
            <w:vAlign w:val="center"/>
          </w:tcPr>
          <w:p w14:paraId="733784A9">
            <w:pPr>
              <w:snapToGrid w:val="0"/>
              <w:jc w:val="center"/>
              <w:rPr>
                <w:sz w:val="18"/>
                <w:szCs w:val="21"/>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33E93A69">
            <w:pPr>
              <w:snapToGrid w:val="0"/>
              <w:jc w:val="center"/>
              <w:rPr>
                <w:sz w:val="18"/>
                <w:szCs w:val="21"/>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572A118">
            <w:pPr>
              <w:snapToGrid w:val="0"/>
              <w:jc w:val="center"/>
              <w:rPr>
                <w:sz w:val="18"/>
                <w:szCs w:val="21"/>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699ACC1D">
            <w:pPr>
              <w:snapToGrid w:val="0"/>
              <w:jc w:val="center"/>
              <w:rPr>
                <w:sz w:val="18"/>
                <w:szCs w:val="21"/>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72956FCA">
            <w:pPr>
              <w:snapToGrid w:val="0"/>
              <w:jc w:val="center"/>
              <w:rPr>
                <w:sz w:val="18"/>
                <w:szCs w:val="21"/>
              </w:rPr>
            </w:pPr>
            <w:r>
              <w:rPr>
                <w:rFonts w:hint="eastAsia"/>
                <w:sz w:val="18"/>
                <w:szCs w:val="21"/>
              </w:rPr>
              <w:t>●</w:t>
            </w:r>
          </w:p>
        </w:tc>
      </w:tr>
      <w:tr w14:paraId="5AA1F112">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0038717D">
            <w:pPr>
              <w:widowControl/>
              <w:jc w:val="center"/>
              <w:textAlignment w:val="center"/>
              <w:rPr>
                <w:sz w:val="18"/>
                <w:szCs w:val="18"/>
              </w:rPr>
            </w:pPr>
            <w:r>
              <w:rPr>
                <w:rFonts w:hint="eastAsia"/>
                <w:kern w:val="0"/>
                <w:sz w:val="18"/>
                <w:szCs w:val="18"/>
                <w:lang w:bidi="ar"/>
              </w:rPr>
              <w:t>8</w:t>
            </w:r>
          </w:p>
        </w:tc>
        <w:tc>
          <w:tcPr>
            <w:tcW w:w="1369" w:type="dxa"/>
            <w:vMerge w:val="restart"/>
            <w:tcBorders>
              <w:top w:val="single" w:color="000000" w:sz="4" w:space="0"/>
              <w:left w:val="single" w:color="000000" w:sz="4" w:space="0"/>
              <w:bottom w:val="single" w:color="000000" w:sz="4" w:space="0"/>
              <w:right w:val="single" w:color="000000" w:sz="4" w:space="0"/>
            </w:tcBorders>
            <w:vAlign w:val="center"/>
          </w:tcPr>
          <w:p w14:paraId="10667DEA">
            <w:pPr>
              <w:widowControl/>
              <w:jc w:val="center"/>
              <w:textAlignment w:val="center"/>
              <w:rPr>
                <w:sz w:val="18"/>
                <w:szCs w:val="18"/>
              </w:rPr>
            </w:pPr>
            <w:r>
              <w:rPr>
                <w:kern w:val="0"/>
                <w:sz w:val="18"/>
                <w:szCs w:val="18"/>
                <w:lang w:bidi="ar"/>
              </w:rPr>
              <w:t>环境试验</w:t>
            </w:r>
          </w:p>
        </w:tc>
        <w:tc>
          <w:tcPr>
            <w:tcW w:w="3128" w:type="dxa"/>
            <w:tcBorders>
              <w:top w:val="single" w:color="000000" w:sz="4" w:space="0"/>
              <w:left w:val="single" w:color="000000" w:sz="4" w:space="0"/>
              <w:bottom w:val="single" w:color="000000" w:sz="4" w:space="0"/>
              <w:right w:val="single" w:color="000000" w:sz="4" w:space="0"/>
            </w:tcBorders>
            <w:vAlign w:val="center"/>
          </w:tcPr>
          <w:p w14:paraId="46F921A5">
            <w:pPr>
              <w:widowControl/>
              <w:jc w:val="center"/>
              <w:textAlignment w:val="center"/>
              <w:rPr>
                <w:sz w:val="18"/>
                <w:szCs w:val="18"/>
              </w:rPr>
            </w:pPr>
            <w:r>
              <w:rPr>
                <w:kern w:val="0"/>
                <w:sz w:val="18"/>
                <w:szCs w:val="18"/>
                <w:lang w:bidi="ar"/>
              </w:rPr>
              <w:t>低温试验</w:t>
            </w:r>
          </w:p>
        </w:tc>
        <w:tc>
          <w:tcPr>
            <w:tcW w:w="788" w:type="dxa"/>
            <w:tcBorders>
              <w:top w:val="single" w:color="000000" w:sz="4" w:space="0"/>
              <w:left w:val="single" w:color="000000" w:sz="4" w:space="0"/>
              <w:bottom w:val="single" w:color="000000" w:sz="4" w:space="0"/>
              <w:right w:val="single" w:color="000000" w:sz="4" w:space="0"/>
            </w:tcBorders>
          </w:tcPr>
          <w:p w14:paraId="5E8CA285">
            <w:pPr>
              <w:widowControl/>
              <w:jc w:val="center"/>
              <w:textAlignment w:val="top"/>
              <w:rPr>
                <w:sz w:val="18"/>
                <w:szCs w:val="18"/>
              </w:rPr>
            </w:pPr>
            <w:r>
              <w:rPr>
                <w:kern w:val="0"/>
                <w:sz w:val="18"/>
                <w:szCs w:val="18"/>
                <w:lang w:bidi="ar"/>
              </w:rPr>
              <w:t>6.</w:t>
            </w:r>
            <w:r>
              <w:rPr>
                <w:rFonts w:hint="eastAsia"/>
                <w:kern w:val="0"/>
                <w:sz w:val="18"/>
                <w:szCs w:val="18"/>
                <w:lang w:bidi="ar"/>
              </w:rPr>
              <w:t>4</w:t>
            </w:r>
            <w:r>
              <w:rPr>
                <w:kern w:val="0"/>
                <w:sz w:val="18"/>
                <w:szCs w:val="18"/>
                <w:lang w:bidi="ar"/>
              </w:rPr>
              <w:t>.1</w:t>
            </w:r>
          </w:p>
        </w:tc>
        <w:tc>
          <w:tcPr>
            <w:tcW w:w="659" w:type="dxa"/>
            <w:tcBorders>
              <w:top w:val="single" w:color="000000" w:sz="4" w:space="0"/>
              <w:left w:val="single" w:color="000000" w:sz="4" w:space="0"/>
              <w:bottom w:val="single" w:color="000000" w:sz="4" w:space="0"/>
              <w:right w:val="single" w:color="000000" w:sz="4" w:space="0"/>
            </w:tcBorders>
            <w:vAlign w:val="center"/>
          </w:tcPr>
          <w:p w14:paraId="5443A3BA">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41ED077D">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3D4515FC">
            <w:pPr>
              <w:widowControl/>
              <w:jc w:val="center"/>
              <w:textAlignment w:val="top"/>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E693AA4">
            <w:pPr>
              <w:widowControl/>
              <w:jc w:val="center"/>
              <w:textAlignment w:val="top"/>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45FB741A">
            <w:pPr>
              <w:widowControl/>
              <w:jc w:val="center"/>
              <w:textAlignment w:val="top"/>
              <w:rPr>
                <w:sz w:val="18"/>
                <w:szCs w:val="18"/>
              </w:rPr>
            </w:pPr>
            <w:r>
              <w:rPr>
                <w:kern w:val="0"/>
                <w:sz w:val="18"/>
                <w:szCs w:val="18"/>
                <w:lang w:bidi="ar"/>
              </w:rPr>
              <w:t>—</w:t>
            </w:r>
          </w:p>
        </w:tc>
      </w:tr>
      <w:tr w14:paraId="0307C7E9">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11AA2166">
            <w:pPr>
              <w:widowControl/>
              <w:jc w:val="center"/>
              <w:textAlignment w:val="center"/>
              <w:rPr>
                <w:sz w:val="18"/>
                <w:szCs w:val="18"/>
              </w:rPr>
            </w:pPr>
            <w:r>
              <w:rPr>
                <w:rFonts w:hint="eastAsia"/>
                <w:kern w:val="0"/>
                <w:sz w:val="18"/>
                <w:szCs w:val="18"/>
                <w:lang w:bidi="ar"/>
              </w:rPr>
              <w:t>9</w:t>
            </w:r>
          </w:p>
        </w:tc>
        <w:tc>
          <w:tcPr>
            <w:tcW w:w="1369" w:type="dxa"/>
            <w:vMerge w:val="continue"/>
            <w:tcBorders>
              <w:top w:val="single" w:color="000000" w:sz="4" w:space="0"/>
              <w:left w:val="single" w:color="000000" w:sz="4" w:space="0"/>
              <w:bottom w:val="single" w:color="000000" w:sz="4" w:space="0"/>
              <w:right w:val="single" w:color="000000" w:sz="4" w:space="0"/>
            </w:tcBorders>
            <w:vAlign w:val="center"/>
          </w:tcPr>
          <w:p w14:paraId="46D00212">
            <w:pPr>
              <w:jc w:val="center"/>
              <w:rPr>
                <w:sz w:val="18"/>
                <w:szCs w:val="18"/>
              </w:rPr>
            </w:pPr>
          </w:p>
        </w:tc>
        <w:tc>
          <w:tcPr>
            <w:tcW w:w="3128" w:type="dxa"/>
            <w:tcBorders>
              <w:top w:val="single" w:color="000000" w:sz="4" w:space="0"/>
              <w:left w:val="single" w:color="000000" w:sz="4" w:space="0"/>
              <w:bottom w:val="single" w:color="000000" w:sz="4" w:space="0"/>
              <w:right w:val="single" w:color="000000" w:sz="4" w:space="0"/>
            </w:tcBorders>
            <w:vAlign w:val="center"/>
          </w:tcPr>
          <w:p w14:paraId="34EC5956">
            <w:pPr>
              <w:widowControl/>
              <w:jc w:val="center"/>
              <w:textAlignment w:val="center"/>
              <w:rPr>
                <w:sz w:val="18"/>
                <w:szCs w:val="18"/>
              </w:rPr>
            </w:pPr>
            <w:r>
              <w:rPr>
                <w:kern w:val="0"/>
                <w:sz w:val="18"/>
                <w:szCs w:val="18"/>
                <w:lang w:bidi="ar"/>
              </w:rPr>
              <w:t>高温试验</w:t>
            </w:r>
          </w:p>
        </w:tc>
        <w:tc>
          <w:tcPr>
            <w:tcW w:w="788" w:type="dxa"/>
            <w:tcBorders>
              <w:top w:val="single" w:color="000000" w:sz="4" w:space="0"/>
              <w:left w:val="single" w:color="000000" w:sz="4" w:space="0"/>
              <w:bottom w:val="single" w:color="000000" w:sz="4" w:space="0"/>
              <w:right w:val="single" w:color="000000" w:sz="4" w:space="0"/>
            </w:tcBorders>
          </w:tcPr>
          <w:p w14:paraId="6A2C0830">
            <w:pPr>
              <w:widowControl/>
              <w:jc w:val="center"/>
              <w:textAlignment w:val="top"/>
              <w:rPr>
                <w:sz w:val="18"/>
                <w:szCs w:val="18"/>
              </w:rPr>
            </w:pPr>
            <w:r>
              <w:rPr>
                <w:kern w:val="0"/>
                <w:sz w:val="18"/>
                <w:szCs w:val="18"/>
                <w:lang w:bidi="ar"/>
              </w:rPr>
              <w:t>6.</w:t>
            </w:r>
            <w:r>
              <w:rPr>
                <w:rFonts w:hint="eastAsia"/>
                <w:kern w:val="0"/>
                <w:sz w:val="18"/>
                <w:szCs w:val="18"/>
                <w:lang w:bidi="ar"/>
              </w:rPr>
              <w:t>4</w:t>
            </w:r>
            <w:r>
              <w:rPr>
                <w:kern w:val="0"/>
                <w:sz w:val="18"/>
                <w:szCs w:val="18"/>
                <w:lang w:bidi="ar"/>
              </w:rPr>
              <w:t>.2</w:t>
            </w:r>
          </w:p>
        </w:tc>
        <w:tc>
          <w:tcPr>
            <w:tcW w:w="659" w:type="dxa"/>
            <w:tcBorders>
              <w:top w:val="single" w:color="000000" w:sz="4" w:space="0"/>
              <w:left w:val="single" w:color="000000" w:sz="4" w:space="0"/>
              <w:bottom w:val="single" w:color="000000" w:sz="4" w:space="0"/>
              <w:right w:val="single" w:color="000000" w:sz="4" w:space="0"/>
            </w:tcBorders>
            <w:vAlign w:val="center"/>
          </w:tcPr>
          <w:p w14:paraId="3643125F">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4624A6CB">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071FA340">
            <w:pPr>
              <w:widowControl/>
              <w:jc w:val="center"/>
              <w:textAlignment w:val="top"/>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63C67822">
            <w:pPr>
              <w:widowControl/>
              <w:jc w:val="center"/>
              <w:textAlignment w:val="top"/>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4FFB9ECC">
            <w:pPr>
              <w:widowControl/>
              <w:jc w:val="center"/>
              <w:textAlignment w:val="top"/>
              <w:rPr>
                <w:sz w:val="18"/>
                <w:szCs w:val="18"/>
              </w:rPr>
            </w:pPr>
            <w:r>
              <w:rPr>
                <w:kern w:val="0"/>
                <w:sz w:val="18"/>
                <w:szCs w:val="18"/>
                <w:lang w:bidi="ar"/>
              </w:rPr>
              <w:t>—</w:t>
            </w:r>
          </w:p>
        </w:tc>
      </w:tr>
      <w:tr w14:paraId="6355D926">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5C8CFA47">
            <w:pPr>
              <w:widowControl/>
              <w:jc w:val="center"/>
              <w:textAlignment w:val="center"/>
              <w:rPr>
                <w:sz w:val="18"/>
                <w:szCs w:val="18"/>
              </w:rPr>
            </w:pPr>
            <w:r>
              <w:rPr>
                <w:rFonts w:hint="eastAsia"/>
                <w:kern w:val="0"/>
                <w:sz w:val="18"/>
                <w:szCs w:val="18"/>
                <w:lang w:bidi="ar"/>
              </w:rPr>
              <w:t>10</w:t>
            </w:r>
          </w:p>
        </w:tc>
        <w:tc>
          <w:tcPr>
            <w:tcW w:w="1369" w:type="dxa"/>
            <w:vMerge w:val="continue"/>
            <w:tcBorders>
              <w:top w:val="single" w:color="000000" w:sz="4" w:space="0"/>
              <w:left w:val="single" w:color="000000" w:sz="4" w:space="0"/>
              <w:bottom w:val="single" w:color="000000" w:sz="4" w:space="0"/>
              <w:right w:val="single" w:color="000000" w:sz="4" w:space="0"/>
            </w:tcBorders>
            <w:vAlign w:val="center"/>
          </w:tcPr>
          <w:p w14:paraId="276A5E52">
            <w:pPr>
              <w:jc w:val="center"/>
              <w:rPr>
                <w:sz w:val="18"/>
                <w:szCs w:val="18"/>
              </w:rPr>
            </w:pPr>
          </w:p>
        </w:tc>
        <w:tc>
          <w:tcPr>
            <w:tcW w:w="3128" w:type="dxa"/>
            <w:tcBorders>
              <w:top w:val="single" w:color="000000" w:sz="4" w:space="0"/>
              <w:left w:val="single" w:color="000000" w:sz="4" w:space="0"/>
              <w:bottom w:val="single" w:color="000000" w:sz="4" w:space="0"/>
              <w:right w:val="single" w:color="000000" w:sz="4" w:space="0"/>
            </w:tcBorders>
            <w:vAlign w:val="center"/>
          </w:tcPr>
          <w:p w14:paraId="36B1492E">
            <w:pPr>
              <w:widowControl/>
              <w:jc w:val="center"/>
              <w:textAlignment w:val="center"/>
              <w:rPr>
                <w:sz w:val="18"/>
                <w:szCs w:val="18"/>
              </w:rPr>
            </w:pPr>
            <w:r>
              <w:rPr>
                <w:kern w:val="0"/>
                <w:sz w:val="18"/>
                <w:szCs w:val="18"/>
                <w:lang w:bidi="ar"/>
              </w:rPr>
              <w:t>交变湿热试验</w:t>
            </w:r>
          </w:p>
        </w:tc>
        <w:tc>
          <w:tcPr>
            <w:tcW w:w="788" w:type="dxa"/>
            <w:tcBorders>
              <w:top w:val="single" w:color="000000" w:sz="4" w:space="0"/>
              <w:left w:val="single" w:color="000000" w:sz="4" w:space="0"/>
              <w:bottom w:val="single" w:color="000000" w:sz="4" w:space="0"/>
              <w:right w:val="single" w:color="000000" w:sz="4" w:space="0"/>
            </w:tcBorders>
          </w:tcPr>
          <w:p w14:paraId="4A5137F0">
            <w:pPr>
              <w:widowControl/>
              <w:jc w:val="center"/>
              <w:textAlignment w:val="top"/>
              <w:rPr>
                <w:sz w:val="18"/>
                <w:szCs w:val="18"/>
              </w:rPr>
            </w:pPr>
            <w:r>
              <w:rPr>
                <w:kern w:val="0"/>
                <w:sz w:val="18"/>
                <w:szCs w:val="18"/>
                <w:lang w:bidi="ar"/>
              </w:rPr>
              <w:t>6.</w:t>
            </w:r>
            <w:r>
              <w:rPr>
                <w:rFonts w:hint="eastAsia"/>
                <w:kern w:val="0"/>
                <w:sz w:val="18"/>
                <w:szCs w:val="18"/>
                <w:lang w:bidi="ar"/>
              </w:rPr>
              <w:t>4</w:t>
            </w:r>
            <w:r>
              <w:rPr>
                <w:kern w:val="0"/>
                <w:sz w:val="18"/>
                <w:szCs w:val="18"/>
                <w:lang w:bidi="ar"/>
              </w:rPr>
              <w:t>.3</w:t>
            </w:r>
          </w:p>
        </w:tc>
        <w:tc>
          <w:tcPr>
            <w:tcW w:w="659" w:type="dxa"/>
            <w:tcBorders>
              <w:top w:val="single" w:color="000000" w:sz="4" w:space="0"/>
              <w:left w:val="single" w:color="000000" w:sz="4" w:space="0"/>
              <w:bottom w:val="single" w:color="000000" w:sz="4" w:space="0"/>
              <w:right w:val="single" w:color="000000" w:sz="4" w:space="0"/>
            </w:tcBorders>
            <w:vAlign w:val="center"/>
          </w:tcPr>
          <w:p w14:paraId="28DBBDF1">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1129288">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08C25EE">
            <w:pPr>
              <w:widowControl/>
              <w:jc w:val="center"/>
              <w:textAlignment w:val="top"/>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6B97C99D">
            <w:pPr>
              <w:widowControl/>
              <w:jc w:val="center"/>
              <w:textAlignment w:val="top"/>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391E880B">
            <w:pPr>
              <w:widowControl/>
              <w:jc w:val="center"/>
              <w:textAlignment w:val="top"/>
              <w:rPr>
                <w:sz w:val="18"/>
                <w:szCs w:val="18"/>
              </w:rPr>
            </w:pPr>
            <w:r>
              <w:rPr>
                <w:kern w:val="0"/>
                <w:sz w:val="18"/>
                <w:szCs w:val="18"/>
                <w:lang w:bidi="ar"/>
              </w:rPr>
              <w:t>—</w:t>
            </w:r>
          </w:p>
        </w:tc>
      </w:tr>
      <w:tr w14:paraId="523A0E64">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6F7867C2">
            <w:pPr>
              <w:widowControl/>
              <w:jc w:val="center"/>
              <w:textAlignment w:val="center"/>
              <w:rPr>
                <w:sz w:val="18"/>
                <w:szCs w:val="18"/>
              </w:rPr>
            </w:pPr>
            <w:r>
              <w:rPr>
                <w:rFonts w:hint="eastAsia"/>
                <w:kern w:val="0"/>
                <w:sz w:val="18"/>
                <w:szCs w:val="18"/>
                <w:lang w:bidi="ar"/>
              </w:rPr>
              <w:t>11</w:t>
            </w:r>
          </w:p>
        </w:tc>
        <w:tc>
          <w:tcPr>
            <w:tcW w:w="1369" w:type="dxa"/>
            <w:vMerge w:val="restart"/>
            <w:tcBorders>
              <w:top w:val="single" w:color="000000" w:sz="4" w:space="0"/>
              <w:left w:val="single" w:color="000000" w:sz="4" w:space="0"/>
              <w:bottom w:val="single" w:color="000000" w:sz="4" w:space="0"/>
              <w:right w:val="single" w:color="000000" w:sz="4" w:space="0"/>
            </w:tcBorders>
            <w:vAlign w:val="center"/>
          </w:tcPr>
          <w:p w14:paraId="79317F53">
            <w:pPr>
              <w:widowControl/>
              <w:jc w:val="center"/>
              <w:textAlignment w:val="center"/>
              <w:rPr>
                <w:sz w:val="18"/>
                <w:szCs w:val="18"/>
              </w:rPr>
            </w:pPr>
            <w:r>
              <w:rPr>
                <w:kern w:val="0"/>
                <w:sz w:val="18"/>
                <w:szCs w:val="18"/>
                <w:lang w:bidi="ar"/>
              </w:rPr>
              <w:t>机械性能试验</w:t>
            </w:r>
          </w:p>
        </w:tc>
        <w:tc>
          <w:tcPr>
            <w:tcW w:w="3128" w:type="dxa"/>
            <w:tcBorders>
              <w:top w:val="single" w:color="000000" w:sz="4" w:space="0"/>
              <w:left w:val="single" w:color="000000" w:sz="4" w:space="0"/>
              <w:bottom w:val="single" w:color="000000" w:sz="4" w:space="0"/>
              <w:right w:val="single" w:color="000000" w:sz="4" w:space="0"/>
            </w:tcBorders>
            <w:vAlign w:val="center"/>
          </w:tcPr>
          <w:p w14:paraId="7AEE8B1C">
            <w:pPr>
              <w:widowControl/>
              <w:jc w:val="center"/>
              <w:textAlignment w:val="center"/>
              <w:rPr>
                <w:sz w:val="18"/>
                <w:szCs w:val="18"/>
              </w:rPr>
            </w:pPr>
            <w:r>
              <w:rPr>
                <w:kern w:val="0"/>
                <w:sz w:val="18"/>
                <w:szCs w:val="18"/>
                <w:lang w:bidi="ar"/>
              </w:rPr>
              <w:t>振动试验</w:t>
            </w:r>
          </w:p>
        </w:tc>
        <w:tc>
          <w:tcPr>
            <w:tcW w:w="788" w:type="dxa"/>
            <w:tcBorders>
              <w:top w:val="single" w:color="000000" w:sz="4" w:space="0"/>
              <w:left w:val="single" w:color="000000" w:sz="4" w:space="0"/>
              <w:bottom w:val="single" w:color="000000" w:sz="4" w:space="0"/>
              <w:right w:val="single" w:color="000000" w:sz="4" w:space="0"/>
            </w:tcBorders>
          </w:tcPr>
          <w:p w14:paraId="2C5BAA08">
            <w:pPr>
              <w:widowControl/>
              <w:jc w:val="center"/>
              <w:textAlignment w:val="top"/>
              <w:rPr>
                <w:sz w:val="18"/>
                <w:szCs w:val="18"/>
              </w:rPr>
            </w:pPr>
            <w:r>
              <w:rPr>
                <w:kern w:val="0"/>
                <w:sz w:val="18"/>
                <w:szCs w:val="18"/>
                <w:lang w:bidi="ar"/>
              </w:rPr>
              <w:t>6.</w:t>
            </w:r>
            <w:r>
              <w:rPr>
                <w:rFonts w:hint="eastAsia"/>
                <w:kern w:val="0"/>
                <w:sz w:val="18"/>
                <w:szCs w:val="18"/>
                <w:lang w:bidi="ar"/>
              </w:rPr>
              <w:t>5</w:t>
            </w:r>
            <w:r>
              <w:rPr>
                <w:kern w:val="0"/>
                <w:sz w:val="18"/>
                <w:szCs w:val="18"/>
                <w:lang w:bidi="ar"/>
              </w:rPr>
              <w:t>.1</w:t>
            </w:r>
          </w:p>
        </w:tc>
        <w:tc>
          <w:tcPr>
            <w:tcW w:w="659" w:type="dxa"/>
            <w:tcBorders>
              <w:top w:val="single" w:color="000000" w:sz="4" w:space="0"/>
              <w:left w:val="single" w:color="000000" w:sz="4" w:space="0"/>
              <w:bottom w:val="single" w:color="000000" w:sz="4" w:space="0"/>
              <w:right w:val="single" w:color="000000" w:sz="4" w:space="0"/>
            </w:tcBorders>
            <w:vAlign w:val="center"/>
          </w:tcPr>
          <w:p w14:paraId="5396CE4B">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5B7507D5">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33BA687F">
            <w:pPr>
              <w:widowControl/>
              <w:jc w:val="center"/>
              <w:textAlignment w:val="top"/>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11479C1E">
            <w:pPr>
              <w:widowControl/>
              <w:jc w:val="center"/>
              <w:textAlignment w:val="top"/>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033CE56C">
            <w:pPr>
              <w:widowControl/>
              <w:jc w:val="center"/>
              <w:textAlignment w:val="top"/>
              <w:rPr>
                <w:sz w:val="18"/>
                <w:szCs w:val="18"/>
              </w:rPr>
            </w:pPr>
            <w:r>
              <w:rPr>
                <w:kern w:val="0"/>
                <w:sz w:val="18"/>
                <w:szCs w:val="18"/>
                <w:lang w:bidi="ar"/>
              </w:rPr>
              <w:t>—</w:t>
            </w:r>
          </w:p>
        </w:tc>
      </w:tr>
      <w:tr w14:paraId="5D6506FB">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1846E7FA">
            <w:pPr>
              <w:widowControl/>
              <w:jc w:val="center"/>
              <w:textAlignment w:val="center"/>
              <w:rPr>
                <w:sz w:val="18"/>
                <w:szCs w:val="18"/>
              </w:rPr>
            </w:pPr>
            <w:r>
              <w:rPr>
                <w:rFonts w:hint="eastAsia"/>
                <w:kern w:val="0"/>
                <w:sz w:val="18"/>
                <w:szCs w:val="18"/>
                <w:lang w:bidi="ar"/>
              </w:rPr>
              <w:t>12</w:t>
            </w:r>
          </w:p>
        </w:tc>
        <w:tc>
          <w:tcPr>
            <w:tcW w:w="1369" w:type="dxa"/>
            <w:vMerge w:val="continue"/>
            <w:tcBorders>
              <w:top w:val="single" w:color="000000" w:sz="4" w:space="0"/>
              <w:left w:val="single" w:color="000000" w:sz="4" w:space="0"/>
              <w:bottom w:val="single" w:color="000000" w:sz="4" w:space="0"/>
              <w:right w:val="single" w:color="000000" w:sz="4" w:space="0"/>
            </w:tcBorders>
            <w:vAlign w:val="center"/>
          </w:tcPr>
          <w:p w14:paraId="733E1D89">
            <w:pPr>
              <w:jc w:val="center"/>
              <w:rPr>
                <w:sz w:val="18"/>
                <w:szCs w:val="18"/>
              </w:rPr>
            </w:pPr>
          </w:p>
        </w:tc>
        <w:tc>
          <w:tcPr>
            <w:tcW w:w="3128" w:type="dxa"/>
            <w:tcBorders>
              <w:top w:val="single" w:color="000000" w:sz="4" w:space="0"/>
              <w:left w:val="single" w:color="000000" w:sz="4" w:space="0"/>
              <w:bottom w:val="single" w:color="000000" w:sz="4" w:space="0"/>
              <w:right w:val="single" w:color="000000" w:sz="4" w:space="0"/>
            </w:tcBorders>
            <w:vAlign w:val="center"/>
          </w:tcPr>
          <w:p w14:paraId="3100080E">
            <w:pPr>
              <w:widowControl/>
              <w:jc w:val="center"/>
              <w:textAlignment w:val="center"/>
              <w:rPr>
                <w:sz w:val="18"/>
                <w:szCs w:val="18"/>
              </w:rPr>
            </w:pPr>
            <w:r>
              <w:rPr>
                <w:kern w:val="0"/>
                <w:sz w:val="18"/>
                <w:szCs w:val="18"/>
                <w:lang w:bidi="ar"/>
              </w:rPr>
              <w:t>碰撞试验</w:t>
            </w:r>
          </w:p>
        </w:tc>
        <w:tc>
          <w:tcPr>
            <w:tcW w:w="788" w:type="dxa"/>
            <w:tcBorders>
              <w:top w:val="single" w:color="000000" w:sz="4" w:space="0"/>
              <w:left w:val="single" w:color="000000" w:sz="4" w:space="0"/>
              <w:bottom w:val="single" w:color="000000" w:sz="4" w:space="0"/>
              <w:right w:val="single" w:color="000000" w:sz="4" w:space="0"/>
            </w:tcBorders>
          </w:tcPr>
          <w:p w14:paraId="6941E184">
            <w:pPr>
              <w:widowControl/>
              <w:jc w:val="center"/>
              <w:textAlignment w:val="top"/>
              <w:rPr>
                <w:sz w:val="18"/>
                <w:szCs w:val="18"/>
              </w:rPr>
            </w:pPr>
            <w:r>
              <w:rPr>
                <w:kern w:val="0"/>
                <w:sz w:val="18"/>
                <w:szCs w:val="18"/>
                <w:lang w:bidi="ar"/>
              </w:rPr>
              <w:t>6.</w:t>
            </w:r>
            <w:r>
              <w:rPr>
                <w:rFonts w:hint="eastAsia"/>
                <w:kern w:val="0"/>
                <w:sz w:val="18"/>
                <w:szCs w:val="18"/>
                <w:lang w:bidi="ar"/>
              </w:rPr>
              <w:t>5</w:t>
            </w:r>
            <w:r>
              <w:rPr>
                <w:kern w:val="0"/>
                <w:sz w:val="18"/>
                <w:szCs w:val="18"/>
                <w:lang w:bidi="ar"/>
              </w:rPr>
              <w:t>.2</w:t>
            </w:r>
          </w:p>
        </w:tc>
        <w:tc>
          <w:tcPr>
            <w:tcW w:w="659" w:type="dxa"/>
            <w:tcBorders>
              <w:top w:val="single" w:color="000000" w:sz="4" w:space="0"/>
              <w:left w:val="single" w:color="000000" w:sz="4" w:space="0"/>
              <w:bottom w:val="single" w:color="000000" w:sz="4" w:space="0"/>
              <w:right w:val="single" w:color="000000" w:sz="4" w:space="0"/>
            </w:tcBorders>
            <w:vAlign w:val="center"/>
          </w:tcPr>
          <w:p w14:paraId="1F757C64">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7931D055">
            <w:pPr>
              <w:widowControl/>
              <w:jc w:val="center"/>
              <w:textAlignment w:val="center"/>
              <w:rPr>
                <w:sz w:val="18"/>
                <w:szCs w:val="18"/>
              </w:rPr>
            </w:pPr>
            <w:r>
              <w:rPr>
                <w:kern w:val="0"/>
                <w:sz w:val="18"/>
                <w:szCs w:val="18"/>
                <w:lang w:bidi="ar"/>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07123C14">
            <w:pPr>
              <w:widowControl/>
              <w:jc w:val="center"/>
              <w:textAlignment w:val="top"/>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61976DA8">
            <w:pPr>
              <w:widowControl/>
              <w:jc w:val="center"/>
              <w:textAlignment w:val="top"/>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0956AE2F">
            <w:pPr>
              <w:widowControl/>
              <w:jc w:val="center"/>
              <w:textAlignment w:val="top"/>
              <w:rPr>
                <w:sz w:val="18"/>
                <w:szCs w:val="18"/>
              </w:rPr>
            </w:pPr>
            <w:r>
              <w:rPr>
                <w:kern w:val="0"/>
                <w:sz w:val="18"/>
                <w:szCs w:val="18"/>
                <w:lang w:bidi="ar"/>
              </w:rPr>
              <w:t>—</w:t>
            </w:r>
          </w:p>
        </w:tc>
      </w:tr>
      <w:tr w14:paraId="2AF6334B">
        <w:tblPrEx>
          <w:tblCellMar>
            <w:top w:w="0" w:type="dxa"/>
            <w:left w:w="108" w:type="dxa"/>
            <w:bottom w:w="0" w:type="dxa"/>
            <w:right w:w="108" w:type="dxa"/>
          </w:tblCellMar>
        </w:tblPrEx>
        <w:trPr>
          <w:trHeight w:val="293"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07C9B716">
            <w:pPr>
              <w:widowControl/>
              <w:jc w:val="center"/>
              <w:textAlignment w:val="center"/>
              <w:rPr>
                <w:sz w:val="18"/>
                <w:szCs w:val="18"/>
              </w:rPr>
            </w:pPr>
            <w:r>
              <w:rPr>
                <w:rFonts w:hint="eastAsia"/>
                <w:kern w:val="0"/>
                <w:sz w:val="18"/>
                <w:szCs w:val="18"/>
                <w:lang w:bidi="ar"/>
              </w:rPr>
              <w:t>13</w:t>
            </w:r>
          </w:p>
        </w:tc>
        <w:tc>
          <w:tcPr>
            <w:tcW w:w="1369" w:type="dxa"/>
            <w:tcBorders>
              <w:top w:val="single" w:color="000000" w:sz="4" w:space="0"/>
              <w:left w:val="single" w:color="000000" w:sz="4" w:space="0"/>
              <w:bottom w:val="single" w:color="000000" w:sz="4" w:space="0"/>
              <w:right w:val="single" w:color="000000" w:sz="4" w:space="0"/>
            </w:tcBorders>
            <w:vAlign w:val="center"/>
          </w:tcPr>
          <w:p w14:paraId="608169AF">
            <w:pPr>
              <w:widowControl/>
              <w:jc w:val="center"/>
              <w:textAlignment w:val="center"/>
              <w:rPr>
                <w:sz w:val="18"/>
                <w:szCs w:val="18"/>
              </w:rPr>
            </w:pPr>
            <w:r>
              <w:rPr>
                <w:kern w:val="0"/>
                <w:sz w:val="18"/>
                <w:szCs w:val="18"/>
                <w:lang w:bidi="ar"/>
              </w:rPr>
              <w:t>防护等级试验</w:t>
            </w:r>
          </w:p>
        </w:tc>
        <w:tc>
          <w:tcPr>
            <w:tcW w:w="3128" w:type="dxa"/>
            <w:tcBorders>
              <w:top w:val="single" w:color="000000" w:sz="4" w:space="0"/>
              <w:left w:val="single" w:color="000000" w:sz="4" w:space="0"/>
              <w:bottom w:val="single" w:color="000000" w:sz="4" w:space="0"/>
              <w:right w:val="single" w:color="000000" w:sz="4" w:space="0"/>
            </w:tcBorders>
            <w:vAlign w:val="center"/>
          </w:tcPr>
          <w:p w14:paraId="5FC03C3C">
            <w:pPr>
              <w:widowControl/>
              <w:jc w:val="center"/>
              <w:textAlignment w:val="center"/>
              <w:rPr>
                <w:sz w:val="18"/>
                <w:szCs w:val="18"/>
              </w:rPr>
            </w:pPr>
            <w:r>
              <w:rPr>
                <w:kern w:val="0"/>
                <w:sz w:val="18"/>
                <w:szCs w:val="18"/>
                <w:lang w:bidi="ar"/>
              </w:rPr>
              <w:t>防护等级试验</w:t>
            </w:r>
          </w:p>
        </w:tc>
        <w:tc>
          <w:tcPr>
            <w:tcW w:w="788" w:type="dxa"/>
            <w:tcBorders>
              <w:top w:val="single" w:color="000000" w:sz="4" w:space="0"/>
              <w:left w:val="single" w:color="000000" w:sz="4" w:space="0"/>
              <w:bottom w:val="single" w:color="000000" w:sz="4" w:space="0"/>
              <w:right w:val="single" w:color="000000" w:sz="4" w:space="0"/>
            </w:tcBorders>
          </w:tcPr>
          <w:p w14:paraId="6CD3A595">
            <w:pPr>
              <w:widowControl/>
              <w:jc w:val="center"/>
              <w:textAlignment w:val="top"/>
              <w:rPr>
                <w:sz w:val="18"/>
                <w:szCs w:val="18"/>
              </w:rPr>
            </w:pPr>
            <w:r>
              <w:rPr>
                <w:kern w:val="0"/>
                <w:sz w:val="18"/>
                <w:szCs w:val="18"/>
                <w:lang w:bidi="ar"/>
              </w:rPr>
              <w:t>6.</w:t>
            </w:r>
            <w:r>
              <w:rPr>
                <w:rFonts w:hint="eastAsia"/>
                <w:kern w:val="0"/>
                <w:sz w:val="18"/>
                <w:szCs w:val="18"/>
                <w:lang w:bidi="ar"/>
              </w:rPr>
              <w:t>6</w:t>
            </w:r>
          </w:p>
        </w:tc>
        <w:tc>
          <w:tcPr>
            <w:tcW w:w="659" w:type="dxa"/>
            <w:tcBorders>
              <w:top w:val="single" w:color="000000" w:sz="4" w:space="0"/>
              <w:left w:val="single" w:color="000000" w:sz="4" w:space="0"/>
              <w:bottom w:val="single" w:color="000000" w:sz="4" w:space="0"/>
              <w:right w:val="single" w:color="000000" w:sz="4" w:space="0"/>
            </w:tcBorders>
            <w:vAlign w:val="center"/>
          </w:tcPr>
          <w:p w14:paraId="0E843287">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00932004">
            <w:pPr>
              <w:widowControl/>
              <w:jc w:val="center"/>
              <w:textAlignment w:val="center"/>
              <w:rPr>
                <w:sz w:val="18"/>
                <w:szCs w:val="18"/>
              </w:rPr>
            </w:pPr>
            <w:r>
              <w:rPr>
                <w:kern w:val="0"/>
                <w:sz w:val="18"/>
                <w:szCs w:val="18"/>
                <w:lang w:bidi="ar"/>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273FEB0F">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5A295B5E">
            <w:pPr>
              <w:widowControl/>
              <w:jc w:val="center"/>
              <w:textAlignment w:val="center"/>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7FA2FDF9">
            <w:pPr>
              <w:widowControl/>
              <w:jc w:val="center"/>
              <w:textAlignment w:val="center"/>
              <w:rPr>
                <w:sz w:val="18"/>
                <w:szCs w:val="18"/>
              </w:rPr>
            </w:pPr>
            <w:r>
              <w:rPr>
                <w:kern w:val="0"/>
                <w:sz w:val="18"/>
                <w:szCs w:val="18"/>
                <w:lang w:bidi="ar"/>
              </w:rPr>
              <w:t>—</w:t>
            </w:r>
          </w:p>
        </w:tc>
      </w:tr>
      <w:tr w14:paraId="0A003EF4">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vAlign w:val="center"/>
          </w:tcPr>
          <w:p w14:paraId="421A8536">
            <w:pPr>
              <w:widowControl/>
              <w:jc w:val="center"/>
              <w:textAlignment w:val="center"/>
              <w:rPr>
                <w:sz w:val="18"/>
                <w:szCs w:val="18"/>
              </w:rPr>
            </w:pPr>
            <w:r>
              <w:rPr>
                <w:rFonts w:hint="eastAsia"/>
                <w:kern w:val="0"/>
                <w:sz w:val="18"/>
                <w:szCs w:val="18"/>
                <w:lang w:bidi="ar"/>
              </w:rPr>
              <w:t>14</w:t>
            </w:r>
          </w:p>
        </w:tc>
        <w:tc>
          <w:tcPr>
            <w:tcW w:w="1369" w:type="dxa"/>
            <w:tcBorders>
              <w:top w:val="single" w:color="000000" w:sz="4" w:space="0"/>
              <w:left w:val="single" w:color="000000" w:sz="4" w:space="0"/>
              <w:bottom w:val="single" w:color="000000" w:sz="4" w:space="0"/>
              <w:right w:val="single" w:color="000000" w:sz="4" w:space="0"/>
            </w:tcBorders>
            <w:vAlign w:val="center"/>
          </w:tcPr>
          <w:p w14:paraId="0E752E9B">
            <w:pPr>
              <w:widowControl/>
              <w:jc w:val="center"/>
              <w:textAlignment w:val="center"/>
              <w:rPr>
                <w:sz w:val="18"/>
                <w:szCs w:val="18"/>
              </w:rPr>
            </w:pPr>
            <w:r>
              <w:rPr>
                <w:kern w:val="0"/>
                <w:sz w:val="18"/>
                <w:szCs w:val="18"/>
                <w:lang w:bidi="ar"/>
              </w:rPr>
              <w:t>结构</w:t>
            </w:r>
            <w:r>
              <w:rPr>
                <w:rFonts w:hint="eastAsia"/>
                <w:kern w:val="0"/>
                <w:sz w:val="18"/>
                <w:szCs w:val="18"/>
                <w:lang w:bidi="ar"/>
              </w:rPr>
              <w:t>和</w:t>
            </w:r>
            <w:r>
              <w:rPr>
                <w:kern w:val="0"/>
                <w:sz w:val="18"/>
                <w:szCs w:val="18"/>
                <w:lang w:bidi="ar"/>
              </w:rPr>
              <w:t>外观检查</w:t>
            </w:r>
          </w:p>
        </w:tc>
        <w:tc>
          <w:tcPr>
            <w:tcW w:w="3128" w:type="dxa"/>
            <w:tcBorders>
              <w:top w:val="single" w:color="000000" w:sz="4" w:space="0"/>
              <w:left w:val="single" w:color="000000" w:sz="4" w:space="0"/>
              <w:bottom w:val="single" w:color="000000" w:sz="4" w:space="0"/>
              <w:right w:val="single" w:color="000000" w:sz="4" w:space="0"/>
            </w:tcBorders>
            <w:vAlign w:val="center"/>
          </w:tcPr>
          <w:p w14:paraId="40899673">
            <w:pPr>
              <w:widowControl/>
              <w:jc w:val="center"/>
              <w:textAlignment w:val="center"/>
              <w:rPr>
                <w:sz w:val="18"/>
                <w:szCs w:val="18"/>
              </w:rPr>
            </w:pPr>
            <w:r>
              <w:rPr>
                <w:kern w:val="0"/>
                <w:sz w:val="18"/>
                <w:szCs w:val="18"/>
                <w:lang w:bidi="ar"/>
              </w:rPr>
              <w:t>结构</w:t>
            </w:r>
            <w:r>
              <w:rPr>
                <w:rFonts w:hint="eastAsia"/>
                <w:kern w:val="0"/>
                <w:sz w:val="18"/>
                <w:szCs w:val="18"/>
                <w:lang w:bidi="ar"/>
              </w:rPr>
              <w:t>和</w:t>
            </w:r>
            <w:r>
              <w:rPr>
                <w:kern w:val="0"/>
                <w:sz w:val="18"/>
                <w:szCs w:val="18"/>
                <w:lang w:bidi="ar"/>
              </w:rPr>
              <w:t>外观检查</w:t>
            </w:r>
          </w:p>
        </w:tc>
        <w:tc>
          <w:tcPr>
            <w:tcW w:w="788" w:type="dxa"/>
            <w:tcBorders>
              <w:top w:val="single" w:color="000000" w:sz="4" w:space="0"/>
              <w:left w:val="single" w:color="000000" w:sz="4" w:space="0"/>
              <w:bottom w:val="single" w:color="000000" w:sz="4" w:space="0"/>
              <w:right w:val="single" w:color="000000" w:sz="4" w:space="0"/>
            </w:tcBorders>
            <w:vAlign w:val="center"/>
          </w:tcPr>
          <w:p w14:paraId="795D7EB5">
            <w:pPr>
              <w:widowControl/>
              <w:jc w:val="center"/>
              <w:textAlignment w:val="top"/>
              <w:rPr>
                <w:sz w:val="18"/>
                <w:szCs w:val="18"/>
              </w:rPr>
            </w:pPr>
            <w:r>
              <w:rPr>
                <w:kern w:val="0"/>
                <w:sz w:val="18"/>
                <w:szCs w:val="18"/>
                <w:lang w:bidi="ar"/>
              </w:rPr>
              <w:t>6.</w:t>
            </w:r>
            <w:r>
              <w:rPr>
                <w:rFonts w:hint="eastAsia"/>
                <w:kern w:val="0"/>
                <w:sz w:val="18"/>
                <w:szCs w:val="18"/>
                <w:lang w:bidi="ar"/>
              </w:rPr>
              <w:t>7</w:t>
            </w:r>
          </w:p>
        </w:tc>
        <w:tc>
          <w:tcPr>
            <w:tcW w:w="659" w:type="dxa"/>
            <w:tcBorders>
              <w:top w:val="single" w:color="000000" w:sz="4" w:space="0"/>
              <w:left w:val="single" w:color="000000" w:sz="4" w:space="0"/>
              <w:bottom w:val="single" w:color="000000" w:sz="4" w:space="0"/>
              <w:right w:val="single" w:color="000000" w:sz="4" w:space="0"/>
            </w:tcBorders>
            <w:vAlign w:val="center"/>
          </w:tcPr>
          <w:p w14:paraId="12D2EA28">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406DB282">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4B6604FC">
            <w:pPr>
              <w:widowControl/>
              <w:jc w:val="center"/>
              <w:textAlignment w:val="center"/>
              <w:rPr>
                <w:sz w:val="18"/>
                <w:szCs w:val="18"/>
              </w:rPr>
            </w:pPr>
            <w:r>
              <w:rPr>
                <w:rFonts w:hint="eastAsia"/>
                <w:sz w:val="18"/>
                <w:szCs w:val="21"/>
              </w:rPr>
              <w:t>●</w:t>
            </w:r>
          </w:p>
        </w:tc>
        <w:tc>
          <w:tcPr>
            <w:tcW w:w="659" w:type="dxa"/>
            <w:tcBorders>
              <w:top w:val="single" w:color="000000" w:sz="4" w:space="0"/>
              <w:left w:val="single" w:color="000000" w:sz="4" w:space="0"/>
              <w:bottom w:val="single" w:color="000000" w:sz="4" w:space="0"/>
              <w:right w:val="single" w:color="000000" w:sz="4" w:space="0"/>
            </w:tcBorders>
            <w:vAlign w:val="center"/>
          </w:tcPr>
          <w:p w14:paraId="23DA16A2">
            <w:pPr>
              <w:widowControl/>
              <w:jc w:val="center"/>
              <w:textAlignment w:val="center"/>
              <w:rPr>
                <w:sz w:val="18"/>
                <w:szCs w:val="18"/>
              </w:rPr>
            </w:pPr>
            <w:r>
              <w:rPr>
                <w:rFonts w:hint="eastAsia"/>
                <w:sz w:val="18"/>
                <w:szCs w:val="21"/>
              </w:rPr>
              <w:t>●</w:t>
            </w:r>
          </w:p>
        </w:tc>
        <w:tc>
          <w:tcPr>
            <w:tcW w:w="669" w:type="dxa"/>
            <w:tcBorders>
              <w:top w:val="single" w:color="000000" w:sz="4" w:space="0"/>
              <w:left w:val="single" w:color="000000" w:sz="4" w:space="0"/>
              <w:bottom w:val="single" w:color="000000" w:sz="4" w:space="0"/>
              <w:right w:val="single" w:color="000000" w:sz="4" w:space="0"/>
            </w:tcBorders>
            <w:vAlign w:val="center"/>
          </w:tcPr>
          <w:p w14:paraId="00A30B97">
            <w:pPr>
              <w:widowControl/>
              <w:jc w:val="center"/>
              <w:textAlignment w:val="center"/>
              <w:rPr>
                <w:sz w:val="18"/>
                <w:szCs w:val="18"/>
              </w:rPr>
            </w:pPr>
            <w:r>
              <w:rPr>
                <w:rFonts w:hint="eastAsia"/>
                <w:sz w:val="18"/>
                <w:szCs w:val="21"/>
              </w:rPr>
              <w:t>●</w:t>
            </w:r>
          </w:p>
        </w:tc>
      </w:tr>
      <w:tr w14:paraId="74FC494A">
        <w:tblPrEx>
          <w:tblCellMar>
            <w:top w:w="0" w:type="dxa"/>
            <w:left w:w="108" w:type="dxa"/>
            <w:bottom w:w="0" w:type="dxa"/>
            <w:right w:w="108" w:type="dxa"/>
          </w:tblCellMar>
        </w:tblPrEx>
        <w:trPr>
          <w:trHeight w:val="368" w:hRule="atLeast"/>
        </w:trPr>
        <w:tc>
          <w:tcPr>
            <w:tcW w:w="9276" w:type="dxa"/>
            <w:gridSpan w:val="9"/>
            <w:tcBorders>
              <w:top w:val="single" w:color="000000" w:sz="4" w:space="0"/>
              <w:left w:val="single" w:color="000000" w:sz="4" w:space="0"/>
              <w:bottom w:val="single" w:color="000000" w:sz="4" w:space="0"/>
              <w:right w:val="single" w:color="000000" w:sz="4" w:space="0"/>
            </w:tcBorders>
          </w:tcPr>
          <w:p w14:paraId="467BD8BA">
            <w:pPr>
              <w:widowControl/>
              <w:jc w:val="left"/>
              <w:textAlignment w:val="top"/>
              <w:rPr>
                <w:kern w:val="0"/>
                <w:sz w:val="18"/>
                <w:szCs w:val="18"/>
                <w:lang w:bidi="ar"/>
              </w:rPr>
            </w:pPr>
            <w:r>
              <w:rPr>
                <w:kern w:val="0"/>
                <w:sz w:val="18"/>
                <w:szCs w:val="18"/>
                <w:lang w:bidi="ar"/>
              </w:rPr>
              <w:t>注1：●表示必须做的项目，○表示可选做的项目，—表示不做的项目；</w:t>
            </w:r>
          </w:p>
          <w:p w14:paraId="183644DB">
            <w:pPr>
              <w:widowControl/>
              <w:jc w:val="left"/>
              <w:textAlignment w:val="top"/>
              <w:rPr>
                <w:kern w:val="0"/>
                <w:sz w:val="18"/>
                <w:szCs w:val="18"/>
                <w:lang w:bidi="ar"/>
              </w:rPr>
            </w:pPr>
            <w:r>
              <w:rPr>
                <w:kern w:val="0"/>
                <w:sz w:val="18"/>
                <w:szCs w:val="18"/>
                <w:lang w:bidi="ar"/>
              </w:rPr>
              <w:t>注2：电源性能试验涉及蓄电池额定容量/能量试验、低温能量保持率试验、荷电保持及能量恢复能力试验、过电流保护试验、电源供电时间等效试验的型式试验报告可由承诺供货的电池生产厂家的第三方（具备CNAS/CMA资质）检测报告替代。</w:t>
            </w:r>
          </w:p>
        </w:tc>
      </w:tr>
    </w:tbl>
    <w:p w14:paraId="0D94A3E2">
      <w:pPr>
        <w:spacing w:line="360" w:lineRule="auto"/>
        <w:jc w:val="center"/>
        <w:rPr>
          <w:rFonts w:hint="eastAsia" w:ascii="宋体" w:hAnsi="宋体"/>
          <w:szCs w:val="21"/>
        </w:rPr>
      </w:pPr>
    </w:p>
    <w:p w14:paraId="1A5FBC4B">
      <w:pPr>
        <w:pStyle w:val="3"/>
        <w:spacing w:before="0" w:after="0" w:line="360" w:lineRule="auto"/>
        <w:rPr>
          <w:rFonts w:hint="eastAsia" w:ascii="黑体" w:hAnsi="黑体" w:eastAsia="黑体"/>
          <w:b w:val="0"/>
          <w:bCs/>
          <w:szCs w:val="21"/>
        </w:rPr>
      </w:pPr>
      <w:bookmarkStart w:id="146" w:name="_Toc500920863"/>
      <w:bookmarkStart w:id="147" w:name="_Toc265313594"/>
      <w:bookmarkStart w:id="148" w:name="_Toc12089"/>
      <w:bookmarkStart w:id="149" w:name="_Toc26260"/>
      <w:bookmarkStart w:id="150" w:name="_Toc11022"/>
      <w:bookmarkStart w:id="151" w:name="_Toc17805"/>
      <w:bookmarkStart w:id="152" w:name="_Toc167"/>
      <w:bookmarkStart w:id="153" w:name="_Toc24487"/>
      <w:bookmarkStart w:id="154" w:name="_Toc22043"/>
      <w:bookmarkStart w:id="155" w:name="_Toc229213784"/>
      <w:bookmarkStart w:id="156" w:name="_Toc1775"/>
      <w:bookmarkStart w:id="157" w:name="_Toc12096"/>
      <w:bookmarkStart w:id="158" w:name="_Toc14480"/>
      <w:bookmarkStart w:id="159" w:name="_Toc229215788"/>
      <w:bookmarkStart w:id="160" w:name="_Toc229217006"/>
      <w:bookmarkStart w:id="161" w:name="_Toc6743"/>
      <w:bookmarkStart w:id="162" w:name="_Toc27498"/>
      <w:bookmarkStart w:id="163" w:name="_Toc168869427"/>
      <w:r>
        <w:rPr>
          <w:rFonts w:ascii="黑体" w:hAnsi="黑体" w:eastAsia="黑体"/>
          <w:b w:val="0"/>
          <w:bCs/>
          <w:szCs w:val="21"/>
        </w:rPr>
        <w:t>7.1 型式试验</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5C73CA5">
      <w:pPr>
        <w:pStyle w:val="384"/>
        <w:spacing w:line="360" w:lineRule="auto"/>
        <w:ind w:firstLine="420" w:firstLineChars="200"/>
      </w:pPr>
      <w:r>
        <w:t>型式试验应该是制造厂家将设备送交具有资质的检测单位，由检测单位依据试验条目完成检验，并出具型式检验报告。当出现下列情况之一时，应进行型式试验：</w:t>
      </w:r>
    </w:p>
    <w:p w14:paraId="276E7703">
      <w:pPr>
        <w:pStyle w:val="384"/>
        <w:spacing w:line="360" w:lineRule="auto"/>
        <w:ind w:firstLine="420" w:firstLineChars="200"/>
      </w:pPr>
      <w:r>
        <w:rPr>
          <w:rFonts w:hint="eastAsia"/>
        </w:rPr>
        <w:t>1）</w:t>
      </w:r>
      <w:r>
        <w:t xml:space="preserve"> 新产品定型，投运前；</w:t>
      </w:r>
    </w:p>
    <w:p w14:paraId="53D8653C">
      <w:pPr>
        <w:pStyle w:val="384"/>
        <w:spacing w:line="360" w:lineRule="auto"/>
        <w:ind w:firstLine="420" w:firstLineChars="200"/>
      </w:pPr>
      <w:r>
        <w:rPr>
          <w:rFonts w:hint="eastAsia"/>
        </w:rPr>
        <w:t>2）</w:t>
      </w:r>
      <w:r>
        <w:t xml:space="preserve"> 连续批量生产的设备每</w:t>
      </w:r>
      <w:r>
        <w:rPr>
          <w:rFonts w:hint="eastAsia"/>
        </w:rPr>
        <w:t>三</w:t>
      </w:r>
      <w:r>
        <w:t>年一次；</w:t>
      </w:r>
    </w:p>
    <w:p w14:paraId="2FB0A303">
      <w:pPr>
        <w:pStyle w:val="384"/>
        <w:spacing w:line="360" w:lineRule="auto"/>
        <w:ind w:firstLine="420" w:firstLineChars="200"/>
      </w:pPr>
      <w:r>
        <w:rPr>
          <w:rFonts w:hint="eastAsia"/>
        </w:rPr>
        <w:t>3）</w:t>
      </w:r>
      <w:r>
        <w:t xml:space="preserve"> 正式投产后，如设计、工艺材料、元器件有较大改变，可能影响产品性能时；</w:t>
      </w:r>
    </w:p>
    <w:p w14:paraId="266A795E">
      <w:pPr>
        <w:pStyle w:val="384"/>
        <w:spacing w:line="360" w:lineRule="auto"/>
        <w:ind w:firstLine="420" w:firstLineChars="200"/>
      </w:pPr>
      <w:r>
        <w:rPr>
          <w:rFonts w:hint="eastAsia"/>
        </w:rPr>
        <w:t>4）</w:t>
      </w:r>
      <w:r>
        <w:t xml:space="preserve"> 产品停产一年以上又重新恢复生产时；</w:t>
      </w:r>
    </w:p>
    <w:p w14:paraId="5DBEC55E">
      <w:pPr>
        <w:pStyle w:val="384"/>
        <w:spacing w:line="360" w:lineRule="auto"/>
        <w:ind w:firstLine="420" w:firstLineChars="200"/>
      </w:pPr>
      <w:r>
        <w:rPr>
          <w:rFonts w:hint="eastAsia"/>
        </w:rPr>
        <w:t>5）</w:t>
      </w:r>
      <w:r>
        <w:t xml:space="preserve"> 出厂试验结果与型式试验有较大差异时；</w:t>
      </w:r>
    </w:p>
    <w:p w14:paraId="7AA68627">
      <w:pPr>
        <w:pStyle w:val="384"/>
        <w:spacing w:line="360" w:lineRule="auto"/>
        <w:ind w:firstLine="420" w:firstLineChars="200"/>
      </w:pPr>
      <w:r>
        <w:rPr>
          <w:rFonts w:hint="eastAsia"/>
        </w:rPr>
        <w:t>6）</w:t>
      </w:r>
      <w:r>
        <w:t xml:space="preserve"> 国家技术监督机构或受其委托的技术检验部门提出型式试验要求时；</w:t>
      </w:r>
    </w:p>
    <w:p w14:paraId="617592A8">
      <w:pPr>
        <w:pStyle w:val="384"/>
        <w:spacing w:line="360" w:lineRule="auto"/>
        <w:ind w:firstLine="420" w:firstLineChars="200"/>
        <w:rPr>
          <w:rFonts w:eastAsia="黑体"/>
          <w:bCs/>
          <w:sz w:val="24"/>
          <w:szCs w:val="24"/>
        </w:rPr>
      </w:pPr>
      <w:r>
        <w:rPr>
          <w:rFonts w:hint="eastAsia"/>
        </w:rPr>
        <w:t>7）</w:t>
      </w:r>
      <w:r>
        <w:t xml:space="preserve"> 合同规定进行型式试验时。</w:t>
      </w:r>
      <w:bookmarkStart w:id="164" w:name="_Toc265313595"/>
      <w:bookmarkStart w:id="165" w:name="_Toc500920864"/>
    </w:p>
    <w:p w14:paraId="7688270C">
      <w:pPr>
        <w:pStyle w:val="3"/>
        <w:spacing w:before="0" w:after="0" w:line="360" w:lineRule="auto"/>
        <w:rPr>
          <w:rFonts w:hint="eastAsia" w:ascii="黑体" w:hAnsi="黑体" w:eastAsia="黑体"/>
          <w:b w:val="0"/>
          <w:bCs/>
          <w:szCs w:val="21"/>
        </w:rPr>
      </w:pPr>
      <w:bookmarkStart w:id="166" w:name="_Toc28857"/>
      <w:bookmarkStart w:id="167" w:name="_Toc11725"/>
      <w:bookmarkStart w:id="168" w:name="_Toc8610"/>
      <w:bookmarkStart w:id="169" w:name="_Toc30422"/>
      <w:bookmarkStart w:id="170" w:name="_Toc168869428"/>
      <w:bookmarkStart w:id="171" w:name="_Toc13157"/>
      <w:bookmarkStart w:id="172" w:name="_Toc12209"/>
      <w:bookmarkStart w:id="173" w:name="_Toc31526"/>
      <w:bookmarkStart w:id="174" w:name="_Toc229217007"/>
      <w:bookmarkStart w:id="175" w:name="_Toc9782"/>
      <w:bookmarkStart w:id="176" w:name="_Toc5668"/>
      <w:bookmarkStart w:id="177" w:name="_Toc27250"/>
      <w:bookmarkStart w:id="178" w:name="_Toc27715"/>
      <w:bookmarkStart w:id="179" w:name="_Toc229213785"/>
      <w:bookmarkStart w:id="180" w:name="_Toc229215789"/>
      <w:bookmarkStart w:id="181" w:name="_Toc7584"/>
      <w:r>
        <w:rPr>
          <w:rFonts w:ascii="黑体" w:hAnsi="黑体" w:eastAsia="黑体"/>
          <w:b w:val="0"/>
          <w:bCs/>
          <w:szCs w:val="21"/>
        </w:rPr>
        <w:t>7.2 出厂</w:t>
      </w:r>
      <w:bookmarkEnd w:id="164"/>
      <w:r>
        <w:rPr>
          <w:rFonts w:ascii="黑体" w:hAnsi="黑体" w:eastAsia="黑体"/>
          <w:b w:val="0"/>
          <w:bCs/>
          <w:szCs w:val="21"/>
        </w:rPr>
        <w:t>检验</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04EE667">
      <w:pPr>
        <w:pStyle w:val="384"/>
        <w:spacing w:line="360" w:lineRule="auto"/>
        <w:ind w:firstLine="420" w:firstLineChars="200"/>
      </w:pPr>
      <w:r>
        <w:t>每台设备出厂前在正常试验条件下逐个按规定进行例行检验，检验合格后，附有合格证，方可允许出厂。</w:t>
      </w:r>
    </w:p>
    <w:p w14:paraId="4DE9DEC0">
      <w:pPr>
        <w:pStyle w:val="3"/>
        <w:spacing w:before="0" w:after="0" w:line="360" w:lineRule="auto"/>
        <w:rPr>
          <w:rFonts w:hint="eastAsia" w:ascii="黑体" w:hAnsi="黑体" w:eastAsia="黑体"/>
          <w:b w:val="0"/>
          <w:bCs/>
          <w:szCs w:val="21"/>
        </w:rPr>
      </w:pPr>
      <w:bookmarkStart w:id="182" w:name="_Toc500920865"/>
      <w:bookmarkStart w:id="183" w:name="_Toc265313596"/>
      <w:bookmarkStart w:id="184" w:name="_Toc18027"/>
      <w:bookmarkStart w:id="185" w:name="_Toc8872"/>
      <w:bookmarkStart w:id="186" w:name="_Toc28381"/>
      <w:bookmarkStart w:id="187" w:name="_Toc1001"/>
      <w:bookmarkStart w:id="188" w:name="_Toc14653"/>
      <w:bookmarkStart w:id="189" w:name="_Toc20994"/>
      <w:bookmarkStart w:id="190" w:name="_Toc12515"/>
      <w:bookmarkStart w:id="191" w:name="_Toc2706"/>
      <w:bookmarkStart w:id="192" w:name="_Toc229217008"/>
      <w:bookmarkStart w:id="193" w:name="_Toc229213786"/>
      <w:bookmarkStart w:id="194" w:name="_Toc26220"/>
      <w:bookmarkStart w:id="195" w:name="_Toc168869429"/>
      <w:bookmarkStart w:id="196" w:name="_Toc23342"/>
      <w:bookmarkStart w:id="197" w:name="_Toc11556"/>
      <w:bookmarkStart w:id="198" w:name="_Toc229215790"/>
      <w:bookmarkStart w:id="199" w:name="_Toc13856"/>
      <w:r>
        <w:rPr>
          <w:rFonts w:ascii="黑体" w:hAnsi="黑体" w:eastAsia="黑体"/>
          <w:b w:val="0"/>
          <w:bCs/>
          <w:szCs w:val="21"/>
        </w:rPr>
        <w:t xml:space="preserve">7.3 </w:t>
      </w:r>
      <w:bookmarkEnd w:id="182"/>
      <w:bookmarkEnd w:id="183"/>
      <w:bookmarkEnd w:id="184"/>
      <w:r>
        <w:rPr>
          <w:rFonts w:ascii="黑体" w:hAnsi="黑体" w:eastAsia="黑体"/>
          <w:b w:val="0"/>
          <w:bCs/>
          <w:szCs w:val="21"/>
        </w:rPr>
        <w:t>送样检测</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01343B8">
      <w:pPr>
        <w:spacing w:line="360" w:lineRule="auto"/>
        <w:ind w:firstLine="420" w:firstLineChars="200"/>
        <w:rPr>
          <w:rFonts w:hint="eastAsia" w:ascii="宋体" w:hAnsi="宋体"/>
          <w:szCs w:val="21"/>
        </w:rPr>
      </w:pPr>
      <w:r>
        <w:rPr>
          <w:rFonts w:ascii="宋体" w:hAnsi="宋体"/>
          <w:szCs w:val="21"/>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1E19A6C3">
      <w:pPr>
        <w:spacing w:line="360" w:lineRule="auto"/>
        <w:ind w:firstLine="420" w:firstLineChars="200"/>
        <w:rPr>
          <w:rFonts w:hint="eastAsia" w:ascii="宋体" w:hAnsi="宋体"/>
          <w:szCs w:val="21"/>
        </w:rPr>
      </w:pPr>
      <w:r>
        <w:rPr>
          <w:rFonts w:ascii="宋体" w:hAnsi="宋体"/>
          <w:szCs w:val="21"/>
        </w:rPr>
        <w:t>A类：</w:t>
      </w:r>
      <w:r>
        <w:rPr>
          <w:rFonts w:hint="eastAsia" w:ascii="宋体" w:hAnsi="宋体"/>
          <w:szCs w:val="21"/>
        </w:rPr>
        <w:t>基本功能试验、起降与停靠性能试验、远程控制功能试验、应急功能试验、数据传输</w:t>
      </w:r>
      <w:r>
        <w:rPr>
          <w:rFonts w:ascii="宋体" w:hAnsi="宋体"/>
          <w:szCs w:val="21"/>
        </w:rPr>
        <w:t>试验</w:t>
      </w:r>
      <w:r>
        <w:rPr>
          <w:rFonts w:hint="eastAsia" w:ascii="宋体" w:hAnsi="宋体"/>
          <w:szCs w:val="21"/>
        </w:rPr>
        <w:t>、自检故障诊断与日志管理试验、</w:t>
      </w:r>
      <w:r>
        <w:rPr>
          <w:rFonts w:ascii="宋体" w:hAnsi="宋体"/>
          <w:szCs w:val="21"/>
        </w:rPr>
        <w:t>信息安全试验</w:t>
      </w:r>
      <w:r>
        <w:rPr>
          <w:rFonts w:hint="eastAsia" w:ascii="宋体" w:hAnsi="宋体"/>
          <w:szCs w:val="21"/>
        </w:rPr>
        <w:t>、</w:t>
      </w:r>
      <w:r>
        <w:rPr>
          <w:rFonts w:ascii="宋体" w:hAnsi="宋体"/>
          <w:szCs w:val="21"/>
        </w:rPr>
        <w:t>电气安全试验</w:t>
      </w:r>
      <w:r>
        <w:rPr>
          <w:rFonts w:hint="eastAsia" w:ascii="宋体" w:hAnsi="宋体"/>
          <w:szCs w:val="21"/>
        </w:rPr>
        <w:t>、</w:t>
      </w:r>
      <w:r>
        <w:rPr>
          <w:rFonts w:ascii="宋体" w:hAnsi="宋体"/>
          <w:szCs w:val="21"/>
        </w:rPr>
        <w:t>电磁兼容试验；</w:t>
      </w:r>
    </w:p>
    <w:p w14:paraId="591F542A">
      <w:pPr>
        <w:spacing w:line="360" w:lineRule="auto"/>
        <w:ind w:firstLine="420" w:firstLineChars="200"/>
        <w:rPr>
          <w:rFonts w:hint="eastAsia" w:ascii="宋体" w:hAnsi="宋体"/>
          <w:szCs w:val="21"/>
        </w:rPr>
      </w:pPr>
      <w:r>
        <w:rPr>
          <w:rFonts w:ascii="宋体" w:hAnsi="宋体"/>
          <w:szCs w:val="21"/>
        </w:rPr>
        <w:t>B类：</w:t>
      </w:r>
      <w:r>
        <w:rPr>
          <w:rFonts w:hint="eastAsia" w:ascii="宋体" w:hAnsi="宋体"/>
          <w:szCs w:val="21"/>
        </w:rPr>
        <w:t>环境适应性试验、自动充电及充电保护试验、备用电源功能试验、防护性能试验、机械性能</w:t>
      </w:r>
      <w:r>
        <w:rPr>
          <w:rFonts w:hint="eastAsia"/>
          <w:szCs w:val="21"/>
        </w:rPr>
        <w:t>、水浸与防盗报警功能试验</w:t>
      </w:r>
      <w:r>
        <w:rPr>
          <w:rFonts w:hint="eastAsia" w:ascii="宋体" w:hAnsi="宋体"/>
          <w:szCs w:val="21"/>
        </w:rPr>
        <w:t>、</w:t>
      </w:r>
      <w:r>
        <w:rPr>
          <w:rFonts w:ascii="宋体" w:hAnsi="宋体"/>
          <w:szCs w:val="21"/>
        </w:rPr>
        <w:t>无线通信性能试验；</w:t>
      </w:r>
    </w:p>
    <w:p w14:paraId="21ECBA7B">
      <w:pPr>
        <w:pStyle w:val="42"/>
        <w:spacing w:line="360" w:lineRule="auto"/>
        <w:ind w:firstLine="420"/>
        <w:rPr>
          <w:rFonts w:ascii="Times New Roman"/>
          <w:szCs w:val="21"/>
        </w:rPr>
      </w:pPr>
      <w:r>
        <w:rPr>
          <w:rFonts w:ascii="Times New Roman"/>
          <w:szCs w:val="21"/>
        </w:rPr>
        <w:t>C类：</w:t>
      </w:r>
      <w:r>
        <w:rPr>
          <w:rFonts w:hint="eastAsia" w:ascii="Times New Roman"/>
          <w:szCs w:val="21"/>
        </w:rPr>
        <w:t>外观结构检查试验</w:t>
      </w:r>
      <w:r>
        <w:rPr>
          <w:rFonts w:ascii="Times New Roman"/>
          <w:szCs w:val="21"/>
        </w:rPr>
        <w:t>。</w:t>
      </w:r>
    </w:p>
    <w:p w14:paraId="11BAD7C1">
      <w:pPr>
        <w:pStyle w:val="3"/>
        <w:spacing w:before="0" w:after="0" w:line="360" w:lineRule="auto"/>
        <w:rPr>
          <w:rFonts w:hint="eastAsia" w:ascii="黑体" w:hAnsi="黑体" w:eastAsia="黑体"/>
          <w:b w:val="0"/>
          <w:bCs/>
          <w:szCs w:val="21"/>
        </w:rPr>
      </w:pPr>
      <w:bookmarkStart w:id="200" w:name="_Toc4683"/>
      <w:bookmarkStart w:id="201" w:name="_Toc18244"/>
      <w:bookmarkStart w:id="202" w:name="_Toc2253"/>
      <w:bookmarkStart w:id="203" w:name="_Toc19186"/>
      <w:bookmarkStart w:id="204" w:name="_Toc4770"/>
      <w:bookmarkStart w:id="205" w:name="_Toc29752"/>
      <w:bookmarkStart w:id="206" w:name="_Toc16604"/>
      <w:bookmarkStart w:id="207" w:name="_Toc229215791"/>
      <w:bookmarkStart w:id="208" w:name="_Toc23674"/>
      <w:bookmarkStart w:id="209" w:name="_Toc229213787"/>
      <w:bookmarkStart w:id="210" w:name="_Toc11136"/>
      <w:bookmarkStart w:id="211" w:name="_Toc8245"/>
      <w:bookmarkStart w:id="212" w:name="_Toc6738"/>
      <w:bookmarkStart w:id="213" w:name="_Toc168869430"/>
      <w:bookmarkStart w:id="214" w:name="_Toc229217009"/>
      <w:bookmarkStart w:id="215" w:name="_Toc24481"/>
      <w:r>
        <w:rPr>
          <w:rFonts w:ascii="黑体" w:hAnsi="黑体" w:eastAsia="黑体"/>
          <w:b w:val="0"/>
          <w:bCs/>
          <w:szCs w:val="21"/>
        </w:rPr>
        <w:t>7.4 到货</w:t>
      </w:r>
      <w:bookmarkEnd w:id="200"/>
      <w:r>
        <w:rPr>
          <w:rFonts w:ascii="黑体" w:hAnsi="黑体" w:eastAsia="黑体"/>
          <w:b w:val="0"/>
          <w:bCs/>
          <w:szCs w:val="21"/>
        </w:rPr>
        <w:t>抽检</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7F3BD23">
      <w:pPr>
        <w:pStyle w:val="4"/>
        <w:spacing w:line="360" w:lineRule="auto"/>
        <w:ind w:firstLineChars="200"/>
        <w:rPr>
          <w:szCs w:val="21"/>
        </w:rPr>
      </w:pPr>
      <w:r>
        <w:rPr>
          <w:szCs w:val="21"/>
        </w:rPr>
        <w:t>由运行单位组织开展，在供货阶段，对供应商送达指定地点的货物进行抽样检测，通过后方可收货。</w:t>
      </w:r>
    </w:p>
    <w:p w14:paraId="6CABC021">
      <w:pPr>
        <w:pStyle w:val="3"/>
        <w:spacing w:before="0" w:after="0" w:line="360" w:lineRule="auto"/>
        <w:rPr>
          <w:rFonts w:hint="eastAsia" w:ascii="黑体" w:hAnsi="黑体" w:eastAsia="黑体"/>
          <w:b w:val="0"/>
          <w:bCs/>
          <w:szCs w:val="21"/>
        </w:rPr>
      </w:pPr>
      <w:bookmarkStart w:id="216" w:name="_Toc18178"/>
      <w:bookmarkStart w:id="217" w:name="_Toc23681"/>
      <w:bookmarkStart w:id="218" w:name="_Toc229217010"/>
      <w:bookmarkStart w:id="219" w:name="_Toc17647"/>
      <w:bookmarkStart w:id="220" w:name="_Toc5925"/>
      <w:bookmarkStart w:id="221" w:name="_Toc229213788"/>
      <w:bookmarkStart w:id="222" w:name="_Toc4321"/>
      <w:bookmarkStart w:id="223" w:name="_Toc19502"/>
      <w:bookmarkStart w:id="224" w:name="_Toc5829"/>
      <w:bookmarkStart w:id="225" w:name="_Toc3007"/>
      <w:bookmarkStart w:id="226" w:name="_Toc14460"/>
      <w:bookmarkStart w:id="227" w:name="_Toc229215792"/>
      <w:bookmarkStart w:id="228" w:name="_Toc12145"/>
      <w:bookmarkStart w:id="229" w:name="_Toc4461"/>
      <w:bookmarkStart w:id="230" w:name="_Toc3177"/>
      <w:bookmarkStart w:id="231" w:name="_Toc168869431"/>
      <w:r>
        <w:rPr>
          <w:rFonts w:ascii="黑体" w:hAnsi="黑体" w:eastAsia="黑体"/>
          <w:b w:val="0"/>
          <w:bCs/>
          <w:szCs w:val="21"/>
        </w:rPr>
        <w:t>7.5 交接试验</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13F698B8">
      <w:pPr>
        <w:pStyle w:val="4"/>
        <w:spacing w:line="360" w:lineRule="auto"/>
        <w:rPr>
          <w:szCs w:val="21"/>
        </w:rPr>
      </w:pPr>
      <w:bookmarkStart w:id="232" w:name="_Toc8534"/>
      <w:r>
        <w:rPr>
          <w:szCs w:val="21"/>
        </w:rPr>
        <w:t>由运行单位组织开展，在设备交接验收阶段对到货设备逐套开展检测，合格后方可投运。</w:t>
      </w:r>
      <w:bookmarkEnd w:id="232"/>
    </w:p>
    <w:p w14:paraId="764D7F84">
      <w:pPr>
        <w:spacing w:line="480" w:lineRule="auto"/>
        <w:outlineLvl w:val="0"/>
        <w:rPr>
          <w:rFonts w:eastAsia="黑体"/>
          <w:b/>
          <w:bCs/>
          <w:szCs w:val="21"/>
        </w:rPr>
      </w:pPr>
      <w:bookmarkStart w:id="233" w:name="_Toc229217011"/>
      <w:r>
        <w:rPr>
          <w:rFonts w:eastAsia="黑体"/>
          <w:b/>
          <w:bCs/>
          <w:szCs w:val="21"/>
        </w:rPr>
        <w:t>8</w:t>
      </w:r>
      <w:r>
        <w:rPr>
          <w:rFonts w:hint="eastAsia" w:eastAsia="黑体"/>
          <w:b/>
          <w:bCs/>
          <w:szCs w:val="21"/>
        </w:rPr>
        <w:t xml:space="preserve"> 监造、包装、储存、运输、安装</w:t>
      </w:r>
      <w:bookmarkEnd w:id="54"/>
      <w:bookmarkEnd w:id="55"/>
      <w:bookmarkEnd w:id="56"/>
      <w:r>
        <w:rPr>
          <w:rFonts w:hint="eastAsia" w:eastAsia="黑体"/>
          <w:b/>
          <w:bCs/>
          <w:szCs w:val="21"/>
        </w:rPr>
        <w:t>及质量保证</w:t>
      </w:r>
      <w:bookmarkEnd w:id="57"/>
      <w:bookmarkEnd w:id="58"/>
      <w:bookmarkEnd w:id="59"/>
      <w:bookmarkEnd w:id="60"/>
      <w:bookmarkEnd w:id="61"/>
      <w:bookmarkEnd w:id="62"/>
      <w:bookmarkEnd w:id="233"/>
    </w:p>
    <w:p w14:paraId="1621DF65">
      <w:pPr>
        <w:pStyle w:val="3"/>
        <w:spacing w:before="0" w:after="0" w:line="360" w:lineRule="auto"/>
        <w:rPr>
          <w:rFonts w:ascii="Times New Roman" w:hAnsi="Times New Roman" w:eastAsia="黑体"/>
          <w:b w:val="0"/>
          <w:bCs/>
          <w:szCs w:val="21"/>
        </w:rPr>
      </w:pPr>
      <w:bookmarkStart w:id="234" w:name="_Toc384341034"/>
      <w:bookmarkStart w:id="235" w:name="_Toc276490898"/>
      <w:bookmarkStart w:id="236" w:name="_Toc279695208"/>
      <w:bookmarkStart w:id="237" w:name="_Toc495916662"/>
      <w:bookmarkStart w:id="238" w:name="_Toc282433759"/>
      <w:bookmarkStart w:id="239" w:name="_Toc23348"/>
      <w:bookmarkStart w:id="240" w:name="_Toc72859334"/>
      <w:bookmarkStart w:id="241" w:name="_Toc229217012"/>
      <w:bookmarkStart w:id="242" w:name="_Toc282993360"/>
      <w:bookmarkStart w:id="243" w:name="_Toc276492370"/>
      <w:bookmarkStart w:id="244" w:name="_Toc53672785"/>
      <w:bookmarkStart w:id="245" w:name="_Toc472997247"/>
      <w:bookmarkStart w:id="246" w:name="_Toc200531202"/>
      <w:bookmarkStart w:id="247" w:name="_Toc471528253"/>
      <w:r>
        <w:rPr>
          <w:rFonts w:ascii="Times New Roman" w:hAnsi="Times New Roman" w:eastAsia="黑体"/>
          <w:b w:val="0"/>
          <w:bCs/>
          <w:szCs w:val="21"/>
        </w:rPr>
        <w:t>8.</w:t>
      </w:r>
      <w:r>
        <w:rPr>
          <w:rFonts w:hint="eastAsia" w:ascii="Times New Roman" w:hAnsi="Times New Roman" w:eastAsia="黑体"/>
          <w:b w:val="0"/>
          <w:bCs/>
          <w:szCs w:val="21"/>
        </w:rPr>
        <w:t>1 监造</w:t>
      </w:r>
      <w:bookmarkEnd w:id="234"/>
      <w:bookmarkEnd w:id="235"/>
      <w:bookmarkEnd w:id="236"/>
      <w:bookmarkEnd w:id="237"/>
      <w:bookmarkEnd w:id="238"/>
      <w:bookmarkEnd w:id="239"/>
      <w:bookmarkEnd w:id="240"/>
      <w:bookmarkEnd w:id="241"/>
      <w:bookmarkEnd w:id="242"/>
      <w:bookmarkEnd w:id="243"/>
    </w:p>
    <w:p w14:paraId="2C83E3A9">
      <w:pPr>
        <w:spacing w:line="360" w:lineRule="auto"/>
        <w:ind w:firstLine="420" w:firstLineChars="200"/>
        <w:rPr>
          <w:szCs w:val="21"/>
        </w:rPr>
      </w:pPr>
      <w:bookmarkStart w:id="248" w:name="_Toc282993361"/>
      <w:bookmarkStart w:id="249" w:name="_Toc276490918"/>
      <w:bookmarkStart w:id="250" w:name="_Toc279695209"/>
      <w:bookmarkStart w:id="251" w:name="_Toc276492436"/>
      <w:bookmarkStart w:id="252" w:name="_Toc282433760"/>
      <w:bookmarkStart w:id="253" w:name="_Toc282993364"/>
      <w:bookmarkStart w:id="254" w:name="_Toc276301528"/>
      <w:bookmarkStart w:id="255" w:name="_Toc384341035"/>
      <w:r>
        <w:rPr>
          <w:rFonts w:hint="eastAsia"/>
          <w:szCs w:val="21"/>
        </w:rPr>
        <w:t>1）</w:t>
      </w:r>
      <w:r>
        <w:rPr>
          <w:szCs w:val="21"/>
        </w:rPr>
        <w:t>投标方必须在签订合同后10天之内以书面形式提供</w:t>
      </w:r>
      <w:r>
        <w:rPr>
          <w:rFonts w:hint="eastAsia"/>
          <w:szCs w:val="21"/>
        </w:rPr>
        <w:t>所供设备的</w:t>
      </w:r>
      <w:r>
        <w:rPr>
          <w:szCs w:val="21"/>
        </w:rPr>
        <w:t>制造进度表。按照DL/T586-</w:t>
      </w:r>
      <w:r>
        <w:rPr>
          <w:rFonts w:hint="eastAsia"/>
          <w:szCs w:val="21"/>
        </w:rPr>
        <w:t>200</w:t>
      </w:r>
      <w:r>
        <w:rPr>
          <w:szCs w:val="21"/>
        </w:rPr>
        <w:t>5《电力设备用户监造导则》的要求，招标方可随时进厂监造。监造和检验人员有权了解生产过程、查询质量记录和参加各种试验。</w:t>
      </w:r>
      <w:bookmarkEnd w:id="248"/>
    </w:p>
    <w:p w14:paraId="5AC18630">
      <w:pPr>
        <w:spacing w:line="360" w:lineRule="auto"/>
        <w:ind w:firstLine="420" w:firstLineChars="200"/>
        <w:rPr>
          <w:szCs w:val="21"/>
        </w:rPr>
      </w:pPr>
      <w:bookmarkStart w:id="256" w:name="_Toc282993362"/>
      <w:r>
        <w:rPr>
          <w:rFonts w:hint="eastAsia"/>
          <w:szCs w:val="21"/>
        </w:rPr>
        <w:t>2）监造范围包括设备的设计、加工、制造、储运、材料采购、组装和试验等重要过程，关键部件的质量控制，进行见证、检验和审核。</w:t>
      </w:r>
      <w:bookmarkEnd w:id="256"/>
    </w:p>
    <w:p w14:paraId="4D45B754">
      <w:pPr>
        <w:spacing w:line="360" w:lineRule="auto"/>
        <w:ind w:firstLine="420" w:firstLineChars="200"/>
        <w:rPr>
          <w:szCs w:val="21"/>
        </w:rPr>
      </w:pPr>
      <w:bookmarkStart w:id="257" w:name="_Toc282993363"/>
      <w:r>
        <w:rPr>
          <w:rFonts w:hint="eastAsia"/>
          <w:szCs w:val="21"/>
        </w:rPr>
        <w:t>3）运行单位的工厂监造和检验工作，不减少投标方对产品的质量责任，监造和检验人员不签署任何质量证明。</w:t>
      </w:r>
      <w:bookmarkEnd w:id="257"/>
    </w:p>
    <w:p w14:paraId="0696EDD5">
      <w:pPr>
        <w:spacing w:line="360" w:lineRule="auto"/>
        <w:ind w:firstLine="420" w:firstLineChars="200"/>
        <w:rPr>
          <w:szCs w:val="21"/>
        </w:rPr>
      </w:pPr>
      <w:r>
        <w:rPr>
          <w:rFonts w:hint="eastAsia"/>
          <w:szCs w:val="21"/>
        </w:rPr>
        <w:t>4）投标方应在出厂前提前至少5个工作日书面通知招标方进行出厂试验监督。</w:t>
      </w:r>
    </w:p>
    <w:p w14:paraId="672EAF76">
      <w:pPr>
        <w:pStyle w:val="3"/>
        <w:spacing w:before="0" w:after="0" w:line="360" w:lineRule="auto"/>
        <w:rPr>
          <w:rFonts w:ascii="Times New Roman" w:hAnsi="Times New Roman" w:eastAsia="黑体"/>
          <w:b w:val="0"/>
          <w:bCs/>
          <w:szCs w:val="21"/>
        </w:rPr>
      </w:pPr>
      <w:bookmarkStart w:id="258" w:name="_Toc9060"/>
      <w:bookmarkStart w:id="259" w:name="_Toc495916663"/>
      <w:bookmarkStart w:id="260" w:name="_Toc229217013"/>
      <w:bookmarkStart w:id="261" w:name="_Toc72859335"/>
      <w:r>
        <w:rPr>
          <w:rFonts w:ascii="Times New Roman" w:hAnsi="Times New Roman" w:eastAsia="黑体"/>
          <w:b w:val="0"/>
          <w:bCs/>
          <w:szCs w:val="21"/>
        </w:rPr>
        <w:t>8.2</w:t>
      </w:r>
      <w:bookmarkEnd w:id="244"/>
      <w:bookmarkEnd w:id="245"/>
      <w:bookmarkEnd w:id="246"/>
      <w:bookmarkEnd w:id="247"/>
      <w:bookmarkEnd w:id="249"/>
      <w:bookmarkEnd w:id="250"/>
      <w:bookmarkEnd w:id="251"/>
      <w:bookmarkEnd w:id="252"/>
      <w:bookmarkEnd w:id="253"/>
      <w:bookmarkEnd w:id="254"/>
      <w:bookmarkEnd w:id="255"/>
      <w:bookmarkEnd w:id="258"/>
      <w:bookmarkEnd w:id="259"/>
      <w:r>
        <w:rPr>
          <w:rFonts w:hint="eastAsia" w:ascii="Times New Roman" w:hAnsi="Times New Roman" w:eastAsia="黑体"/>
          <w:b w:val="0"/>
          <w:bCs/>
          <w:szCs w:val="21"/>
        </w:rPr>
        <w:t xml:space="preserve"> </w:t>
      </w:r>
      <w:r>
        <w:rPr>
          <w:rFonts w:ascii="Times New Roman" w:hAnsi="Times New Roman" w:eastAsia="黑体"/>
          <w:b w:val="0"/>
          <w:bCs/>
          <w:szCs w:val="21"/>
        </w:rPr>
        <w:t>包装</w:t>
      </w:r>
      <w:bookmarkEnd w:id="260"/>
      <w:bookmarkEnd w:id="261"/>
    </w:p>
    <w:p w14:paraId="050E2CB8">
      <w:pPr>
        <w:spacing w:line="360" w:lineRule="auto"/>
        <w:ind w:firstLine="420" w:firstLineChars="200"/>
        <w:rPr>
          <w:szCs w:val="21"/>
        </w:rPr>
      </w:pPr>
      <w:bookmarkStart w:id="262" w:name="_Toc276301529"/>
      <w:bookmarkStart w:id="263" w:name="_Toc279695210"/>
      <w:bookmarkStart w:id="264" w:name="_Toc384341036"/>
      <w:bookmarkStart w:id="265" w:name="_Toc276492437"/>
      <w:bookmarkStart w:id="266" w:name="_Toc282993365"/>
      <w:bookmarkStart w:id="267" w:name="_Toc282433761"/>
      <w:bookmarkStart w:id="268" w:name="_Toc276490919"/>
      <w:r>
        <w:rPr>
          <w:szCs w:val="21"/>
        </w:rPr>
        <w:t>1）制造厂应根据双方商定好的标准和买方的实际运输条件，将</w:t>
      </w:r>
      <w:r>
        <w:rPr>
          <w:rFonts w:hint="eastAsia"/>
          <w:szCs w:val="21"/>
        </w:rPr>
        <w:t>无人机移动机巢（一体机）</w:t>
      </w:r>
      <w:r>
        <w:rPr>
          <w:szCs w:val="21"/>
        </w:rPr>
        <w:t>和所有零部件包装好，并将全套安装使用说明书，产品合格证明书、出厂试验记录、产品外形尺寸图、运输尺寸图、产品拆卸件一览表、装箱单、铭牌图或铭牌标志图及备件一览表等包装好，防止受潮。从制造厂发货至买方收到期间，设备和资料应完好无损。</w:t>
      </w:r>
    </w:p>
    <w:p w14:paraId="0BD64313">
      <w:pPr>
        <w:spacing w:line="360" w:lineRule="auto"/>
        <w:ind w:firstLine="420" w:firstLineChars="200"/>
        <w:rPr>
          <w:szCs w:val="21"/>
        </w:rPr>
      </w:pPr>
      <w:r>
        <w:rPr>
          <w:szCs w:val="21"/>
        </w:rPr>
        <w:t>2）包装箱应连续编号，不能有重号。</w:t>
      </w:r>
    </w:p>
    <w:p w14:paraId="35D7D42B">
      <w:pPr>
        <w:spacing w:line="360" w:lineRule="auto"/>
        <w:ind w:firstLine="420" w:firstLineChars="200"/>
        <w:rPr>
          <w:szCs w:val="21"/>
        </w:rPr>
      </w:pPr>
      <w:r>
        <w:rPr>
          <w:szCs w:val="21"/>
        </w:rPr>
        <w:t>设备、零部件、材料启运前投标方应按下述内容在箱面上写不褪色的醒目标志：</w:t>
      </w:r>
    </w:p>
    <w:p w14:paraId="33F34C2A">
      <w:pPr>
        <w:spacing w:line="360" w:lineRule="auto"/>
        <w:ind w:firstLine="420" w:firstLineChars="200"/>
        <w:rPr>
          <w:szCs w:val="21"/>
        </w:rPr>
      </w:pPr>
      <w:r>
        <w:rPr>
          <w:szCs w:val="21"/>
        </w:rPr>
        <w:t>a.合同号；</w:t>
      </w:r>
    </w:p>
    <w:p w14:paraId="17BDB93B">
      <w:pPr>
        <w:spacing w:line="360" w:lineRule="auto"/>
        <w:ind w:firstLine="420" w:firstLineChars="200"/>
        <w:rPr>
          <w:szCs w:val="21"/>
        </w:rPr>
      </w:pPr>
      <w:r>
        <w:rPr>
          <w:szCs w:val="21"/>
        </w:rPr>
        <w:t>b.装船（海运）标志；</w:t>
      </w:r>
    </w:p>
    <w:p w14:paraId="6477DB55">
      <w:pPr>
        <w:spacing w:line="360" w:lineRule="auto"/>
        <w:ind w:firstLine="420" w:firstLineChars="200"/>
        <w:rPr>
          <w:szCs w:val="21"/>
        </w:rPr>
      </w:pPr>
      <w:r>
        <w:rPr>
          <w:szCs w:val="21"/>
        </w:rPr>
        <w:t>c.目的港（海运）或站名称；</w:t>
      </w:r>
    </w:p>
    <w:p w14:paraId="65262FFB">
      <w:pPr>
        <w:spacing w:line="360" w:lineRule="auto"/>
        <w:ind w:firstLine="420" w:firstLineChars="200"/>
        <w:rPr>
          <w:szCs w:val="21"/>
        </w:rPr>
      </w:pPr>
      <w:r>
        <w:rPr>
          <w:szCs w:val="21"/>
        </w:rPr>
        <w:t>d.收货人及代码；</w:t>
      </w:r>
    </w:p>
    <w:p w14:paraId="050BA3CD">
      <w:pPr>
        <w:spacing w:line="360" w:lineRule="auto"/>
        <w:ind w:firstLine="420" w:firstLineChars="200"/>
        <w:rPr>
          <w:szCs w:val="21"/>
        </w:rPr>
      </w:pPr>
      <w:r>
        <w:rPr>
          <w:szCs w:val="21"/>
        </w:rPr>
        <w:t>e.设备名称和项目号；</w:t>
      </w:r>
    </w:p>
    <w:p w14:paraId="2A97AD5D">
      <w:pPr>
        <w:spacing w:line="360" w:lineRule="auto"/>
        <w:ind w:firstLine="420" w:firstLineChars="200"/>
        <w:rPr>
          <w:szCs w:val="21"/>
        </w:rPr>
      </w:pPr>
      <w:r>
        <w:rPr>
          <w:szCs w:val="21"/>
        </w:rPr>
        <w:t>f.箱号；</w:t>
      </w:r>
    </w:p>
    <w:p w14:paraId="17E2A3FA">
      <w:pPr>
        <w:spacing w:line="360" w:lineRule="auto"/>
        <w:ind w:firstLine="420" w:firstLineChars="200"/>
        <w:rPr>
          <w:szCs w:val="21"/>
        </w:rPr>
      </w:pPr>
      <w:r>
        <w:rPr>
          <w:szCs w:val="21"/>
        </w:rPr>
        <w:t>g.毛重与净重；</w:t>
      </w:r>
    </w:p>
    <w:p w14:paraId="6CB96377">
      <w:pPr>
        <w:spacing w:line="360" w:lineRule="auto"/>
        <w:ind w:firstLine="420" w:firstLineChars="200"/>
        <w:rPr>
          <w:szCs w:val="21"/>
        </w:rPr>
      </w:pPr>
      <w:r>
        <w:rPr>
          <w:szCs w:val="21"/>
        </w:rPr>
        <w:t>h.外形尺寸；</w:t>
      </w:r>
    </w:p>
    <w:p w14:paraId="1F29CE88">
      <w:pPr>
        <w:spacing w:line="360" w:lineRule="auto"/>
        <w:ind w:firstLine="420" w:firstLineChars="200"/>
        <w:rPr>
          <w:szCs w:val="21"/>
        </w:rPr>
      </w:pPr>
      <w:r>
        <w:rPr>
          <w:szCs w:val="21"/>
        </w:rPr>
        <w:t>i.在设备的包装箱外面应标上“重心”、“起吊点”、“小心搬运”、“正面向上”、“防止受潮”、“勿倒”、“勿倾斜”、“防火”等字样。</w:t>
      </w:r>
    </w:p>
    <w:p w14:paraId="21E50C74">
      <w:pPr>
        <w:spacing w:line="360" w:lineRule="auto"/>
        <w:ind w:firstLine="420" w:firstLineChars="200"/>
        <w:rPr>
          <w:szCs w:val="21"/>
        </w:rPr>
      </w:pPr>
      <w:r>
        <w:rPr>
          <w:szCs w:val="21"/>
        </w:rPr>
        <w:t>3）制造厂提供的技术文件的包装内外表面上应有如下中文标志：</w:t>
      </w:r>
    </w:p>
    <w:p w14:paraId="6B1B77D5">
      <w:pPr>
        <w:spacing w:line="360" w:lineRule="auto"/>
        <w:ind w:firstLine="420" w:firstLineChars="200"/>
        <w:rPr>
          <w:szCs w:val="21"/>
        </w:rPr>
      </w:pPr>
      <w:r>
        <w:rPr>
          <w:szCs w:val="21"/>
        </w:rPr>
        <w:t>a.合同号；</w:t>
      </w:r>
    </w:p>
    <w:p w14:paraId="17D12157">
      <w:pPr>
        <w:spacing w:line="360" w:lineRule="auto"/>
        <w:ind w:firstLine="420" w:firstLineChars="200"/>
        <w:rPr>
          <w:szCs w:val="21"/>
        </w:rPr>
      </w:pPr>
      <w:r>
        <w:rPr>
          <w:szCs w:val="21"/>
        </w:rPr>
        <w:t>b.收货人；</w:t>
      </w:r>
    </w:p>
    <w:p w14:paraId="4CF8BCEE">
      <w:pPr>
        <w:spacing w:line="360" w:lineRule="auto"/>
        <w:ind w:firstLine="420" w:firstLineChars="200"/>
        <w:rPr>
          <w:szCs w:val="21"/>
        </w:rPr>
      </w:pPr>
      <w:r>
        <w:rPr>
          <w:szCs w:val="21"/>
        </w:rPr>
        <w:t>c.目的地；</w:t>
      </w:r>
    </w:p>
    <w:p w14:paraId="7D74C462">
      <w:pPr>
        <w:spacing w:line="360" w:lineRule="auto"/>
        <w:ind w:firstLine="420" w:firstLineChars="200"/>
        <w:rPr>
          <w:szCs w:val="21"/>
        </w:rPr>
      </w:pPr>
      <w:r>
        <w:rPr>
          <w:szCs w:val="21"/>
        </w:rPr>
        <w:t>d.毛重；</w:t>
      </w:r>
    </w:p>
    <w:p w14:paraId="039EE036">
      <w:pPr>
        <w:spacing w:line="360" w:lineRule="auto"/>
        <w:ind w:firstLine="420" w:firstLineChars="200"/>
        <w:rPr>
          <w:szCs w:val="21"/>
        </w:rPr>
      </w:pPr>
      <w:r>
        <w:rPr>
          <w:szCs w:val="21"/>
        </w:rPr>
        <w:t>e.箱号。</w:t>
      </w:r>
    </w:p>
    <w:p w14:paraId="010C2DCB">
      <w:pPr>
        <w:spacing w:line="360" w:lineRule="auto"/>
        <w:ind w:firstLine="420" w:firstLineChars="200"/>
        <w:rPr>
          <w:szCs w:val="21"/>
        </w:rPr>
      </w:pPr>
      <w:r>
        <w:rPr>
          <w:rFonts w:hint="eastAsia"/>
          <w:szCs w:val="21"/>
        </w:rPr>
        <w:t>4</w:t>
      </w:r>
      <w:r>
        <w:rPr>
          <w:szCs w:val="21"/>
        </w:rPr>
        <w:t>）在设备启运后一周内，制造厂应以最快捷的方式通知买方以下内容：</w:t>
      </w:r>
    </w:p>
    <w:p w14:paraId="4B4584BC">
      <w:pPr>
        <w:spacing w:line="360" w:lineRule="auto"/>
        <w:ind w:firstLine="420" w:firstLineChars="200"/>
        <w:rPr>
          <w:szCs w:val="21"/>
        </w:rPr>
      </w:pPr>
      <w:r>
        <w:rPr>
          <w:szCs w:val="21"/>
        </w:rPr>
        <w:t>a.设备名称；</w:t>
      </w:r>
    </w:p>
    <w:p w14:paraId="4501FEC8">
      <w:pPr>
        <w:spacing w:line="360" w:lineRule="auto"/>
        <w:ind w:firstLine="420" w:firstLineChars="200"/>
        <w:rPr>
          <w:szCs w:val="21"/>
        </w:rPr>
      </w:pPr>
      <w:r>
        <w:rPr>
          <w:szCs w:val="21"/>
        </w:rPr>
        <w:t>b.件数、件号、重量；</w:t>
      </w:r>
    </w:p>
    <w:p w14:paraId="789825D4">
      <w:pPr>
        <w:spacing w:line="360" w:lineRule="auto"/>
        <w:ind w:firstLine="420" w:firstLineChars="200"/>
        <w:rPr>
          <w:szCs w:val="21"/>
        </w:rPr>
      </w:pPr>
      <w:r>
        <w:rPr>
          <w:szCs w:val="21"/>
        </w:rPr>
        <w:t>c.合同号；</w:t>
      </w:r>
    </w:p>
    <w:p w14:paraId="7FF03AC9">
      <w:pPr>
        <w:spacing w:line="360" w:lineRule="auto"/>
        <w:ind w:firstLine="420" w:firstLineChars="200"/>
        <w:rPr>
          <w:szCs w:val="21"/>
        </w:rPr>
      </w:pPr>
      <w:r>
        <w:rPr>
          <w:szCs w:val="21"/>
        </w:rPr>
        <w:t>d.货运单号；</w:t>
      </w:r>
    </w:p>
    <w:p w14:paraId="3E0C2C21">
      <w:pPr>
        <w:spacing w:line="360" w:lineRule="auto"/>
        <w:ind w:firstLine="420" w:firstLineChars="200"/>
        <w:rPr>
          <w:szCs w:val="21"/>
        </w:rPr>
      </w:pPr>
      <w:r>
        <w:rPr>
          <w:szCs w:val="21"/>
        </w:rPr>
        <w:t>e.达到港（站）；</w:t>
      </w:r>
    </w:p>
    <w:p w14:paraId="7405B23F">
      <w:pPr>
        <w:spacing w:line="360" w:lineRule="auto"/>
        <w:ind w:firstLine="420" w:firstLineChars="200"/>
        <w:rPr>
          <w:szCs w:val="21"/>
        </w:rPr>
      </w:pPr>
      <w:r>
        <w:rPr>
          <w:szCs w:val="21"/>
        </w:rPr>
        <w:t>f.设备发出日期。</w:t>
      </w:r>
    </w:p>
    <w:p w14:paraId="199406F0">
      <w:pPr>
        <w:spacing w:line="360" w:lineRule="auto"/>
        <w:ind w:firstLine="420" w:firstLineChars="200"/>
        <w:rPr>
          <w:szCs w:val="21"/>
        </w:rPr>
      </w:pPr>
      <w:r>
        <w:rPr>
          <w:rFonts w:hint="eastAsia"/>
          <w:szCs w:val="21"/>
        </w:rPr>
        <w:t>5</w:t>
      </w:r>
      <w:r>
        <w:rPr>
          <w:szCs w:val="21"/>
        </w:rPr>
        <w:t>）所有部件的装运方式均应便于卸货、操作和现场就位，标有千斤顶支架位置的起吊图和安装图，应与装运文件一起提供。</w:t>
      </w:r>
    </w:p>
    <w:p w14:paraId="5EDAD5F7">
      <w:pPr>
        <w:spacing w:line="360" w:lineRule="auto"/>
        <w:ind w:firstLine="420" w:firstLineChars="200"/>
        <w:rPr>
          <w:szCs w:val="21"/>
        </w:rPr>
      </w:pPr>
      <w:r>
        <w:rPr>
          <w:rFonts w:hint="eastAsia"/>
          <w:szCs w:val="21"/>
        </w:rPr>
        <w:t>6</w:t>
      </w:r>
      <w:r>
        <w:rPr>
          <w:szCs w:val="21"/>
        </w:rPr>
        <w:t>）任何在装运中可能丢失的成品应用箱式包装或捆成一束，并标志以清晰的记号以便识别。</w:t>
      </w:r>
    </w:p>
    <w:p w14:paraId="0C4F4817">
      <w:pPr>
        <w:adjustRightInd w:val="0"/>
        <w:snapToGrid w:val="0"/>
        <w:spacing w:line="360" w:lineRule="auto"/>
        <w:ind w:firstLine="420" w:firstLineChars="200"/>
        <w:rPr>
          <w:szCs w:val="21"/>
        </w:rPr>
      </w:pPr>
      <w:r>
        <w:rPr>
          <w:rFonts w:hint="eastAsia"/>
          <w:szCs w:val="21"/>
        </w:rPr>
        <w:t>7</w:t>
      </w:r>
      <w:r>
        <w:rPr>
          <w:szCs w:val="21"/>
        </w:rPr>
        <w:t>）运输、贮存直到安装时应保护</w:t>
      </w:r>
      <w:r>
        <w:rPr>
          <w:rFonts w:hint="eastAsia"/>
          <w:szCs w:val="21"/>
        </w:rPr>
        <w:t>无人机移动机巢</w:t>
      </w:r>
      <w:r>
        <w:rPr>
          <w:szCs w:val="21"/>
        </w:rPr>
        <w:t>所有组、部件不得损坏、不得进水和受潮。</w:t>
      </w:r>
      <w:r>
        <w:rPr>
          <w:rFonts w:hint="eastAsia"/>
          <w:szCs w:val="21"/>
        </w:rPr>
        <w:t>投标方所供的设备和附件，在货运途中需外包防雨防潮胶袋，用纸皮箱包封运输，纸皮箱间需加塞泡沫防震层，采取有效的防雨、防潮、防震措施，以适应远途运输的要求。</w:t>
      </w:r>
    </w:p>
    <w:p w14:paraId="588D4849">
      <w:pPr>
        <w:spacing w:line="360" w:lineRule="auto"/>
        <w:ind w:firstLine="420" w:firstLineChars="200"/>
        <w:rPr>
          <w:szCs w:val="21"/>
        </w:rPr>
      </w:pPr>
      <w:r>
        <w:rPr>
          <w:rFonts w:hint="eastAsia"/>
          <w:szCs w:val="21"/>
        </w:rPr>
        <w:t>8）所有设备分别包装、装箱、或采取其他防护措施，以避免设备在运输过程中散失、损坏或被盗。</w:t>
      </w:r>
    </w:p>
    <w:p w14:paraId="3F1AFF9F">
      <w:pPr>
        <w:pStyle w:val="3"/>
        <w:spacing w:before="0" w:after="0" w:line="360" w:lineRule="auto"/>
        <w:rPr>
          <w:rFonts w:ascii="Times New Roman" w:hAnsi="Times New Roman" w:eastAsia="黑体"/>
          <w:b w:val="0"/>
          <w:bCs/>
          <w:szCs w:val="21"/>
        </w:rPr>
      </w:pPr>
      <w:bookmarkStart w:id="269" w:name="_Toc229217014"/>
      <w:bookmarkStart w:id="270" w:name="_Toc12213"/>
      <w:bookmarkStart w:id="271" w:name="_Toc72859336"/>
      <w:bookmarkStart w:id="272" w:name="_Toc495916664"/>
      <w:r>
        <w:rPr>
          <w:rFonts w:ascii="Times New Roman" w:hAnsi="Times New Roman" w:eastAsia="黑体"/>
          <w:b w:val="0"/>
          <w:bCs/>
          <w:szCs w:val="21"/>
        </w:rPr>
        <w:t>8</w:t>
      </w:r>
      <w:r>
        <w:rPr>
          <w:rFonts w:hint="eastAsia" w:ascii="Times New Roman" w:hAnsi="Times New Roman" w:eastAsia="黑体"/>
          <w:b w:val="0"/>
          <w:bCs/>
          <w:szCs w:val="21"/>
        </w:rPr>
        <w:t>.3 储存与运输</w:t>
      </w:r>
      <w:bookmarkEnd w:id="262"/>
      <w:bookmarkEnd w:id="263"/>
      <w:bookmarkEnd w:id="264"/>
      <w:bookmarkEnd w:id="265"/>
      <w:bookmarkEnd w:id="266"/>
      <w:bookmarkEnd w:id="267"/>
      <w:bookmarkEnd w:id="268"/>
      <w:bookmarkEnd w:id="269"/>
      <w:bookmarkEnd w:id="270"/>
      <w:bookmarkEnd w:id="271"/>
      <w:bookmarkEnd w:id="272"/>
    </w:p>
    <w:p w14:paraId="09CD4E35">
      <w:pPr>
        <w:spacing w:line="360" w:lineRule="auto"/>
        <w:ind w:firstLine="420" w:firstLineChars="200"/>
        <w:rPr>
          <w:szCs w:val="21"/>
        </w:rPr>
      </w:pPr>
      <w:r>
        <w:rPr>
          <w:rFonts w:hint="eastAsia"/>
          <w:szCs w:val="21"/>
        </w:rPr>
        <w:t>1）</w:t>
      </w:r>
      <w:r>
        <w:rPr>
          <w:szCs w:val="21"/>
        </w:rPr>
        <w:t>制造厂负责将设备安全地运到运行单位指定地点，并负责设备卸车落地。制造厂应做到使设备在任何运输过程中不受损坏。制造厂应考虑到设备在船运和陆运运输中，可能受到的最大加速度所产生的冲击力而不松动、不损坏、不变形。</w:t>
      </w:r>
    </w:p>
    <w:p w14:paraId="243DF9C2">
      <w:pPr>
        <w:spacing w:line="360" w:lineRule="auto"/>
        <w:ind w:firstLine="420" w:firstLineChars="200"/>
        <w:rPr>
          <w:szCs w:val="21"/>
        </w:rPr>
      </w:pPr>
      <w:r>
        <w:rPr>
          <w:rFonts w:hint="eastAsia"/>
          <w:szCs w:val="21"/>
        </w:rPr>
        <w:t>2）</w:t>
      </w:r>
      <w:r>
        <w:rPr>
          <w:szCs w:val="21"/>
        </w:rPr>
        <w:t>所有组、部件在装运时必须做到便于卸货、搬运和现场安装。为了能正确搬运和安装，在必要处应提供吊钩或起吊设施，并提供吊索布置图。</w:t>
      </w:r>
    </w:p>
    <w:p w14:paraId="78A34B49">
      <w:pPr>
        <w:spacing w:line="360" w:lineRule="auto"/>
        <w:ind w:firstLine="420" w:firstLineChars="200"/>
        <w:rPr>
          <w:szCs w:val="21"/>
        </w:rPr>
      </w:pPr>
      <w:r>
        <w:rPr>
          <w:rFonts w:hint="eastAsia"/>
          <w:szCs w:val="21"/>
        </w:rPr>
        <w:t>3）</w:t>
      </w:r>
      <w:r>
        <w:rPr>
          <w:szCs w:val="21"/>
        </w:rPr>
        <w:t>备品备件、专用工具和仪表应随</w:t>
      </w:r>
      <w:r>
        <w:rPr>
          <w:rFonts w:hint="eastAsia"/>
          <w:szCs w:val="21"/>
        </w:rPr>
        <w:t>无人机移动机巢</w:t>
      </w:r>
      <w:r>
        <w:rPr>
          <w:szCs w:val="21"/>
        </w:rPr>
        <w:t>同时装运，但必须单独包装，并明显标记，以便与提供的其它设备相区别。</w:t>
      </w:r>
    </w:p>
    <w:p w14:paraId="2B8C181F">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4）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3886269E">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5）从投标方到用户方指定的目的地的运输由投标方负责。</w:t>
      </w:r>
    </w:p>
    <w:p w14:paraId="0D844E92">
      <w:pPr>
        <w:pStyle w:val="3"/>
        <w:spacing w:before="0" w:after="0" w:line="360" w:lineRule="auto"/>
        <w:rPr>
          <w:rFonts w:ascii="Times New Roman" w:hAnsi="Times New Roman" w:eastAsia="黑体"/>
          <w:b w:val="0"/>
          <w:bCs/>
          <w:szCs w:val="21"/>
        </w:rPr>
      </w:pPr>
      <w:bookmarkStart w:id="273" w:name="_Toc495916665"/>
      <w:bookmarkStart w:id="274" w:name="_Toc24272"/>
      <w:bookmarkStart w:id="275" w:name="_Toc72859337"/>
      <w:bookmarkStart w:id="276" w:name="_Toc229217015"/>
      <w:r>
        <w:rPr>
          <w:rFonts w:ascii="Times New Roman" w:hAnsi="Times New Roman" w:eastAsia="黑体"/>
          <w:b w:val="0"/>
          <w:bCs/>
          <w:szCs w:val="21"/>
        </w:rPr>
        <w:t>8</w:t>
      </w:r>
      <w:r>
        <w:rPr>
          <w:rFonts w:hint="eastAsia" w:ascii="Times New Roman" w:hAnsi="Times New Roman" w:eastAsia="黑体"/>
          <w:b w:val="0"/>
          <w:bCs/>
          <w:szCs w:val="21"/>
        </w:rPr>
        <w:t>.4</w:t>
      </w:r>
      <w:bookmarkStart w:id="277" w:name="_Toc282433762"/>
      <w:bookmarkStart w:id="278" w:name="_Toc279695211"/>
      <w:bookmarkStart w:id="279" w:name="_Toc384341037"/>
      <w:bookmarkStart w:id="280" w:name="_Toc276301530"/>
      <w:bookmarkStart w:id="281" w:name="_Toc276490920"/>
      <w:bookmarkStart w:id="282" w:name="_Toc276492438"/>
      <w:bookmarkStart w:id="283" w:name="_Toc282993366"/>
      <w:r>
        <w:rPr>
          <w:rFonts w:hint="eastAsia" w:ascii="Times New Roman" w:hAnsi="Times New Roman" w:eastAsia="黑体"/>
          <w:b w:val="0"/>
          <w:bCs/>
          <w:szCs w:val="21"/>
        </w:rPr>
        <w:t xml:space="preserve"> 安装</w:t>
      </w:r>
      <w:bookmarkEnd w:id="273"/>
      <w:bookmarkEnd w:id="274"/>
      <w:bookmarkEnd w:id="275"/>
      <w:bookmarkEnd w:id="277"/>
      <w:bookmarkEnd w:id="278"/>
      <w:bookmarkEnd w:id="279"/>
      <w:bookmarkEnd w:id="280"/>
      <w:bookmarkEnd w:id="281"/>
      <w:bookmarkEnd w:id="282"/>
      <w:bookmarkEnd w:id="283"/>
      <w:r>
        <w:rPr>
          <w:rFonts w:hint="eastAsia" w:ascii="Times New Roman" w:hAnsi="Times New Roman" w:eastAsia="黑体"/>
          <w:b w:val="0"/>
          <w:bCs/>
          <w:szCs w:val="21"/>
        </w:rPr>
        <w:t>及调试</w:t>
      </w:r>
      <w:bookmarkEnd w:id="276"/>
    </w:p>
    <w:p w14:paraId="27C70258">
      <w:pPr>
        <w:spacing w:line="360" w:lineRule="auto"/>
        <w:ind w:firstLine="420" w:firstLineChars="200"/>
        <w:rPr>
          <w:szCs w:val="21"/>
        </w:rPr>
      </w:pPr>
      <w:r>
        <w:rPr>
          <w:rFonts w:hint="eastAsia"/>
          <w:szCs w:val="21"/>
        </w:rPr>
        <w:t>制造厂在安装和启动时应安排技术人员免费提供现场安装及调试服务，并有对运行人员提供相关培训的义务。</w:t>
      </w:r>
    </w:p>
    <w:p w14:paraId="18B1B281">
      <w:pPr>
        <w:pStyle w:val="3"/>
        <w:spacing w:before="0" w:after="0" w:line="360" w:lineRule="auto"/>
        <w:rPr>
          <w:rFonts w:ascii="Times New Roman" w:hAnsi="Times New Roman" w:eastAsia="黑体"/>
          <w:b w:val="0"/>
          <w:bCs/>
          <w:szCs w:val="21"/>
        </w:rPr>
      </w:pPr>
      <w:bookmarkStart w:id="284" w:name="_Toc495916666"/>
      <w:bookmarkStart w:id="285" w:name="_Toc72859338"/>
      <w:bookmarkStart w:id="286" w:name="_Toc282433763"/>
      <w:bookmarkStart w:id="287" w:name="_Toc3400"/>
      <w:bookmarkStart w:id="288" w:name="_Toc229217016"/>
      <w:bookmarkStart w:id="289" w:name="_Toc282993367"/>
      <w:bookmarkStart w:id="290" w:name="_Toc384341038"/>
      <w:r>
        <w:rPr>
          <w:rFonts w:ascii="Times New Roman" w:hAnsi="Times New Roman" w:eastAsia="黑体"/>
          <w:b w:val="0"/>
          <w:bCs/>
          <w:szCs w:val="21"/>
        </w:rPr>
        <w:t>8</w:t>
      </w:r>
      <w:r>
        <w:rPr>
          <w:rFonts w:hint="eastAsia" w:ascii="Times New Roman" w:hAnsi="Times New Roman" w:eastAsia="黑体"/>
          <w:b w:val="0"/>
          <w:bCs/>
          <w:szCs w:val="21"/>
        </w:rPr>
        <w:t>.5 质量保证</w:t>
      </w:r>
      <w:bookmarkEnd w:id="284"/>
      <w:bookmarkEnd w:id="285"/>
      <w:bookmarkEnd w:id="286"/>
      <w:bookmarkEnd w:id="287"/>
      <w:bookmarkEnd w:id="288"/>
      <w:bookmarkEnd w:id="289"/>
      <w:bookmarkEnd w:id="290"/>
    </w:p>
    <w:p w14:paraId="7419ABBE">
      <w:pPr>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1）全部设备必须是全新的，持久耐用的，应满足作为一个完整产品所能满足的全部要求。投标方应保证设备在规定的使用条件下运行、并按使用说明书进行安装和维护、预期寿命应不少于5年</w:t>
      </w:r>
      <w:r>
        <w:rPr>
          <w:szCs w:val="21"/>
        </w:rPr>
        <w:t>。</w:t>
      </w:r>
    </w:p>
    <w:p w14:paraId="17DE90A9">
      <w:pPr>
        <w:spacing w:line="360" w:lineRule="auto"/>
        <w:ind w:firstLine="420" w:firstLineChars="200"/>
        <w:rPr>
          <w:szCs w:val="21"/>
        </w:rPr>
      </w:pPr>
      <w:r>
        <w:rPr>
          <w:rFonts w:hint="eastAsia"/>
          <w:szCs w:val="21"/>
        </w:rPr>
        <w:t>2）设备的质保期为自对账单全部设备到货验收合格并移交之日起不短于正常运行36个月内（供方承诺的质保期若长于上述时间，则按承诺时间执行）。质保期之后如发生产品质量原因导致的损坏，投标方应免费更换或检修；如发生非产品质量原因导致的损坏，投标方应及时提供维修部件，并按最近的投标价提供。</w:t>
      </w:r>
    </w:p>
    <w:p w14:paraId="506067F4">
      <w:pPr>
        <w:spacing w:line="360" w:lineRule="auto"/>
        <w:ind w:firstLine="420" w:firstLineChars="200"/>
        <w:rPr>
          <w:szCs w:val="21"/>
        </w:rPr>
      </w:pPr>
      <w:r>
        <w:rPr>
          <w:rFonts w:hint="eastAsia"/>
          <w:szCs w:val="21"/>
        </w:rPr>
        <w:t>3）订购的新型产品除应满足本技术规范外，投标方还应提供该产品的鉴定证书。</w:t>
      </w:r>
    </w:p>
    <w:p w14:paraId="1D80DD33">
      <w:pPr>
        <w:spacing w:line="360" w:lineRule="auto"/>
        <w:ind w:firstLine="420" w:firstLineChars="200"/>
        <w:rPr>
          <w:szCs w:val="21"/>
        </w:rPr>
      </w:pPr>
      <w:r>
        <w:rPr>
          <w:rFonts w:hint="eastAsia"/>
          <w:szCs w:val="21"/>
        </w:rPr>
        <w:t>4）投标方应保证制造过程中的所有工艺、材料试验等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均应符合本规范的规定。若需根据运行经验指定投标方提供某种外购零部件，投标方应积极配合。</w:t>
      </w:r>
    </w:p>
    <w:p w14:paraId="73B2B408">
      <w:pPr>
        <w:adjustRightInd w:val="0"/>
        <w:snapToGrid w:val="0"/>
        <w:spacing w:line="360" w:lineRule="auto"/>
        <w:ind w:firstLine="420" w:firstLineChars="200"/>
        <w:rPr>
          <w:szCs w:val="21"/>
        </w:rPr>
      </w:pPr>
      <w:r>
        <w:rPr>
          <w:rFonts w:hint="eastAsia"/>
          <w:szCs w:val="21"/>
        </w:rPr>
        <w:t>5）附属及配套设备必须满足有关行业标准的要求，并提供试验报告和产品合格证。</w:t>
      </w:r>
      <w:r>
        <w:rPr>
          <w:rFonts w:hint="eastAsia" w:ascii="宋体" w:hAnsi="宋体" w:cs="宋体"/>
          <w:szCs w:val="21"/>
        </w:rPr>
        <w:t>投标方应根据国家标准和制造厂标准进行出厂试验，对其所供的设备进行全面的检查与试验，并提供出厂试验报告。</w:t>
      </w:r>
    </w:p>
    <w:p w14:paraId="29B19430">
      <w:pPr>
        <w:spacing w:line="360" w:lineRule="auto"/>
        <w:ind w:firstLine="420" w:firstLineChars="200"/>
        <w:rPr>
          <w:szCs w:val="21"/>
        </w:rPr>
      </w:pPr>
      <w:r>
        <w:rPr>
          <w:rFonts w:hint="eastAsia"/>
          <w:szCs w:val="21"/>
        </w:rPr>
        <w:t>6）投标方应有遵守本标准中各条款和工作项目的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1C8EC3E4">
      <w:pPr>
        <w:pStyle w:val="384"/>
        <w:spacing w:line="360" w:lineRule="auto"/>
        <w:ind w:firstLine="420" w:firstLineChars="200"/>
      </w:pPr>
      <w:r>
        <w:rPr>
          <w:rFonts w:hint="eastAsia"/>
        </w:rPr>
        <w:t>7）</w:t>
      </w:r>
      <w:r>
        <w:rPr>
          <w:rFonts w:hint="eastAsia" w:ascii="宋体" w:hAnsi="宋体" w:cs="宋体"/>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2BFDBC20">
      <w:pPr>
        <w:pStyle w:val="3"/>
        <w:spacing w:before="0" w:after="0" w:line="360" w:lineRule="auto"/>
        <w:rPr>
          <w:rFonts w:ascii="Times New Roman" w:hAnsi="Times New Roman" w:eastAsia="黑体"/>
          <w:b w:val="0"/>
          <w:bCs/>
          <w:szCs w:val="21"/>
        </w:rPr>
      </w:pPr>
      <w:bookmarkStart w:id="291" w:name="_Toc29281"/>
      <w:bookmarkStart w:id="292" w:name="_Toc1296"/>
      <w:bookmarkStart w:id="293" w:name="_Toc229217017"/>
      <w:bookmarkStart w:id="294" w:name="_Toc72859339"/>
      <w:bookmarkStart w:id="295" w:name="_Toc26296"/>
      <w:r>
        <w:rPr>
          <w:rFonts w:ascii="Times New Roman" w:hAnsi="Times New Roman" w:eastAsia="黑体"/>
          <w:b w:val="0"/>
          <w:bCs/>
          <w:szCs w:val="21"/>
        </w:rPr>
        <w:t>8</w:t>
      </w:r>
      <w:r>
        <w:rPr>
          <w:rFonts w:hint="eastAsia" w:ascii="Times New Roman" w:hAnsi="Times New Roman" w:eastAsia="黑体"/>
          <w:b w:val="0"/>
          <w:bCs/>
          <w:szCs w:val="21"/>
        </w:rPr>
        <w:t>.6</w:t>
      </w:r>
      <w:r>
        <w:rPr>
          <w:rFonts w:ascii="Times New Roman" w:hAnsi="Times New Roman" w:eastAsia="黑体"/>
          <w:b w:val="0"/>
          <w:bCs/>
          <w:szCs w:val="21"/>
        </w:rPr>
        <w:t xml:space="preserve"> </w:t>
      </w:r>
      <w:r>
        <w:rPr>
          <w:rFonts w:hint="eastAsia" w:ascii="Times New Roman" w:hAnsi="Times New Roman" w:eastAsia="黑体"/>
          <w:b w:val="0"/>
          <w:bCs/>
          <w:szCs w:val="21"/>
        </w:rPr>
        <w:t>售后服务</w:t>
      </w:r>
      <w:bookmarkEnd w:id="291"/>
      <w:bookmarkEnd w:id="292"/>
      <w:bookmarkEnd w:id="293"/>
      <w:bookmarkEnd w:id="294"/>
      <w:bookmarkEnd w:id="295"/>
    </w:p>
    <w:p w14:paraId="4026D73D">
      <w:pPr>
        <w:spacing w:line="360" w:lineRule="auto"/>
        <w:ind w:firstLine="420" w:firstLineChars="200"/>
        <w:rPr>
          <w:szCs w:val="21"/>
        </w:rPr>
      </w:pPr>
      <w:r>
        <w:rPr>
          <w:szCs w:val="21"/>
        </w:rPr>
        <w:t>1）投标方应派代表到现场指导安装、调试和运行，并负责解决合同设备制造及性能等方面的有关问题，详细解答合同范围内招标方提出的问题。</w:t>
      </w:r>
    </w:p>
    <w:p w14:paraId="2D1C212B">
      <w:pPr>
        <w:spacing w:line="360" w:lineRule="auto"/>
        <w:ind w:firstLine="420" w:firstLineChars="200"/>
        <w:rPr>
          <w:szCs w:val="21"/>
        </w:rPr>
      </w:pPr>
      <w:r>
        <w:rPr>
          <w:szCs w:val="21"/>
        </w:rPr>
        <w:t>2）在产品质保期为</w:t>
      </w:r>
      <w:r>
        <w:rPr>
          <w:rFonts w:hint="eastAsia"/>
          <w:szCs w:val="21"/>
        </w:rPr>
        <w:t>3</w:t>
      </w:r>
      <w:r>
        <w:rPr>
          <w:szCs w:val="21"/>
        </w:rPr>
        <w:t>年，保质期内配件或设备损坏，由投标方负责免费修理或更换</w:t>
      </w:r>
      <w:r>
        <w:rPr>
          <w:rFonts w:hint="eastAsia"/>
          <w:szCs w:val="21"/>
        </w:rPr>
        <w:t>，保质期内涉及的系统软件维护、升级，由投标方负责免费完成；</w:t>
      </w:r>
      <w:r>
        <w:rPr>
          <w:szCs w:val="21"/>
        </w:rPr>
        <w:t>超过保质期有配件或设备损坏，投标方有优先提供配件和修理的义务；</w:t>
      </w:r>
    </w:p>
    <w:p w14:paraId="2B313894">
      <w:pPr>
        <w:spacing w:line="360" w:lineRule="auto"/>
        <w:ind w:firstLine="420" w:firstLineChars="200"/>
        <w:rPr>
          <w:szCs w:val="21"/>
        </w:rPr>
      </w:pPr>
      <w:r>
        <w:rPr>
          <w:szCs w:val="21"/>
        </w:rPr>
        <w:t>3）对招标方选购的与本合同设备有关的配套设备（如备品备件及专用工具等），投标方有提供技术配合的义务，并不由此而增加任何费用。投标方需填写5年内需正常更换的备件、工器具及数量由招标方选购，具体费用不需要厂家报价，待需要采购时由招标方与投标方商谈，未列的由厂家免费更换。</w:t>
      </w:r>
    </w:p>
    <w:p w14:paraId="1A5443F5">
      <w:pPr>
        <w:spacing w:line="360" w:lineRule="auto"/>
        <w:ind w:firstLine="420" w:firstLineChars="200"/>
        <w:rPr>
          <w:szCs w:val="21"/>
        </w:rPr>
      </w:pPr>
      <w:r>
        <w:rPr>
          <w:szCs w:val="21"/>
        </w:rPr>
        <w:t>4）投标方应提供</w:t>
      </w:r>
      <w:r>
        <w:rPr>
          <w:rFonts w:hint="eastAsia"/>
          <w:szCs w:val="21"/>
        </w:rPr>
        <w:t>全天候</w:t>
      </w:r>
      <w:r>
        <w:rPr>
          <w:szCs w:val="21"/>
        </w:rPr>
        <w:t>技术支持服务，包括设备使用状态、故障处理和远程支持。</w:t>
      </w:r>
    </w:p>
    <w:p w14:paraId="2DBFDEB4">
      <w:pPr>
        <w:spacing w:line="360" w:lineRule="auto"/>
        <w:ind w:firstLine="420" w:firstLineChars="200"/>
        <w:rPr>
          <w:szCs w:val="21"/>
        </w:rPr>
      </w:pPr>
      <w:r>
        <w:rPr>
          <w:szCs w:val="21"/>
        </w:rPr>
        <w:t>5）投诉处理保证：承诺在收到有关设备质量、服务质量或技术支持质量的投诉后立即作出反应，派专人赶赴现场处理，并向使用方提交有关处理报告。</w:t>
      </w:r>
    </w:p>
    <w:p w14:paraId="34CF6AEB">
      <w:pPr>
        <w:spacing w:line="360" w:lineRule="auto"/>
        <w:ind w:firstLine="420" w:firstLineChars="200"/>
        <w:rPr>
          <w:szCs w:val="21"/>
        </w:rPr>
      </w:pPr>
      <w:r>
        <w:rPr>
          <w:szCs w:val="21"/>
        </w:rPr>
        <w:t>6）装置投运后，招标方按年对装置的运行率进行统计，对于装置运行率低于9</w:t>
      </w:r>
      <w:r>
        <w:rPr>
          <w:rFonts w:hint="eastAsia"/>
          <w:szCs w:val="21"/>
        </w:rPr>
        <w:t>5</w:t>
      </w:r>
      <w:r>
        <w:rPr>
          <w:szCs w:val="21"/>
        </w:rPr>
        <w:t>%，招标方有权对质保金进行扣减、将装置质保期延长1年或要求投标方以其它形式承担相应违约责任。</w:t>
      </w:r>
    </w:p>
    <w:p w14:paraId="144596CF">
      <w:pPr>
        <w:spacing w:line="360" w:lineRule="auto"/>
        <w:ind w:firstLine="420" w:firstLineChars="200"/>
        <w:rPr>
          <w:szCs w:val="21"/>
        </w:rPr>
      </w:pPr>
      <w:r>
        <w:rPr>
          <w:szCs w:val="21"/>
        </w:rPr>
        <w:t>7）在质保期内，装置不能按条款规定实现本技术条件书约定的功能，投标方应查明原因，出具报告，如果是因装置或附属设备异常，则投标方负责免费更换该装置，并应根据投标方要求的时限完成更换。如果造成投标方其他损失的，投标方有权对质保金进行扣减或要求投标方以其它形式承担相应违约责任。</w:t>
      </w:r>
    </w:p>
    <w:p w14:paraId="4CB74A15">
      <w:pPr>
        <w:spacing w:line="360" w:lineRule="auto"/>
        <w:ind w:firstLine="420" w:firstLineChars="200"/>
        <w:rPr>
          <w:szCs w:val="21"/>
        </w:rPr>
      </w:pPr>
      <w:r>
        <w:rPr>
          <w:szCs w:val="21"/>
        </w:rPr>
        <w:t>8）系统诊断软件终身免费升级，并有规范的版本管理；</w:t>
      </w:r>
    </w:p>
    <w:p w14:paraId="2EA1DB07">
      <w:pPr>
        <w:spacing w:line="360" w:lineRule="auto"/>
        <w:ind w:firstLine="420" w:firstLineChars="200"/>
        <w:rPr>
          <w:szCs w:val="21"/>
        </w:rPr>
      </w:pPr>
      <w:r>
        <w:rPr>
          <w:szCs w:val="21"/>
        </w:rPr>
        <w:t>9）</w:t>
      </w:r>
      <w:r>
        <w:rPr>
          <w:rFonts w:hint="eastAsia"/>
          <w:szCs w:val="21"/>
        </w:rPr>
        <w:t>机巢由中标方</w:t>
      </w:r>
      <w:r>
        <w:rPr>
          <w:szCs w:val="21"/>
        </w:rPr>
        <w:t>每年定期现场校准及维护一次，</w:t>
      </w:r>
      <w:r>
        <w:rPr>
          <w:rFonts w:hint="eastAsia"/>
          <w:szCs w:val="21"/>
        </w:rPr>
        <w:t>如发现有设备异常情况</w:t>
      </w:r>
      <w:r>
        <w:rPr>
          <w:szCs w:val="21"/>
        </w:rPr>
        <w:t>，要求厂家根据招标方需要在现场免费对系统进行校准标定；</w:t>
      </w:r>
    </w:p>
    <w:p w14:paraId="125C5564">
      <w:pPr>
        <w:spacing w:line="360" w:lineRule="auto"/>
        <w:ind w:firstLine="420" w:firstLineChars="200"/>
        <w:rPr>
          <w:szCs w:val="21"/>
        </w:rPr>
      </w:pPr>
      <w:r>
        <w:rPr>
          <w:szCs w:val="21"/>
        </w:rPr>
        <w:t>10）系统出现误报，投标方必须对抗干扰性能进行免费整改，包括需重新对屏蔽措施、软件性能等进行整改；</w:t>
      </w:r>
    </w:p>
    <w:p w14:paraId="7B44997E">
      <w:pPr>
        <w:spacing w:line="360" w:lineRule="auto"/>
        <w:ind w:firstLine="420" w:firstLineChars="200"/>
        <w:rPr>
          <w:szCs w:val="21"/>
        </w:rPr>
      </w:pPr>
      <w:r>
        <w:rPr>
          <w:szCs w:val="21"/>
        </w:rPr>
        <w:t>11）软件系统必须能根据用户要求对软件功能进行修改，包括进口产品。</w:t>
      </w:r>
    </w:p>
    <w:p w14:paraId="11C17182">
      <w:pPr>
        <w:spacing w:line="360" w:lineRule="auto"/>
        <w:ind w:firstLine="420" w:firstLineChars="200"/>
      </w:pPr>
      <w:r>
        <w:t>12）在质保期内，投标方还应提供撰写季度、年度运行报告的免费服务。在质保期内每年免费现场服务不少于1次（不限于每年运行现场校准、硬件维修或更换、软件升级、数据维护服务等）</w:t>
      </w:r>
      <w:r>
        <w:rPr>
          <w:rFonts w:hint="eastAsia"/>
        </w:rPr>
        <w:t>。</w:t>
      </w:r>
      <w:bookmarkStart w:id="296" w:name="_Toc23887"/>
      <w:bookmarkStart w:id="297" w:name="_Toc21661"/>
    </w:p>
    <w:p w14:paraId="500916E3">
      <w:pPr>
        <w:spacing w:line="360" w:lineRule="auto"/>
        <w:ind w:firstLine="420" w:firstLineChars="200"/>
      </w:pPr>
      <w:r>
        <w:rPr>
          <w:rFonts w:hint="eastAsia"/>
        </w:rPr>
        <w:t>1</w:t>
      </w:r>
      <w:r>
        <w:rPr>
          <w:rFonts w:hint="eastAsia"/>
          <w:lang w:val="en-US" w:eastAsia="zh-CN"/>
        </w:rPr>
        <w:t>3</w:t>
      </w:r>
      <w:bookmarkStart w:id="298" w:name="_GoBack"/>
      <w:bookmarkEnd w:id="298"/>
      <w:r>
        <w:rPr>
          <w:rFonts w:hint="eastAsia"/>
        </w:rPr>
        <w:t>） 投标单位应提高售后处理服务水平和质量，质保期内在接到使用单位报障后，应在15日内处理完毕，确保使用单位策略按时完成。</w:t>
      </w:r>
    </w:p>
    <w:p w14:paraId="07BFD377">
      <w:pPr>
        <w:spacing w:line="360" w:lineRule="auto"/>
        <w:ind w:firstLine="420" w:firstLineChars="200"/>
        <w:rPr>
          <w:rFonts w:eastAsia="黑体"/>
          <w:bCs/>
        </w:rPr>
      </w:pPr>
      <w:r>
        <w:rPr>
          <w:rFonts w:eastAsia="黑体"/>
          <w:bCs/>
        </w:rPr>
        <w:t>8</w:t>
      </w:r>
      <w:r>
        <w:rPr>
          <w:rFonts w:eastAsia="黑体"/>
          <w:bCs/>
          <w:szCs w:val="21"/>
        </w:rPr>
        <w:t xml:space="preserve">.7 </w:t>
      </w:r>
      <w:r>
        <w:rPr>
          <w:rFonts w:hint="eastAsia" w:eastAsia="黑体"/>
          <w:bCs/>
          <w:szCs w:val="21"/>
        </w:rPr>
        <w:t>设备验收</w:t>
      </w:r>
      <w:bookmarkEnd w:id="296"/>
      <w:bookmarkEnd w:id="297"/>
    </w:p>
    <w:p w14:paraId="65203D44">
      <w:pPr>
        <w:spacing w:line="360" w:lineRule="auto"/>
        <w:ind w:firstLine="420" w:firstLineChars="200"/>
        <w:jc w:val="left"/>
        <w:rPr>
          <w:rFonts w:hint="eastAsia" w:ascii="宋体" w:hAnsi="宋体" w:cs="宋体"/>
          <w:szCs w:val="21"/>
        </w:rPr>
      </w:pPr>
      <w:r>
        <w:rPr>
          <w:rFonts w:hint="eastAsia" w:ascii="宋体" w:hAnsi="宋体" w:cs="宋体"/>
          <w:szCs w:val="21"/>
        </w:rPr>
        <w:t>中标方应在合同规定时间内，将招标范围内所界定的工作完成，并将完整的成套设备及附件和技术文件通过双方认可的验收后，交付给采购的分子公司，其中包括：</w:t>
      </w:r>
    </w:p>
    <w:p w14:paraId="20DB4D05">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18268133">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183746D7">
      <w:pPr>
        <w:spacing w:line="360" w:lineRule="auto"/>
        <w:ind w:firstLine="420" w:firstLineChars="200"/>
      </w:pPr>
      <w:r>
        <w:rPr>
          <w:rFonts w:hint="eastAsia" w:ascii="宋体" w:hAnsi="宋体" w:cs="宋体"/>
          <w:szCs w:val="21"/>
        </w:rPr>
        <w:t>c.验收时若发现设备或附件存在由中标方造成的缺陷或不符合本技术条件要求时，中标方应无条件更换设备或附件。</w:t>
      </w:r>
    </w:p>
    <w:p w14:paraId="1BA55A42"/>
    <w:sectPr>
      <w:footerReference r:id="rId10"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ˎ̥">
    <w:altName w:val="Segoe Print"/>
    <w:panose1 w:val="00000000000000000000"/>
    <w:charset w:val="00"/>
    <w:family w:val="roman"/>
    <w:pitch w:val="default"/>
    <w:sig w:usb0="00000000" w:usb1="00000000" w:usb2="00000000" w:usb3="00000000" w:csb0="00040001" w:csb1="00000000"/>
  </w:font>
  <w:font w:name="长城仿宋">
    <w:altName w:val="仿宋"/>
    <w:panose1 w:val="00000000000000000000"/>
    <w:charset w:val="86"/>
    <w:family w:val="modern"/>
    <w:pitch w:val="default"/>
    <w:sig w:usb0="00000000" w:usb1="00000000" w:usb2="00000010" w:usb3="00000000" w:csb0="00040000"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Verdana">
    <w:panose1 w:val="020B0604030504040204"/>
    <w:charset w:val="00"/>
    <w:family w:val="swiss"/>
    <w:pitch w:val="default"/>
    <w:sig w:usb0="A00006FF" w:usb1="4000205B" w:usb2="00000010" w:usb3="00000000" w:csb0="2000019F" w:csb1="00000000"/>
  </w:font>
  <w:font w:name="Book Antiqua">
    <w:altName w:val="Segoe Print"/>
    <w:panose1 w:val="02040602050305030304"/>
    <w:charset w:val="00"/>
    <w:family w:val="roman"/>
    <w:pitch w:val="default"/>
    <w:sig w:usb0="00000000" w:usb1="00000000" w:usb2="00000000" w:usb3="00000000" w:csb0="0000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185BD">
    <w:pPr>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3904721C">
    <w:pP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34445">
    <w:pPr>
      <w:framePr w:wrap="around" w:vAnchor="text" w:hAnchor="margin" w:xAlign="right" w:y="1"/>
    </w:pPr>
    <w:r>
      <w:fldChar w:fldCharType="begin"/>
    </w:r>
    <w:r>
      <w:instrText xml:space="preserve">PAGE  </w:instrText>
    </w:r>
    <w:r>
      <w:fldChar w:fldCharType="separate"/>
    </w:r>
    <w:r>
      <w:t>2</w:t>
    </w:r>
    <w:r>
      <w:fldChar w:fldCharType="end"/>
    </w:r>
  </w:p>
  <w:p w14:paraId="11CEEFB3">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5828D">
    <w:pPr>
      <w:framePr w:wrap="around" w:vAnchor="text" w:hAnchor="margin" w:xAlign="right" w:y="1"/>
    </w:pPr>
    <w:r>
      <w:fldChar w:fldCharType="begin"/>
    </w:r>
    <w:r>
      <w:instrText xml:space="preserve">PAGE  </w:instrText>
    </w:r>
    <w:r>
      <w:fldChar w:fldCharType="end"/>
    </w:r>
  </w:p>
  <w:p w14:paraId="1F5E03D6">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91F49">
    <w:pPr>
      <w:jc w:val="center"/>
    </w:pPr>
    <w:r>
      <w:fldChar w:fldCharType="begin"/>
    </w:r>
    <w:r>
      <w:instrText xml:space="preserve">PAGE   \* MERGEFORMAT</w:instrText>
    </w:r>
    <w:r>
      <w:fldChar w:fldCharType="separate"/>
    </w:r>
    <w:r>
      <w:rPr>
        <w:lang w:val="zh-CN"/>
      </w:rPr>
      <w:t>14</w:t>
    </w:r>
    <w:r>
      <w:fldChar w:fldCharType="end"/>
    </w:r>
  </w:p>
  <w:p w14:paraId="38321155">
    <w:pPr>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A04D8">
    <w:pPr>
      <w:pStyle w:val="24"/>
      <w:rPr>
        <w:rFonts w:hint="eastAsia"/>
      </w:rPr>
    </w:pPr>
    <w:r>
      <w:rPr>
        <w:rFonts w:hint="eastAsia"/>
      </w:rPr>
      <w:t>充电式机巢技术规范书（通用部分）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069A5">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B3B6FF">
    <w:pPr>
      <w:pStyle w:val="37"/>
      <w:spacing w:after="160" w:line="259" w:lineRule="auto"/>
    </w:pPr>
    <w:r>
      <w:rPr>
        <w:rFonts w:hint="eastAsia"/>
      </w:rPr>
      <w:t>无人机移动机巢（一体机）</w:t>
    </w:r>
    <w:r>
      <w:t>技术规范书（通用部分）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043FA">
    <w:pPr>
      <w:pStyle w:val="37"/>
      <w:spacing w:after="160" w:line="259" w:lineRule="auto"/>
    </w:pPr>
    <w:r>
      <w:rPr>
        <w:rFonts w:hint="eastAsia"/>
      </w:rPr>
      <w:t>无人机移动机巢（一体机）</w:t>
    </w:r>
    <w:r>
      <w:t>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3"/>
      <w:lvlText w:val="%1."/>
      <w:lvlJc w:val="left"/>
      <w:pPr>
        <w:tabs>
          <w:tab w:val="left" w:pos="780"/>
        </w:tabs>
        <w:ind w:left="780" w:hanging="360"/>
      </w:pPr>
    </w:lvl>
  </w:abstractNum>
  <w:abstractNum w:abstractNumId="1">
    <w:nsid w:val="FFFFFF88"/>
    <w:multiLevelType w:val="singleLevel"/>
    <w:tmpl w:val="FFFFFF88"/>
    <w:lvl w:ilvl="0" w:tentative="0">
      <w:start w:val="1"/>
      <w:numFmt w:val="decimal"/>
      <w:pStyle w:val="16"/>
      <w:lvlText w:val="%1."/>
      <w:lvlJc w:val="left"/>
      <w:pPr>
        <w:tabs>
          <w:tab w:val="left" w:pos="3763"/>
        </w:tabs>
        <w:ind w:left="3763" w:hanging="360"/>
      </w:pPr>
    </w:lvl>
  </w:abstractNum>
  <w:abstractNum w:abstractNumId="2">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3">
    <w:nsid w:val="0000000F"/>
    <w:multiLevelType w:val="multilevel"/>
    <w:tmpl w:val="0000000F"/>
    <w:lvl w:ilvl="0" w:tentative="0">
      <w:start w:val="1"/>
      <w:numFmt w:val="none"/>
      <w:pStyle w:val="319"/>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3"/>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375"/>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6">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7"/>
      <w:suff w:val="nothing"/>
      <w:lvlText w:val="%1%2.%3　"/>
      <w:lvlJc w:val="left"/>
      <w:pPr>
        <w:ind w:left="0" w:firstLine="0"/>
      </w:pPr>
      <w:rPr>
        <w:rFonts w:hint="eastAsia" w:ascii="黑体" w:hAnsi="Times New Roman" w:eastAsia="黑体"/>
        <w:b w:val="0"/>
        <w:i w:val="0"/>
        <w:sz w:val="21"/>
      </w:rPr>
    </w:lvl>
    <w:lvl w:ilvl="3" w:tentative="0">
      <w:start w:val="1"/>
      <w:numFmt w:val="decimal"/>
      <w:pStyle w:val="405"/>
      <w:suff w:val="nothing"/>
      <w:lvlText w:val="%1%2.%3.%4　"/>
      <w:lvlJc w:val="left"/>
      <w:pPr>
        <w:ind w:left="0" w:firstLine="0"/>
      </w:pPr>
      <w:rPr>
        <w:rFonts w:hint="eastAsia" w:ascii="黑体" w:hAnsi="Times New Roman" w:eastAsia="黑体"/>
        <w:b w:val="0"/>
        <w:i w:val="0"/>
        <w:sz w:val="21"/>
      </w:rPr>
    </w:lvl>
    <w:lvl w:ilvl="4" w:tentative="0">
      <w:start w:val="1"/>
      <w:numFmt w:val="decimal"/>
      <w:pStyle w:val="316"/>
      <w:suff w:val="nothing"/>
      <w:lvlText w:val="%1%2.%3.%4.%5　"/>
      <w:lvlJc w:val="left"/>
      <w:pPr>
        <w:ind w:left="0" w:firstLine="0"/>
      </w:pPr>
      <w:rPr>
        <w:rFonts w:hint="eastAsia" w:ascii="黑体" w:hAnsi="Times New Roman" w:eastAsia="黑体"/>
        <w:b w:val="0"/>
        <w:i w:val="0"/>
        <w:sz w:val="21"/>
      </w:rPr>
    </w:lvl>
    <w:lvl w:ilvl="5" w:tentative="0">
      <w:start w:val="1"/>
      <w:numFmt w:val="decimal"/>
      <w:pStyle w:val="234"/>
      <w:suff w:val="nothing"/>
      <w:lvlText w:val="%1%2.%3.%4.%5.%6　"/>
      <w:lvlJc w:val="left"/>
      <w:pPr>
        <w:ind w:left="0" w:firstLine="0"/>
      </w:pPr>
      <w:rPr>
        <w:rFonts w:hint="eastAsia" w:ascii="黑体" w:hAnsi="Times New Roman" w:eastAsia="黑体"/>
        <w:b w:val="0"/>
        <w:i w:val="0"/>
        <w:sz w:val="21"/>
      </w:rPr>
    </w:lvl>
    <w:lvl w:ilvl="6" w:tentative="0">
      <w:start w:val="1"/>
      <w:numFmt w:val="decimal"/>
      <w:pStyle w:val="29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79102AD"/>
    <w:multiLevelType w:val="multilevel"/>
    <w:tmpl w:val="079102AD"/>
    <w:lvl w:ilvl="0" w:tentative="0">
      <w:start w:val="1"/>
      <w:numFmt w:val="decimal"/>
      <w:pStyle w:val="366"/>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93C6778"/>
    <w:multiLevelType w:val="multilevel"/>
    <w:tmpl w:val="093C6778"/>
    <w:lvl w:ilvl="0" w:tentative="0">
      <w:start w:val="1"/>
      <w:numFmt w:val="decimal"/>
      <w:pStyle w:val="4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0AE367E9"/>
    <w:multiLevelType w:val="multilevel"/>
    <w:tmpl w:val="0AE367E9"/>
    <w:lvl w:ilvl="0" w:tentative="0">
      <w:start w:val="1"/>
      <w:numFmt w:val="none"/>
      <w:pStyle w:val="2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0">
    <w:nsid w:val="12CD65E8"/>
    <w:multiLevelType w:val="multilevel"/>
    <w:tmpl w:val="12CD65E8"/>
    <w:lvl w:ilvl="0" w:tentative="0">
      <w:start w:val="1"/>
      <w:numFmt w:val="decimal"/>
      <w:pStyle w:val="113"/>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1">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385"/>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2">
    <w:nsid w:val="1DBF583A"/>
    <w:multiLevelType w:val="multilevel"/>
    <w:tmpl w:val="1DBF583A"/>
    <w:lvl w:ilvl="0" w:tentative="0">
      <w:start w:val="1"/>
      <w:numFmt w:val="decimal"/>
      <w:pStyle w:val="29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3">
    <w:nsid w:val="1E7515B2"/>
    <w:multiLevelType w:val="multilevel"/>
    <w:tmpl w:val="1E7515B2"/>
    <w:lvl w:ilvl="0" w:tentative="0">
      <w:start w:val="1"/>
      <w:numFmt w:val="lowerLetter"/>
      <w:pStyle w:val="320"/>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4">
    <w:nsid w:val="1FE246FA"/>
    <w:multiLevelType w:val="multilevel"/>
    <w:tmpl w:val="1FE246FA"/>
    <w:lvl w:ilvl="0" w:tentative="0">
      <w:start w:val="1"/>
      <w:numFmt w:val="lowerLetter"/>
      <w:pStyle w:val="326"/>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2A8F7113"/>
    <w:multiLevelType w:val="multilevel"/>
    <w:tmpl w:val="2A8F7113"/>
    <w:lvl w:ilvl="0" w:tentative="0">
      <w:start w:val="1"/>
      <w:numFmt w:val="upperLetter"/>
      <w:pStyle w:val="401"/>
      <w:suff w:val="space"/>
      <w:lvlText w:val="%1"/>
      <w:lvlJc w:val="left"/>
      <w:pPr>
        <w:ind w:left="623" w:hanging="425"/>
      </w:pPr>
      <w:rPr>
        <w:rFonts w:hint="eastAsia"/>
      </w:rPr>
    </w:lvl>
    <w:lvl w:ilvl="1" w:tentative="0">
      <w:start w:val="1"/>
      <w:numFmt w:val="decimal"/>
      <w:pStyle w:val="28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6">
    <w:nsid w:val="2C5917C3"/>
    <w:multiLevelType w:val="multilevel"/>
    <w:tmpl w:val="2C5917C3"/>
    <w:lvl w:ilvl="0" w:tentative="0">
      <w:start w:val="1"/>
      <w:numFmt w:val="none"/>
      <w:pStyle w:val="271"/>
      <w:suff w:val="nothing"/>
      <w:lvlText w:val="%1——"/>
      <w:lvlJc w:val="left"/>
      <w:pPr>
        <w:ind w:left="833" w:hanging="408"/>
      </w:pPr>
      <w:rPr>
        <w:rFonts w:hint="eastAsia"/>
      </w:rPr>
    </w:lvl>
    <w:lvl w:ilvl="1" w:tentative="0">
      <w:start w:val="1"/>
      <w:numFmt w:val="bullet"/>
      <w:pStyle w:val="291"/>
      <w:lvlText w:val=""/>
      <w:lvlJc w:val="left"/>
      <w:pPr>
        <w:tabs>
          <w:tab w:val="left" w:pos="760"/>
        </w:tabs>
        <w:ind w:left="1264" w:hanging="413"/>
      </w:pPr>
      <w:rPr>
        <w:rFonts w:hint="default" w:ascii="Symbol" w:hAnsi="Symbol"/>
        <w:color w:val="auto"/>
      </w:rPr>
    </w:lvl>
    <w:lvl w:ilvl="2" w:tentative="0">
      <w:start w:val="1"/>
      <w:numFmt w:val="bullet"/>
      <w:pStyle w:val="368"/>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38862E23"/>
    <w:multiLevelType w:val="multilevel"/>
    <w:tmpl w:val="38862E23"/>
    <w:lvl w:ilvl="0" w:tentative="0">
      <w:start w:val="1"/>
      <w:numFmt w:val="decimal"/>
      <w:pStyle w:val="451"/>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8">
    <w:nsid w:val="390B2C3D"/>
    <w:multiLevelType w:val="multilevel"/>
    <w:tmpl w:val="390B2C3D"/>
    <w:lvl w:ilvl="0" w:tentative="0">
      <w:start w:val="1"/>
      <w:numFmt w:val="lowerLetter"/>
      <w:pStyle w:val="322"/>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0">
    <w:nsid w:val="407E65F9"/>
    <w:multiLevelType w:val="multilevel"/>
    <w:tmpl w:val="407E65F9"/>
    <w:lvl w:ilvl="0" w:tentative="0">
      <w:start w:val="1"/>
      <w:numFmt w:val="none"/>
      <w:pStyle w:val="312"/>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1">
    <w:nsid w:val="456E57A8"/>
    <w:multiLevelType w:val="multilevel"/>
    <w:tmpl w:val="456E57A8"/>
    <w:lvl w:ilvl="0" w:tentative="0">
      <w:start w:val="1"/>
      <w:numFmt w:val="lowerLetter"/>
      <w:pStyle w:val="372"/>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2">
    <w:nsid w:val="53553391"/>
    <w:multiLevelType w:val="multilevel"/>
    <w:tmpl w:val="53553391"/>
    <w:lvl w:ilvl="0" w:tentative="0">
      <w:start w:val="1"/>
      <w:numFmt w:val="decimal"/>
      <w:pStyle w:val="353"/>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621A86"/>
    <w:multiLevelType w:val="multilevel"/>
    <w:tmpl w:val="5B621A86"/>
    <w:lvl w:ilvl="0" w:tentative="0">
      <w:start w:val="1"/>
      <w:numFmt w:val="bullet"/>
      <w:pStyle w:val="440"/>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4">
    <w:nsid w:val="5CAD2364"/>
    <w:multiLevelType w:val="multilevel"/>
    <w:tmpl w:val="5CAD2364"/>
    <w:lvl w:ilvl="0" w:tentative="0">
      <w:start w:val="1"/>
      <w:numFmt w:val="lowerLetter"/>
      <w:pStyle w:val="147"/>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5">
    <w:nsid w:val="5FE2FFAA"/>
    <w:multiLevelType w:val="singleLevel"/>
    <w:tmpl w:val="5FE2FFAA"/>
    <w:lvl w:ilvl="0" w:tentative="0">
      <w:start w:val="1"/>
      <w:numFmt w:val="decimal"/>
      <w:suff w:val="nothing"/>
      <w:lvlText w:val="%1）"/>
      <w:lvlJc w:val="left"/>
    </w:lvl>
  </w:abstractNum>
  <w:abstractNum w:abstractNumId="26">
    <w:nsid w:val="60B55DC2"/>
    <w:multiLevelType w:val="multilevel"/>
    <w:tmpl w:val="60B55DC2"/>
    <w:lvl w:ilvl="0" w:tentative="0">
      <w:start w:val="1"/>
      <w:numFmt w:val="upperLetter"/>
      <w:pStyle w:val="391"/>
      <w:lvlText w:val="%1"/>
      <w:lvlJc w:val="left"/>
      <w:pPr>
        <w:tabs>
          <w:tab w:val="left" w:pos="0"/>
        </w:tabs>
        <w:ind w:left="0" w:hanging="425"/>
      </w:pPr>
      <w:rPr>
        <w:rFonts w:hint="eastAsia"/>
      </w:rPr>
    </w:lvl>
    <w:lvl w:ilvl="1" w:tentative="0">
      <w:start w:val="1"/>
      <w:numFmt w:val="decimal"/>
      <w:pStyle w:val="27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7">
    <w:nsid w:val="646260FA"/>
    <w:multiLevelType w:val="multilevel"/>
    <w:tmpl w:val="646260FA"/>
    <w:lvl w:ilvl="0" w:tentative="0">
      <w:start w:val="1"/>
      <w:numFmt w:val="decimal"/>
      <w:pStyle w:val="43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57D3FBC"/>
    <w:multiLevelType w:val="multilevel"/>
    <w:tmpl w:val="657D3FBC"/>
    <w:lvl w:ilvl="0" w:tentative="0">
      <w:start w:val="1"/>
      <w:numFmt w:val="upperLetter"/>
      <w:pStyle w:val="17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45"/>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44"/>
      <w:suff w:val="nothing"/>
      <w:lvlText w:val="%1.%2.%3　"/>
      <w:lvlJc w:val="left"/>
      <w:pPr>
        <w:ind w:left="0" w:firstLine="0"/>
      </w:pPr>
      <w:rPr>
        <w:rFonts w:hint="eastAsia" w:ascii="黑体" w:hAnsi="Times New Roman" w:eastAsia="黑体"/>
        <w:b w:val="0"/>
        <w:i w:val="0"/>
        <w:sz w:val="21"/>
      </w:rPr>
    </w:lvl>
    <w:lvl w:ilvl="3" w:tentative="0">
      <w:start w:val="1"/>
      <w:numFmt w:val="decimal"/>
      <w:pStyle w:val="265"/>
      <w:suff w:val="nothing"/>
      <w:lvlText w:val="%1.%2.%3.%4　"/>
      <w:lvlJc w:val="left"/>
      <w:pPr>
        <w:ind w:left="0" w:firstLine="0"/>
      </w:pPr>
      <w:rPr>
        <w:rFonts w:hint="eastAsia" w:ascii="黑体" w:hAnsi="Times New Roman" w:eastAsia="黑体"/>
        <w:b w:val="0"/>
        <w:i w:val="0"/>
        <w:sz w:val="21"/>
      </w:rPr>
    </w:lvl>
    <w:lvl w:ilvl="4" w:tentative="0">
      <w:start w:val="1"/>
      <w:numFmt w:val="decimal"/>
      <w:pStyle w:val="264"/>
      <w:suff w:val="nothing"/>
      <w:lvlText w:val="%1.%2.%3.%4.%5　"/>
      <w:lvlJc w:val="left"/>
      <w:pPr>
        <w:ind w:left="0" w:firstLine="0"/>
      </w:pPr>
      <w:rPr>
        <w:rFonts w:hint="eastAsia" w:ascii="黑体" w:hAnsi="Times New Roman" w:eastAsia="黑体"/>
        <w:b w:val="0"/>
        <w:i w:val="0"/>
        <w:sz w:val="21"/>
      </w:rPr>
    </w:lvl>
    <w:lvl w:ilvl="5" w:tentative="0">
      <w:start w:val="1"/>
      <w:numFmt w:val="decimal"/>
      <w:pStyle w:val="263"/>
      <w:suff w:val="nothing"/>
      <w:lvlText w:val="%1.%2.%3.%4.%5.%6　"/>
      <w:lvlJc w:val="left"/>
      <w:pPr>
        <w:ind w:left="0" w:firstLine="0"/>
      </w:pPr>
      <w:rPr>
        <w:rFonts w:hint="eastAsia" w:ascii="黑体" w:hAnsi="Times New Roman" w:eastAsia="黑体"/>
        <w:b w:val="0"/>
        <w:i w:val="0"/>
        <w:sz w:val="21"/>
      </w:rPr>
    </w:lvl>
    <w:lvl w:ilvl="6" w:tentative="0">
      <w:start w:val="1"/>
      <w:numFmt w:val="decimal"/>
      <w:pStyle w:val="27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883480C"/>
    <w:multiLevelType w:val="multilevel"/>
    <w:tmpl w:val="6883480C"/>
    <w:lvl w:ilvl="0" w:tentative="0">
      <w:start w:val="1"/>
      <w:numFmt w:val="decimal"/>
      <w:pStyle w:val="389"/>
      <w:lvlText w:val="%1)"/>
      <w:lvlJc w:val="left"/>
      <w:pPr>
        <w:tabs>
          <w:tab w:val="left" w:pos="839"/>
        </w:tabs>
        <w:ind w:left="0" w:firstLine="420"/>
      </w:pPr>
      <w:rPr>
        <w:rFonts w:hint="eastAsia"/>
      </w:rPr>
    </w:lvl>
    <w:lvl w:ilvl="1" w:tentative="0">
      <w:start w:val="1"/>
      <w:numFmt w:val="lowerLetter"/>
      <w:pStyle w:val="4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0">
    <w:nsid w:val="6D6C07CD"/>
    <w:multiLevelType w:val="multilevel"/>
    <w:tmpl w:val="6D6C07CD"/>
    <w:lvl w:ilvl="0" w:tentative="0">
      <w:start w:val="1"/>
      <w:numFmt w:val="lowerLetter"/>
      <w:pStyle w:val="283"/>
      <w:lvlText w:val="%1)"/>
      <w:lvlJc w:val="left"/>
      <w:pPr>
        <w:tabs>
          <w:tab w:val="left" w:pos="839"/>
        </w:tabs>
        <w:ind w:left="839" w:hanging="419"/>
      </w:pPr>
      <w:rPr>
        <w:rFonts w:hint="eastAsia" w:ascii="宋体" w:eastAsia="宋体"/>
        <w:b w:val="0"/>
        <w:i w:val="0"/>
        <w:sz w:val="21"/>
      </w:rPr>
    </w:lvl>
    <w:lvl w:ilvl="1" w:tentative="0">
      <w:start w:val="1"/>
      <w:numFmt w:val="decimal"/>
      <w:pStyle w:val="418"/>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1">
    <w:nsid w:val="7F4C59D3"/>
    <w:multiLevelType w:val="multilevel"/>
    <w:tmpl w:val="7F4C59D3"/>
    <w:lvl w:ilvl="0" w:tentative="0">
      <w:start w:val="1"/>
      <w:numFmt w:val="lowerLetter"/>
      <w:pStyle w:val="349"/>
      <w:lvlText w:val="%1)"/>
      <w:lvlJc w:val="left"/>
      <w:pPr>
        <w:tabs>
          <w:tab w:val="left" w:pos="-420"/>
        </w:tabs>
        <w:ind w:left="420" w:hanging="420"/>
      </w:pPr>
    </w:lvl>
    <w:lvl w:ilvl="1" w:tentative="0">
      <w:start w:val="1"/>
      <w:numFmt w:val="lowerLetter"/>
      <w:lvlText w:val="%2)"/>
      <w:lvlJc w:val="left"/>
      <w:pPr>
        <w:tabs>
          <w:tab w:val="left" w:pos="-420"/>
        </w:tabs>
        <w:ind w:left="840" w:hanging="420"/>
      </w:pPr>
    </w:lvl>
    <w:lvl w:ilvl="2" w:tentative="0">
      <w:start w:val="1"/>
      <w:numFmt w:val="lowerRoman"/>
      <w:lvlText w:val="%3."/>
      <w:lvlJc w:val="right"/>
      <w:pPr>
        <w:tabs>
          <w:tab w:val="left" w:pos="-420"/>
        </w:tabs>
        <w:ind w:left="1260" w:hanging="420"/>
      </w:pPr>
    </w:lvl>
    <w:lvl w:ilvl="3" w:tentative="0">
      <w:start w:val="1"/>
      <w:numFmt w:val="decimal"/>
      <w:pStyle w:val="6"/>
      <w:lvlText w:val="%4."/>
      <w:lvlJc w:val="left"/>
      <w:pPr>
        <w:tabs>
          <w:tab w:val="left" w:pos="-420"/>
        </w:tabs>
        <w:ind w:left="1680" w:hanging="420"/>
      </w:pPr>
    </w:lvl>
    <w:lvl w:ilvl="4" w:tentative="0">
      <w:start w:val="1"/>
      <w:numFmt w:val="lowerLetter"/>
      <w:lvlText w:val="%5)"/>
      <w:lvlJc w:val="left"/>
      <w:pPr>
        <w:tabs>
          <w:tab w:val="left" w:pos="-420"/>
        </w:tabs>
        <w:ind w:left="2100" w:hanging="420"/>
      </w:pPr>
    </w:lvl>
    <w:lvl w:ilvl="5" w:tentative="0">
      <w:start w:val="1"/>
      <w:numFmt w:val="lowerRoman"/>
      <w:lvlText w:val="%6."/>
      <w:lvlJc w:val="right"/>
      <w:pPr>
        <w:tabs>
          <w:tab w:val="left" w:pos="-420"/>
        </w:tabs>
        <w:ind w:left="2520" w:hanging="420"/>
      </w:pPr>
    </w:lvl>
    <w:lvl w:ilvl="6" w:tentative="0">
      <w:start w:val="1"/>
      <w:numFmt w:val="decimal"/>
      <w:lvlText w:val="%7."/>
      <w:lvlJc w:val="left"/>
      <w:pPr>
        <w:tabs>
          <w:tab w:val="left" w:pos="-420"/>
        </w:tabs>
        <w:ind w:left="2940" w:hanging="420"/>
      </w:pPr>
    </w:lvl>
    <w:lvl w:ilvl="7" w:tentative="0">
      <w:start w:val="1"/>
      <w:numFmt w:val="lowerLetter"/>
      <w:lvlText w:val="%8)"/>
      <w:lvlJc w:val="left"/>
      <w:pPr>
        <w:tabs>
          <w:tab w:val="left" w:pos="-420"/>
        </w:tabs>
        <w:ind w:left="3360" w:hanging="420"/>
      </w:pPr>
    </w:lvl>
    <w:lvl w:ilvl="8" w:tentative="0">
      <w:start w:val="1"/>
      <w:numFmt w:val="lowerRoman"/>
      <w:lvlText w:val="%9."/>
      <w:lvlJc w:val="right"/>
      <w:pPr>
        <w:tabs>
          <w:tab w:val="left" w:pos="-420"/>
        </w:tabs>
        <w:ind w:left="3780" w:hanging="420"/>
      </w:pPr>
    </w:lvl>
  </w:abstractNum>
  <w:num w:numId="1">
    <w:abstractNumId w:val="31"/>
  </w:num>
  <w:num w:numId="2">
    <w:abstractNumId w:val="0"/>
  </w:num>
  <w:num w:numId="3">
    <w:abstractNumId w:val="1"/>
  </w:num>
  <w:num w:numId="4">
    <w:abstractNumId w:val="2"/>
  </w:num>
  <w:num w:numId="5">
    <w:abstractNumId w:val="1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8"/>
  </w:num>
  <w:num w:numId="9">
    <w:abstractNumId w:val="6"/>
  </w:num>
  <w:num w:numId="10">
    <w:abstractNumId w:val="9"/>
  </w:num>
  <w:num w:numId="11">
    <w:abstractNumId w:val="16"/>
  </w:num>
  <w:num w:numId="12">
    <w:abstractNumId w:val="26"/>
  </w:num>
  <w:num w:numId="13">
    <w:abstractNumId w:val="30"/>
  </w:num>
  <w:num w:numId="14">
    <w:abstractNumId w:val="15"/>
  </w:num>
  <w:num w:numId="15">
    <w:abstractNumId w:val="1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3"/>
  </w:num>
  <w:num w:numId="19">
    <w:abstractNumId w:val="18"/>
  </w:num>
  <w:num w:numId="20">
    <w:abstractNumId w:val="14"/>
  </w:num>
  <w:num w:numId="21">
    <w:abstractNumId w:val="22"/>
  </w:num>
  <w:num w:numId="22">
    <w:abstractNumId w:val="7"/>
  </w:num>
  <w:num w:numId="23">
    <w:abstractNumId w:val="21"/>
  </w:num>
  <w:num w:numId="24">
    <w:abstractNumId w:val="5"/>
  </w:num>
  <w:num w:numId="25">
    <w:abstractNumId w:val="11"/>
  </w:num>
  <w:num w:numId="26">
    <w:abstractNumId w:val="29"/>
  </w:num>
  <w:num w:numId="27">
    <w:abstractNumId w:val="8"/>
  </w:num>
  <w:num w:numId="28">
    <w:abstractNumId w:val="27"/>
  </w:num>
  <w:num w:numId="29">
    <w:abstractNumId w:val="23"/>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3021"/>
    <w:rsid w:val="00036675"/>
    <w:rsid w:val="00040159"/>
    <w:rsid w:val="000406CD"/>
    <w:rsid w:val="000454E9"/>
    <w:rsid w:val="0005317E"/>
    <w:rsid w:val="00062943"/>
    <w:rsid w:val="0006624D"/>
    <w:rsid w:val="00067FA1"/>
    <w:rsid w:val="0007012F"/>
    <w:rsid w:val="00073D69"/>
    <w:rsid w:val="00075737"/>
    <w:rsid w:val="00075B71"/>
    <w:rsid w:val="0007661F"/>
    <w:rsid w:val="00083BA3"/>
    <w:rsid w:val="00091372"/>
    <w:rsid w:val="0009630E"/>
    <w:rsid w:val="000B3B04"/>
    <w:rsid w:val="000C5386"/>
    <w:rsid w:val="000C7FF6"/>
    <w:rsid w:val="000D07D9"/>
    <w:rsid w:val="000D494A"/>
    <w:rsid w:val="000E0721"/>
    <w:rsid w:val="000E0F43"/>
    <w:rsid w:val="000E120E"/>
    <w:rsid w:val="000E53A3"/>
    <w:rsid w:val="000F0E79"/>
    <w:rsid w:val="000F2440"/>
    <w:rsid w:val="000F4FA6"/>
    <w:rsid w:val="001014E1"/>
    <w:rsid w:val="00106C86"/>
    <w:rsid w:val="00110C50"/>
    <w:rsid w:val="00114F96"/>
    <w:rsid w:val="00117DAA"/>
    <w:rsid w:val="0014399F"/>
    <w:rsid w:val="00172E6F"/>
    <w:rsid w:val="00181997"/>
    <w:rsid w:val="00182A1B"/>
    <w:rsid w:val="001901EA"/>
    <w:rsid w:val="00192EF9"/>
    <w:rsid w:val="001946A1"/>
    <w:rsid w:val="001A1D16"/>
    <w:rsid w:val="001C125D"/>
    <w:rsid w:val="001C424E"/>
    <w:rsid w:val="001D0189"/>
    <w:rsid w:val="001E10B8"/>
    <w:rsid w:val="001F71EB"/>
    <w:rsid w:val="002027D6"/>
    <w:rsid w:val="002044C9"/>
    <w:rsid w:val="002101BA"/>
    <w:rsid w:val="002213D2"/>
    <w:rsid w:val="00235C57"/>
    <w:rsid w:val="00243124"/>
    <w:rsid w:val="00246C26"/>
    <w:rsid w:val="00252B17"/>
    <w:rsid w:val="002650A9"/>
    <w:rsid w:val="0028754A"/>
    <w:rsid w:val="0029334C"/>
    <w:rsid w:val="002B6C4E"/>
    <w:rsid w:val="002C784E"/>
    <w:rsid w:val="002D7FB3"/>
    <w:rsid w:val="002E646C"/>
    <w:rsid w:val="002E7690"/>
    <w:rsid w:val="002F1A5C"/>
    <w:rsid w:val="002F34E6"/>
    <w:rsid w:val="00300A42"/>
    <w:rsid w:val="00304806"/>
    <w:rsid w:val="00310E29"/>
    <w:rsid w:val="00316AD4"/>
    <w:rsid w:val="00320674"/>
    <w:rsid w:val="00324E79"/>
    <w:rsid w:val="00333EC9"/>
    <w:rsid w:val="00342AA0"/>
    <w:rsid w:val="00354281"/>
    <w:rsid w:val="00366D72"/>
    <w:rsid w:val="00372C5D"/>
    <w:rsid w:val="0038584C"/>
    <w:rsid w:val="003A2999"/>
    <w:rsid w:val="003A686D"/>
    <w:rsid w:val="003B7C3F"/>
    <w:rsid w:val="003C59B0"/>
    <w:rsid w:val="003D79DF"/>
    <w:rsid w:val="0040271C"/>
    <w:rsid w:val="004049B6"/>
    <w:rsid w:val="00405A29"/>
    <w:rsid w:val="00414F67"/>
    <w:rsid w:val="00423C90"/>
    <w:rsid w:val="004312C3"/>
    <w:rsid w:val="00435272"/>
    <w:rsid w:val="00440743"/>
    <w:rsid w:val="004451B7"/>
    <w:rsid w:val="00455581"/>
    <w:rsid w:val="00455882"/>
    <w:rsid w:val="004633AE"/>
    <w:rsid w:val="00466526"/>
    <w:rsid w:val="00496C03"/>
    <w:rsid w:val="004A5565"/>
    <w:rsid w:val="004B1EFC"/>
    <w:rsid w:val="004B3196"/>
    <w:rsid w:val="004B3F99"/>
    <w:rsid w:val="004C7FB9"/>
    <w:rsid w:val="004D3058"/>
    <w:rsid w:val="004E44E7"/>
    <w:rsid w:val="004E5FF2"/>
    <w:rsid w:val="004F6BA4"/>
    <w:rsid w:val="0050274F"/>
    <w:rsid w:val="005111F0"/>
    <w:rsid w:val="005159DB"/>
    <w:rsid w:val="00517F33"/>
    <w:rsid w:val="00524C30"/>
    <w:rsid w:val="00532948"/>
    <w:rsid w:val="005362C0"/>
    <w:rsid w:val="005550B8"/>
    <w:rsid w:val="00556EB6"/>
    <w:rsid w:val="005739C4"/>
    <w:rsid w:val="00573A1E"/>
    <w:rsid w:val="00581BFB"/>
    <w:rsid w:val="00583D17"/>
    <w:rsid w:val="00585C0D"/>
    <w:rsid w:val="00590CDB"/>
    <w:rsid w:val="00594663"/>
    <w:rsid w:val="005A4A40"/>
    <w:rsid w:val="005B4370"/>
    <w:rsid w:val="005B4802"/>
    <w:rsid w:val="005B76C7"/>
    <w:rsid w:val="005C61CC"/>
    <w:rsid w:val="005D013D"/>
    <w:rsid w:val="005D0610"/>
    <w:rsid w:val="005D0FB4"/>
    <w:rsid w:val="005D12C6"/>
    <w:rsid w:val="005D2E49"/>
    <w:rsid w:val="005D6366"/>
    <w:rsid w:val="005D77CC"/>
    <w:rsid w:val="005E33BF"/>
    <w:rsid w:val="005E4648"/>
    <w:rsid w:val="005E4C4B"/>
    <w:rsid w:val="005F1287"/>
    <w:rsid w:val="005F7CCC"/>
    <w:rsid w:val="00607930"/>
    <w:rsid w:val="00607B7D"/>
    <w:rsid w:val="006148CE"/>
    <w:rsid w:val="00626053"/>
    <w:rsid w:val="0063510B"/>
    <w:rsid w:val="00635A9A"/>
    <w:rsid w:val="00662FB2"/>
    <w:rsid w:val="0067034B"/>
    <w:rsid w:val="00696E4F"/>
    <w:rsid w:val="006B420F"/>
    <w:rsid w:val="006B566B"/>
    <w:rsid w:val="006B761E"/>
    <w:rsid w:val="006B78F0"/>
    <w:rsid w:val="006C6267"/>
    <w:rsid w:val="006D30EB"/>
    <w:rsid w:val="006D4D03"/>
    <w:rsid w:val="006D5F55"/>
    <w:rsid w:val="006E2164"/>
    <w:rsid w:val="006F4C5E"/>
    <w:rsid w:val="006F63B3"/>
    <w:rsid w:val="00700A7D"/>
    <w:rsid w:val="00732E12"/>
    <w:rsid w:val="00742382"/>
    <w:rsid w:val="0074278E"/>
    <w:rsid w:val="00763D16"/>
    <w:rsid w:val="007741D2"/>
    <w:rsid w:val="00795748"/>
    <w:rsid w:val="007C1493"/>
    <w:rsid w:val="007C2D44"/>
    <w:rsid w:val="007D345B"/>
    <w:rsid w:val="007E6F66"/>
    <w:rsid w:val="007F1334"/>
    <w:rsid w:val="007F6693"/>
    <w:rsid w:val="00826C56"/>
    <w:rsid w:val="00840544"/>
    <w:rsid w:val="00843848"/>
    <w:rsid w:val="0084452F"/>
    <w:rsid w:val="00847F5E"/>
    <w:rsid w:val="00872EAE"/>
    <w:rsid w:val="00887145"/>
    <w:rsid w:val="008965AF"/>
    <w:rsid w:val="008A3860"/>
    <w:rsid w:val="008A666B"/>
    <w:rsid w:val="008B7582"/>
    <w:rsid w:val="008E316A"/>
    <w:rsid w:val="008E4620"/>
    <w:rsid w:val="008F044C"/>
    <w:rsid w:val="008F38AE"/>
    <w:rsid w:val="009039B0"/>
    <w:rsid w:val="009047A9"/>
    <w:rsid w:val="00907262"/>
    <w:rsid w:val="0090759A"/>
    <w:rsid w:val="00911C44"/>
    <w:rsid w:val="00913A19"/>
    <w:rsid w:val="009225B6"/>
    <w:rsid w:val="00922EBB"/>
    <w:rsid w:val="0092390F"/>
    <w:rsid w:val="00927816"/>
    <w:rsid w:val="00927867"/>
    <w:rsid w:val="009279E5"/>
    <w:rsid w:val="0093077A"/>
    <w:rsid w:val="009345DB"/>
    <w:rsid w:val="0093478B"/>
    <w:rsid w:val="00934896"/>
    <w:rsid w:val="00942BD5"/>
    <w:rsid w:val="00974CB3"/>
    <w:rsid w:val="00976C50"/>
    <w:rsid w:val="00981BA3"/>
    <w:rsid w:val="009853E4"/>
    <w:rsid w:val="00994E41"/>
    <w:rsid w:val="00997986"/>
    <w:rsid w:val="009A066D"/>
    <w:rsid w:val="009A5174"/>
    <w:rsid w:val="009B33D1"/>
    <w:rsid w:val="009C0B7A"/>
    <w:rsid w:val="009C2F85"/>
    <w:rsid w:val="009C3250"/>
    <w:rsid w:val="009C5708"/>
    <w:rsid w:val="009D0A63"/>
    <w:rsid w:val="009E0653"/>
    <w:rsid w:val="009E136D"/>
    <w:rsid w:val="009E2451"/>
    <w:rsid w:val="009E3359"/>
    <w:rsid w:val="009E78CC"/>
    <w:rsid w:val="009F6DB4"/>
    <w:rsid w:val="00A15F72"/>
    <w:rsid w:val="00A163F6"/>
    <w:rsid w:val="00A3191C"/>
    <w:rsid w:val="00A42682"/>
    <w:rsid w:val="00A52D09"/>
    <w:rsid w:val="00A53839"/>
    <w:rsid w:val="00A6719D"/>
    <w:rsid w:val="00A67DF9"/>
    <w:rsid w:val="00A7143E"/>
    <w:rsid w:val="00A719FB"/>
    <w:rsid w:val="00A74544"/>
    <w:rsid w:val="00A77A18"/>
    <w:rsid w:val="00A84CA4"/>
    <w:rsid w:val="00AA0029"/>
    <w:rsid w:val="00AA0F83"/>
    <w:rsid w:val="00AA1228"/>
    <w:rsid w:val="00AA1C07"/>
    <w:rsid w:val="00AA23E7"/>
    <w:rsid w:val="00AA6BF7"/>
    <w:rsid w:val="00AA7F8C"/>
    <w:rsid w:val="00AB245B"/>
    <w:rsid w:val="00AB25AA"/>
    <w:rsid w:val="00AB3975"/>
    <w:rsid w:val="00AC16D1"/>
    <w:rsid w:val="00AC2D5F"/>
    <w:rsid w:val="00AC49A8"/>
    <w:rsid w:val="00AC4AB0"/>
    <w:rsid w:val="00AE2D2E"/>
    <w:rsid w:val="00AF279D"/>
    <w:rsid w:val="00B15B81"/>
    <w:rsid w:val="00B30138"/>
    <w:rsid w:val="00B44B9B"/>
    <w:rsid w:val="00B559E2"/>
    <w:rsid w:val="00B55B88"/>
    <w:rsid w:val="00B73A7B"/>
    <w:rsid w:val="00B870EF"/>
    <w:rsid w:val="00B87934"/>
    <w:rsid w:val="00B91207"/>
    <w:rsid w:val="00B9260F"/>
    <w:rsid w:val="00B94A17"/>
    <w:rsid w:val="00BA6B79"/>
    <w:rsid w:val="00BB6896"/>
    <w:rsid w:val="00BC35B8"/>
    <w:rsid w:val="00BF0409"/>
    <w:rsid w:val="00BF3B1D"/>
    <w:rsid w:val="00BF6FF2"/>
    <w:rsid w:val="00C03136"/>
    <w:rsid w:val="00C05007"/>
    <w:rsid w:val="00C13CA0"/>
    <w:rsid w:val="00C16D98"/>
    <w:rsid w:val="00C175FC"/>
    <w:rsid w:val="00C35BA0"/>
    <w:rsid w:val="00C37748"/>
    <w:rsid w:val="00C412C7"/>
    <w:rsid w:val="00C4167F"/>
    <w:rsid w:val="00C419D7"/>
    <w:rsid w:val="00C43A3C"/>
    <w:rsid w:val="00C51F28"/>
    <w:rsid w:val="00C738B0"/>
    <w:rsid w:val="00C764F9"/>
    <w:rsid w:val="00C77719"/>
    <w:rsid w:val="00C81C7C"/>
    <w:rsid w:val="00C84F43"/>
    <w:rsid w:val="00C91C66"/>
    <w:rsid w:val="00CA2C59"/>
    <w:rsid w:val="00CA5C7B"/>
    <w:rsid w:val="00CB2ED6"/>
    <w:rsid w:val="00CD4712"/>
    <w:rsid w:val="00CF095F"/>
    <w:rsid w:val="00CF1575"/>
    <w:rsid w:val="00CF2A18"/>
    <w:rsid w:val="00D00FAF"/>
    <w:rsid w:val="00D121F6"/>
    <w:rsid w:val="00D13237"/>
    <w:rsid w:val="00D1747E"/>
    <w:rsid w:val="00D214B5"/>
    <w:rsid w:val="00D2157E"/>
    <w:rsid w:val="00D431DD"/>
    <w:rsid w:val="00D546DD"/>
    <w:rsid w:val="00D54D31"/>
    <w:rsid w:val="00D557AE"/>
    <w:rsid w:val="00D56B8F"/>
    <w:rsid w:val="00D61DF3"/>
    <w:rsid w:val="00D76F40"/>
    <w:rsid w:val="00D81C65"/>
    <w:rsid w:val="00D85F8D"/>
    <w:rsid w:val="00D9108D"/>
    <w:rsid w:val="00D926A1"/>
    <w:rsid w:val="00D92FF6"/>
    <w:rsid w:val="00D933D1"/>
    <w:rsid w:val="00D9703F"/>
    <w:rsid w:val="00DA266B"/>
    <w:rsid w:val="00DB234E"/>
    <w:rsid w:val="00DB463E"/>
    <w:rsid w:val="00DC42C4"/>
    <w:rsid w:val="00DD12D1"/>
    <w:rsid w:val="00DD2414"/>
    <w:rsid w:val="00DE3CBA"/>
    <w:rsid w:val="00DE4FA6"/>
    <w:rsid w:val="00DE614A"/>
    <w:rsid w:val="00DF0266"/>
    <w:rsid w:val="00DF143F"/>
    <w:rsid w:val="00DF7D20"/>
    <w:rsid w:val="00E013FC"/>
    <w:rsid w:val="00E10DA4"/>
    <w:rsid w:val="00E12837"/>
    <w:rsid w:val="00E13969"/>
    <w:rsid w:val="00E170E8"/>
    <w:rsid w:val="00E24699"/>
    <w:rsid w:val="00E36EBF"/>
    <w:rsid w:val="00E43633"/>
    <w:rsid w:val="00E4618C"/>
    <w:rsid w:val="00E5249C"/>
    <w:rsid w:val="00E53A08"/>
    <w:rsid w:val="00E60D7D"/>
    <w:rsid w:val="00E6130B"/>
    <w:rsid w:val="00E8537D"/>
    <w:rsid w:val="00E961E1"/>
    <w:rsid w:val="00EA25D5"/>
    <w:rsid w:val="00EB715D"/>
    <w:rsid w:val="00EC2BA8"/>
    <w:rsid w:val="00EE72E1"/>
    <w:rsid w:val="00EF2397"/>
    <w:rsid w:val="00EF5C23"/>
    <w:rsid w:val="00F014F7"/>
    <w:rsid w:val="00F01885"/>
    <w:rsid w:val="00F124B1"/>
    <w:rsid w:val="00F209E3"/>
    <w:rsid w:val="00F23D57"/>
    <w:rsid w:val="00F30954"/>
    <w:rsid w:val="00F33579"/>
    <w:rsid w:val="00F63748"/>
    <w:rsid w:val="00F80315"/>
    <w:rsid w:val="00F8487D"/>
    <w:rsid w:val="00F85343"/>
    <w:rsid w:val="00F860FB"/>
    <w:rsid w:val="00F87738"/>
    <w:rsid w:val="00F92C8A"/>
    <w:rsid w:val="00FA1F0E"/>
    <w:rsid w:val="00FB1E51"/>
    <w:rsid w:val="00FB6D46"/>
    <w:rsid w:val="00FC21BC"/>
    <w:rsid w:val="00FD00D0"/>
    <w:rsid w:val="00FD323B"/>
    <w:rsid w:val="00FF044D"/>
    <w:rsid w:val="00FF430C"/>
    <w:rsid w:val="011E5366"/>
    <w:rsid w:val="013721DA"/>
    <w:rsid w:val="01986991"/>
    <w:rsid w:val="01E142BF"/>
    <w:rsid w:val="02DD77F9"/>
    <w:rsid w:val="02E969AE"/>
    <w:rsid w:val="033D724C"/>
    <w:rsid w:val="0355497F"/>
    <w:rsid w:val="03571091"/>
    <w:rsid w:val="03AB62E7"/>
    <w:rsid w:val="03D1158F"/>
    <w:rsid w:val="04062DD5"/>
    <w:rsid w:val="050C51FD"/>
    <w:rsid w:val="05642806"/>
    <w:rsid w:val="05C16250"/>
    <w:rsid w:val="05DE7F94"/>
    <w:rsid w:val="060A6FDB"/>
    <w:rsid w:val="0613006C"/>
    <w:rsid w:val="065019DC"/>
    <w:rsid w:val="065A5D9E"/>
    <w:rsid w:val="067851B2"/>
    <w:rsid w:val="06AB256C"/>
    <w:rsid w:val="06E97165"/>
    <w:rsid w:val="06F832D7"/>
    <w:rsid w:val="0732492C"/>
    <w:rsid w:val="084F2E8D"/>
    <w:rsid w:val="08A41184"/>
    <w:rsid w:val="08B73ABC"/>
    <w:rsid w:val="08D86F1C"/>
    <w:rsid w:val="08D87C20"/>
    <w:rsid w:val="093B7E5E"/>
    <w:rsid w:val="098B2941"/>
    <w:rsid w:val="09A365D0"/>
    <w:rsid w:val="09DB3207"/>
    <w:rsid w:val="0A0353FE"/>
    <w:rsid w:val="0A0C625C"/>
    <w:rsid w:val="0A1F71CE"/>
    <w:rsid w:val="0A352BD5"/>
    <w:rsid w:val="0A4C5AF7"/>
    <w:rsid w:val="0A682522"/>
    <w:rsid w:val="0A6F2854"/>
    <w:rsid w:val="0A872672"/>
    <w:rsid w:val="0A9335D1"/>
    <w:rsid w:val="0AAF10FD"/>
    <w:rsid w:val="0AC14C1F"/>
    <w:rsid w:val="0BA303B0"/>
    <w:rsid w:val="0BB72438"/>
    <w:rsid w:val="0BBF7D10"/>
    <w:rsid w:val="0BD7170D"/>
    <w:rsid w:val="0C150ED8"/>
    <w:rsid w:val="0CA06821"/>
    <w:rsid w:val="0CD028C8"/>
    <w:rsid w:val="0D4479B6"/>
    <w:rsid w:val="0D886883"/>
    <w:rsid w:val="0D923F0A"/>
    <w:rsid w:val="0DFE1EB2"/>
    <w:rsid w:val="0E0B5D01"/>
    <w:rsid w:val="0E26072A"/>
    <w:rsid w:val="0EC673EF"/>
    <w:rsid w:val="0F21718D"/>
    <w:rsid w:val="0FAD1102"/>
    <w:rsid w:val="0FB20FE0"/>
    <w:rsid w:val="100A200F"/>
    <w:rsid w:val="10661E8E"/>
    <w:rsid w:val="10C73D53"/>
    <w:rsid w:val="114B00C6"/>
    <w:rsid w:val="11536759"/>
    <w:rsid w:val="118C4D48"/>
    <w:rsid w:val="11951E4E"/>
    <w:rsid w:val="11B439A4"/>
    <w:rsid w:val="12600D6D"/>
    <w:rsid w:val="12774F13"/>
    <w:rsid w:val="12BE5DCE"/>
    <w:rsid w:val="12DE1EBF"/>
    <w:rsid w:val="12E82CEB"/>
    <w:rsid w:val="13551C50"/>
    <w:rsid w:val="138F609D"/>
    <w:rsid w:val="13921D93"/>
    <w:rsid w:val="13A22722"/>
    <w:rsid w:val="13BC146C"/>
    <w:rsid w:val="13DE66E5"/>
    <w:rsid w:val="13EE003F"/>
    <w:rsid w:val="14717675"/>
    <w:rsid w:val="14D902A4"/>
    <w:rsid w:val="14DA7A14"/>
    <w:rsid w:val="14E33934"/>
    <w:rsid w:val="14EA7B2E"/>
    <w:rsid w:val="150A219B"/>
    <w:rsid w:val="157F4624"/>
    <w:rsid w:val="15AA5FC5"/>
    <w:rsid w:val="15EE5E19"/>
    <w:rsid w:val="15F119AD"/>
    <w:rsid w:val="160475A2"/>
    <w:rsid w:val="16DF0DFB"/>
    <w:rsid w:val="176D2108"/>
    <w:rsid w:val="177477F9"/>
    <w:rsid w:val="179B7A92"/>
    <w:rsid w:val="18945AF0"/>
    <w:rsid w:val="18BA4890"/>
    <w:rsid w:val="18CE7E1D"/>
    <w:rsid w:val="18CF1EF1"/>
    <w:rsid w:val="18E15BC5"/>
    <w:rsid w:val="19063631"/>
    <w:rsid w:val="199944A6"/>
    <w:rsid w:val="19CA7C5E"/>
    <w:rsid w:val="1AD75285"/>
    <w:rsid w:val="1ADC5922"/>
    <w:rsid w:val="1AEC6406"/>
    <w:rsid w:val="1AF776D6"/>
    <w:rsid w:val="1B0837BD"/>
    <w:rsid w:val="1B324DAE"/>
    <w:rsid w:val="1BCD22E0"/>
    <w:rsid w:val="1C516953"/>
    <w:rsid w:val="1C8F393E"/>
    <w:rsid w:val="1D7811BD"/>
    <w:rsid w:val="1D8965DF"/>
    <w:rsid w:val="1DE72E9D"/>
    <w:rsid w:val="1DF11734"/>
    <w:rsid w:val="1EE305D1"/>
    <w:rsid w:val="1EEC30EE"/>
    <w:rsid w:val="1EF6307D"/>
    <w:rsid w:val="1F3D3B25"/>
    <w:rsid w:val="1FBD7BA5"/>
    <w:rsid w:val="202C0AA6"/>
    <w:rsid w:val="20394153"/>
    <w:rsid w:val="203A20BE"/>
    <w:rsid w:val="203D5583"/>
    <w:rsid w:val="20C4005A"/>
    <w:rsid w:val="21851EDD"/>
    <w:rsid w:val="21915D8E"/>
    <w:rsid w:val="21E7529B"/>
    <w:rsid w:val="220C231F"/>
    <w:rsid w:val="220D77DF"/>
    <w:rsid w:val="227F4693"/>
    <w:rsid w:val="22AC78E0"/>
    <w:rsid w:val="22C91F18"/>
    <w:rsid w:val="23512729"/>
    <w:rsid w:val="23D63454"/>
    <w:rsid w:val="23D87965"/>
    <w:rsid w:val="24942439"/>
    <w:rsid w:val="249843DE"/>
    <w:rsid w:val="24D2790A"/>
    <w:rsid w:val="25495BD7"/>
    <w:rsid w:val="25B12EC8"/>
    <w:rsid w:val="25FF6F93"/>
    <w:rsid w:val="260B1B1B"/>
    <w:rsid w:val="2638417E"/>
    <w:rsid w:val="26964247"/>
    <w:rsid w:val="26E46B93"/>
    <w:rsid w:val="271D6716"/>
    <w:rsid w:val="27494ED1"/>
    <w:rsid w:val="276C0EEB"/>
    <w:rsid w:val="27864C1F"/>
    <w:rsid w:val="27870033"/>
    <w:rsid w:val="27A110F5"/>
    <w:rsid w:val="27E176BC"/>
    <w:rsid w:val="28200983"/>
    <w:rsid w:val="28243AD4"/>
    <w:rsid w:val="285275E8"/>
    <w:rsid w:val="285820EF"/>
    <w:rsid w:val="288E4BBA"/>
    <w:rsid w:val="28F05DD1"/>
    <w:rsid w:val="29D47539"/>
    <w:rsid w:val="29E03626"/>
    <w:rsid w:val="29E2706C"/>
    <w:rsid w:val="29E8398B"/>
    <w:rsid w:val="2A4D10C0"/>
    <w:rsid w:val="2AE54CEB"/>
    <w:rsid w:val="2C5069BA"/>
    <w:rsid w:val="2C6C7D95"/>
    <w:rsid w:val="2CEC6D5B"/>
    <w:rsid w:val="2D096C0B"/>
    <w:rsid w:val="2D303E35"/>
    <w:rsid w:val="2D3D5D44"/>
    <w:rsid w:val="2D921CB7"/>
    <w:rsid w:val="2DA3549B"/>
    <w:rsid w:val="2E016E80"/>
    <w:rsid w:val="2E032B51"/>
    <w:rsid w:val="2E21074A"/>
    <w:rsid w:val="2E245E99"/>
    <w:rsid w:val="2E2B59C1"/>
    <w:rsid w:val="2E3654DC"/>
    <w:rsid w:val="2E4538A7"/>
    <w:rsid w:val="2E487E15"/>
    <w:rsid w:val="2E526349"/>
    <w:rsid w:val="2EB76ECB"/>
    <w:rsid w:val="2EDC6EB7"/>
    <w:rsid w:val="2F556ACC"/>
    <w:rsid w:val="2F577DDB"/>
    <w:rsid w:val="2F876E0B"/>
    <w:rsid w:val="2FAF1CBA"/>
    <w:rsid w:val="3055446E"/>
    <w:rsid w:val="31774C75"/>
    <w:rsid w:val="31A03F61"/>
    <w:rsid w:val="31BE6C8E"/>
    <w:rsid w:val="31DD5BFA"/>
    <w:rsid w:val="323C151D"/>
    <w:rsid w:val="337F3163"/>
    <w:rsid w:val="34117E4E"/>
    <w:rsid w:val="346534AA"/>
    <w:rsid w:val="34EC3193"/>
    <w:rsid w:val="36C13BAD"/>
    <w:rsid w:val="36EF636B"/>
    <w:rsid w:val="375E6B22"/>
    <w:rsid w:val="37877685"/>
    <w:rsid w:val="38174D54"/>
    <w:rsid w:val="382C107A"/>
    <w:rsid w:val="3850267B"/>
    <w:rsid w:val="38775208"/>
    <w:rsid w:val="39B87A06"/>
    <w:rsid w:val="3A5D7BEB"/>
    <w:rsid w:val="3AFC6AA1"/>
    <w:rsid w:val="3BD67514"/>
    <w:rsid w:val="3BFD11AB"/>
    <w:rsid w:val="3CAD2B1E"/>
    <w:rsid w:val="3D2D6B2F"/>
    <w:rsid w:val="3D30480D"/>
    <w:rsid w:val="3D6F70E5"/>
    <w:rsid w:val="3D835BF8"/>
    <w:rsid w:val="3DB57993"/>
    <w:rsid w:val="3DDE74ED"/>
    <w:rsid w:val="3E3240BB"/>
    <w:rsid w:val="3E596A1A"/>
    <w:rsid w:val="3E8D7AD0"/>
    <w:rsid w:val="3EE12AA7"/>
    <w:rsid w:val="3FFF1571"/>
    <w:rsid w:val="402163D2"/>
    <w:rsid w:val="40425005"/>
    <w:rsid w:val="413B6A9C"/>
    <w:rsid w:val="41A75074"/>
    <w:rsid w:val="423559AB"/>
    <w:rsid w:val="42554B5E"/>
    <w:rsid w:val="4377225D"/>
    <w:rsid w:val="43F87E97"/>
    <w:rsid w:val="44E0101F"/>
    <w:rsid w:val="44FB78A9"/>
    <w:rsid w:val="457E69BC"/>
    <w:rsid w:val="4603113E"/>
    <w:rsid w:val="46143B4A"/>
    <w:rsid w:val="461B4838"/>
    <w:rsid w:val="464044A1"/>
    <w:rsid w:val="467A1653"/>
    <w:rsid w:val="46F2073D"/>
    <w:rsid w:val="470809A7"/>
    <w:rsid w:val="47630C85"/>
    <w:rsid w:val="476F1AD2"/>
    <w:rsid w:val="478D6555"/>
    <w:rsid w:val="47B915E0"/>
    <w:rsid w:val="47C52001"/>
    <w:rsid w:val="47FC7EFD"/>
    <w:rsid w:val="47FF3D8A"/>
    <w:rsid w:val="484D03C3"/>
    <w:rsid w:val="48571022"/>
    <w:rsid w:val="48842CB5"/>
    <w:rsid w:val="48B94B63"/>
    <w:rsid w:val="49246A8D"/>
    <w:rsid w:val="493279A7"/>
    <w:rsid w:val="496D4E83"/>
    <w:rsid w:val="499A5A50"/>
    <w:rsid w:val="49BB4291"/>
    <w:rsid w:val="49BD10BE"/>
    <w:rsid w:val="4A5C032F"/>
    <w:rsid w:val="4A7F6A5C"/>
    <w:rsid w:val="4A8F0E29"/>
    <w:rsid w:val="4AA91EEB"/>
    <w:rsid w:val="4AAE362A"/>
    <w:rsid w:val="4B1C6C66"/>
    <w:rsid w:val="4B2F6C6B"/>
    <w:rsid w:val="4B313C8F"/>
    <w:rsid w:val="4B43150A"/>
    <w:rsid w:val="4B9A5AE5"/>
    <w:rsid w:val="4BC6625C"/>
    <w:rsid w:val="4BF330B8"/>
    <w:rsid w:val="4C3552A5"/>
    <w:rsid w:val="4C544FD1"/>
    <w:rsid w:val="4C971150"/>
    <w:rsid w:val="4CAA5AA7"/>
    <w:rsid w:val="4D7F08AE"/>
    <w:rsid w:val="4D80575E"/>
    <w:rsid w:val="4D9C0381"/>
    <w:rsid w:val="4DD858FA"/>
    <w:rsid w:val="4DF74CEE"/>
    <w:rsid w:val="4E382B88"/>
    <w:rsid w:val="4E520189"/>
    <w:rsid w:val="4ED40D2D"/>
    <w:rsid w:val="500C4824"/>
    <w:rsid w:val="501E11F1"/>
    <w:rsid w:val="50D57E16"/>
    <w:rsid w:val="50E570C9"/>
    <w:rsid w:val="51032240"/>
    <w:rsid w:val="512651A9"/>
    <w:rsid w:val="51975157"/>
    <w:rsid w:val="519A5ED2"/>
    <w:rsid w:val="51D23F1D"/>
    <w:rsid w:val="525434C6"/>
    <w:rsid w:val="527640EF"/>
    <w:rsid w:val="527E7654"/>
    <w:rsid w:val="52B72988"/>
    <w:rsid w:val="52D00377"/>
    <w:rsid w:val="52D23F0A"/>
    <w:rsid w:val="52E70C6A"/>
    <w:rsid w:val="52EB0A28"/>
    <w:rsid w:val="53236DB5"/>
    <w:rsid w:val="532979BA"/>
    <w:rsid w:val="534C2062"/>
    <w:rsid w:val="53566E47"/>
    <w:rsid w:val="53600ABC"/>
    <w:rsid w:val="537F15EB"/>
    <w:rsid w:val="53B86B6C"/>
    <w:rsid w:val="53DE1CD8"/>
    <w:rsid w:val="541F714E"/>
    <w:rsid w:val="54214CFE"/>
    <w:rsid w:val="54363555"/>
    <w:rsid w:val="544B7B6F"/>
    <w:rsid w:val="54507003"/>
    <w:rsid w:val="54AF46CA"/>
    <w:rsid w:val="54E770DC"/>
    <w:rsid w:val="55225E67"/>
    <w:rsid w:val="552558DD"/>
    <w:rsid w:val="55440C41"/>
    <w:rsid w:val="556F44C2"/>
    <w:rsid w:val="55E40C90"/>
    <w:rsid w:val="560B22E6"/>
    <w:rsid w:val="5612303A"/>
    <w:rsid w:val="56601D59"/>
    <w:rsid w:val="56A87492"/>
    <w:rsid w:val="56B97997"/>
    <w:rsid w:val="56C65AF2"/>
    <w:rsid w:val="57060082"/>
    <w:rsid w:val="570A3D11"/>
    <w:rsid w:val="576B41D2"/>
    <w:rsid w:val="57793B44"/>
    <w:rsid w:val="579C3026"/>
    <w:rsid w:val="579E4C8F"/>
    <w:rsid w:val="57EB5809"/>
    <w:rsid w:val="58884ABF"/>
    <w:rsid w:val="58E93DFA"/>
    <w:rsid w:val="593C03CE"/>
    <w:rsid w:val="5952374E"/>
    <w:rsid w:val="599F4122"/>
    <w:rsid w:val="59ED4FE7"/>
    <w:rsid w:val="5AC63E1F"/>
    <w:rsid w:val="5ACA3908"/>
    <w:rsid w:val="5AD46BC2"/>
    <w:rsid w:val="5AFC0247"/>
    <w:rsid w:val="5B1E248F"/>
    <w:rsid w:val="5B3550D5"/>
    <w:rsid w:val="5B4342F6"/>
    <w:rsid w:val="5B7A0127"/>
    <w:rsid w:val="5BB046F7"/>
    <w:rsid w:val="5BCE7A03"/>
    <w:rsid w:val="5CC27537"/>
    <w:rsid w:val="5CEB66BA"/>
    <w:rsid w:val="5DA231F7"/>
    <w:rsid w:val="5DCA7B72"/>
    <w:rsid w:val="5DE00E55"/>
    <w:rsid w:val="5DF054F2"/>
    <w:rsid w:val="5DFB4073"/>
    <w:rsid w:val="5E224037"/>
    <w:rsid w:val="5E28575E"/>
    <w:rsid w:val="5F096FA4"/>
    <w:rsid w:val="5F162475"/>
    <w:rsid w:val="5F5F65C0"/>
    <w:rsid w:val="5F7B2BB2"/>
    <w:rsid w:val="5FE07E02"/>
    <w:rsid w:val="607344EC"/>
    <w:rsid w:val="60A533B6"/>
    <w:rsid w:val="60AD0A44"/>
    <w:rsid w:val="60BA75C8"/>
    <w:rsid w:val="60C33D90"/>
    <w:rsid w:val="62042942"/>
    <w:rsid w:val="620F21D5"/>
    <w:rsid w:val="6214765F"/>
    <w:rsid w:val="625271E6"/>
    <w:rsid w:val="62634BAB"/>
    <w:rsid w:val="62847485"/>
    <w:rsid w:val="63444A2E"/>
    <w:rsid w:val="636F5846"/>
    <w:rsid w:val="637E5597"/>
    <w:rsid w:val="63C24F56"/>
    <w:rsid w:val="63CD02A5"/>
    <w:rsid w:val="63F35B2D"/>
    <w:rsid w:val="642E756D"/>
    <w:rsid w:val="647C1F5E"/>
    <w:rsid w:val="64CC65BA"/>
    <w:rsid w:val="64F8594D"/>
    <w:rsid w:val="65090456"/>
    <w:rsid w:val="65091AAC"/>
    <w:rsid w:val="655B1B6E"/>
    <w:rsid w:val="65BD7C07"/>
    <w:rsid w:val="65F647F4"/>
    <w:rsid w:val="66563CB3"/>
    <w:rsid w:val="666D4068"/>
    <w:rsid w:val="66B35EF8"/>
    <w:rsid w:val="66B7430E"/>
    <w:rsid w:val="66C35C8B"/>
    <w:rsid w:val="66E05F37"/>
    <w:rsid w:val="6710760F"/>
    <w:rsid w:val="67212288"/>
    <w:rsid w:val="67681639"/>
    <w:rsid w:val="677D5795"/>
    <w:rsid w:val="6796433E"/>
    <w:rsid w:val="67D111AB"/>
    <w:rsid w:val="67DD453C"/>
    <w:rsid w:val="67E265E5"/>
    <w:rsid w:val="683F7FFE"/>
    <w:rsid w:val="688E2F9F"/>
    <w:rsid w:val="68AA0EB0"/>
    <w:rsid w:val="68F83693"/>
    <w:rsid w:val="691F2110"/>
    <w:rsid w:val="6946190A"/>
    <w:rsid w:val="694828CD"/>
    <w:rsid w:val="698D5697"/>
    <w:rsid w:val="6A2B533F"/>
    <w:rsid w:val="6A3177DD"/>
    <w:rsid w:val="6A617274"/>
    <w:rsid w:val="6A915403"/>
    <w:rsid w:val="6A9D0048"/>
    <w:rsid w:val="6AAC10CF"/>
    <w:rsid w:val="6AEA6A79"/>
    <w:rsid w:val="6B680BAF"/>
    <w:rsid w:val="6BCC3834"/>
    <w:rsid w:val="6C547C8E"/>
    <w:rsid w:val="6CB03CCD"/>
    <w:rsid w:val="6D617A39"/>
    <w:rsid w:val="6D6B4986"/>
    <w:rsid w:val="6D73217F"/>
    <w:rsid w:val="6D9C0C25"/>
    <w:rsid w:val="6DCB4D59"/>
    <w:rsid w:val="6E52595A"/>
    <w:rsid w:val="6E5F6F10"/>
    <w:rsid w:val="6F0A22FE"/>
    <w:rsid w:val="6F210F48"/>
    <w:rsid w:val="6F2344F9"/>
    <w:rsid w:val="6F424FF4"/>
    <w:rsid w:val="6F5E7B7E"/>
    <w:rsid w:val="6F710B18"/>
    <w:rsid w:val="6FA8287C"/>
    <w:rsid w:val="6FD53F4C"/>
    <w:rsid w:val="700B5939"/>
    <w:rsid w:val="703E1AC2"/>
    <w:rsid w:val="70632759"/>
    <w:rsid w:val="70EE44D3"/>
    <w:rsid w:val="70F73101"/>
    <w:rsid w:val="71203B39"/>
    <w:rsid w:val="713218B7"/>
    <w:rsid w:val="722D6A9F"/>
    <w:rsid w:val="72395053"/>
    <w:rsid w:val="72F92942"/>
    <w:rsid w:val="73223A36"/>
    <w:rsid w:val="73BD558A"/>
    <w:rsid w:val="73E92500"/>
    <w:rsid w:val="74242CF8"/>
    <w:rsid w:val="742E402A"/>
    <w:rsid w:val="750554FB"/>
    <w:rsid w:val="75CC47B3"/>
    <w:rsid w:val="75D8559E"/>
    <w:rsid w:val="760D7C82"/>
    <w:rsid w:val="7636003D"/>
    <w:rsid w:val="767A2538"/>
    <w:rsid w:val="768D59DD"/>
    <w:rsid w:val="76CD5077"/>
    <w:rsid w:val="76EF63CF"/>
    <w:rsid w:val="77586DC2"/>
    <w:rsid w:val="777D05B3"/>
    <w:rsid w:val="77E352B8"/>
    <w:rsid w:val="77F62F60"/>
    <w:rsid w:val="780E346E"/>
    <w:rsid w:val="78767001"/>
    <w:rsid w:val="78AA5252"/>
    <w:rsid w:val="796A572C"/>
    <w:rsid w:val="796C5147"/>
    <w:rsid w:val="79725A1A"/>
    <w:rsid w:val="79D815F5"/>
    <w:rsid w:val="7A225E29"/>
    <w:rsid w:val="7A2313B7"/>
    <w:rsid w:val="7A2428C5"/>
    <w:rsid w:val="7A400C26"/>
    <w:rsid w:val="7AC71BCF"/>
    <w:rsid w:val="7AF83CFD"/>
    <w:rsid w:val="7B073F40"/>
    <w:rsid w:val="7B635C81"/>
    <w:rsid w:val="7BA70921"/>
    <w:rsid w:val="7C197358"/>
    <w:rsid w:val="7C713E55"/>
    <w:rsid w:val="7CBA6D7C"/>
    <w:rsid w:val="7CD04806"/>
    <w:rsid w:val="7CF81EE7"/>
    <w:rsid w:val="7DCF1C1A"/>
    <w:rsid w:val="7E61214D"/>
    <w:rsid w:val="7EA072A8"/>
    <w:rsid w:val="7EA82723"/>
    <w:rsid w:val="7EB610B9"/>
    <w:rsid w:val="7EE1664F"/>
    <w:rsid w:val="7EF06E63"/>
    <w:rsid w:val="7F037115"/>
    <w:rsid w:val="7F0D6C7E"/>
    <w:rsid w:val="7F2E11A0"/>
    <w:rsid w:val="7FF8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4"/>
    <w:link w:val="71"/>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75"/>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76"/>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77"/>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8"/>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79"/>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4">
    <w:name w:val="Normal Indent"/>
    <w:basedOn w:val="1"/>
    <w:link w:val="72"/>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80"/>
    <w:qFormat/>
    <w:uiPriority w:val="0"/>
    <w:pPr>
      <w:shd w:val="clear" w:color="auto" w:fill="000080"/>
    </w:pPr>
  </w:style>
  <w:style w:type="paragraph" w:styleId="21">
    <w:name w:val="annotation text"/>
    <w:basedOn w:val="1"/>
    <w:link w:val="81"/>
    <w:qFormat/>
    <w:uiPriority w:val="99"/>
    <w:pPr>
      <w:ind w:firstLine="200" w:firstLineChars="200"/>
      <w:jc w:val="left"/>
    </w:p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2"/>
    <w:qFormat/>
    <w:uiPriority w:val="0"/>
    <w:pPr>
      <w:spacing w:after="120"/>
    </w:pPr>
    <w:rPr>
      <w:szCs w:val="20"/>
    </w:rPr>
  </w:style>
  <w:style w:type="paragraph" w:styleId="24">
    <w:name w:val="Body Text Indent"/>
    <w:basedOn w:val="1"/>
    <w:link w:val="83"/>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84"/>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85"/>
    <w:qFormat/>
    <w:uiPriority w:val="0"/>
    <w:pPr>
      <w:ind w:left="100" w:leftChars="2500"/>
    </w:pPr>
    <w:rPr>
      <w:rFonts w:ascii="宋体" w:hAnsi="宋体"/>
      <w:b/>
      <w:color w:val="FF0000"/>
      <w:sz w:val="36"/>
      <w:szCs w:val="30"/>
    </w:rPr>
  </w:style>
  <w:style w:type="paragraph" w:styleId="33">
    <w:name w:val="Body Text Indent 2"/>
    <w:basedOn w:val="1"/>
    <w:link w:val="86"/>
    <w:qFormat/>
    <w:uiPriority w:val="0"/>
    <w:pPr>
      <w:spacing w:after="120" w:line="480" w:lineRule="auto"/>
      <w:ind w:left="420" w:leftChars="200"/>
    </w:pPr>
    <w:rPr>
      <w:szCs w:val="20"/>
    </w:rPr>
  </w:style>
  <w:style w:type="paragraph" w:styleId="34">
    <w:name w:val="endnote text"/>
    <w:basedOn w:val="1"/>
    <w:link w:val="87"/>
    <w:semiHidden/>
    <w:qFormat/>
    <w:uiPriority w:val="0"/>
    <w:pPr>
      <w:snapToGrid w:val="0"/>
      <w:jc w:val="left"/>
    </w:pPr>
  </w:style>
  <w:style w:type="paragraph" w:styleId="35">
    <w:name w:val="Balloon Text"/>
    <w:basedOn w:val="1"/>
    <w:link w:val="88"/>
    <w:qFormat/>
    <w:uiPriority w:val="0"/>
    <w:rPr>
      <w:sz w:val="18"/>
      <w:szCs w:val="18"/>
    </w:rPr>
  </w:style>
  <w:style w:type="paragraph" w:styleId="36">
    <w:name w:val="footer"/>
    <w:basedOn w:val="1"/>
    <w:link w:val="89"/>
    <w:qFormat/>
    <w:uiPriority w:val="99"/>
    <w:pPr>
      <w:tabs>
        <w:tab w:val="center" w:pos="4153"/>
        <w:tab w:val="right" w:pos="8306"/>
      </w:tabs>
      <w:snapToGrid w:val="0"/>
      <w:jc w:val="left"/>
    </w:pPr>
    <w:rPr>
      <w:sz w:val="18"/>
      <w:szCs w:val="18"/>
    </w:rPr>
  </w:style>
  <w:style w:type="paragraph" w:styleId="37">
    <w:name w:val="header"/>
    <w:basedOn w:val="1"/>
    <w:link w:val="90"/>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91"/>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92"/>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93"/>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94"/>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9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96"/>
    <w:qFormat/>
    <w:uiPriority w:val="0"/>
    <w:pPr>
      <w:ind w:firstLine="0" w:firstLineChars="0"/>
    </w:pPr>
    <w:rPr>
      <w:b/>
      <w:bCs/>
    </w:rPr>
  </w:style>
  <w:style w:type="paragraph" w:styleId="55">
    <w:name w:val="Body Text First Indent"/>
    <w:basedOn w:val="23"/>
    <w:link w:val="97"/>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98"/>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nil"/>
          <w:bottom w:val="single" w:color="000000" w:sz="6" w:space="0"/>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61">
    <w:name w:val="endnote reference"/>
    <w:semiHidden/>
    <w:qFormat/>
    <w:uiPriority w:val="0"/>
    <w:rPr>
      <w:vertAlign w:val="superscript"/>
    </w:rPr>
  </w:style>
  <w:style w:type="character" w:styleId="62">
    <w:name w:val="page number"/>
    <w:qFormat/>
    <w:uiPriority w:val="0"/>
  </w:style>
  <w:style w:type="character" w:styleId="63">
    <w:name w:val="FollowedHyperlink"/>
    <w:unhideWhenUsed/>
    <w:qFormat/>
    <w:uiPriority w:val="99"/>
    <w:rPr>
      <w:color w:val="954F72"/>
      <w:u w:val="single"/>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link w:val="2"/>
    <w:qFormat/>
    <w:uiPriority w:val="0"/>
    <w:rPr>
      <w:rFonts w:cs="Times New Roman"/>
      <w:b/>
      <w:kern w:val="0"/>
      <w:sz w:val="44"/>
      <w:szCs w:val="20"/>
    </w:rPr>
  </w:style>
  <w:style w:type="character" w:customStyle="1" w:styleId="71">
    <w:name w:val="标题 2 字符"/>
    <w:link w:val="3"/>
    <w:qFormat/>
    <w:uiPriority w:val="9"/>
    <w:rPr>
      <w:rFonts w:ascii="Arial" w:hAnsi="Arial" w:cs="Times New Roman"/>
      <w:b/>
      <w:sz w:val="21"/>
      <w:szCs w:val="20"/>
    </w:rPr>
  </w:style>
  <w:style w:type="character" w:customStyle="1" w:styleId="72">
    <w:name w:val="正文缩进 字符"/>
    <w:link w:val="4"/>
    <w:qFormat/>
    <w:uiPriority w:val="0"/>
    <w:rPr>
      <w:rFonts w:cs="Times New Roman"/>
      <w:sz w:val="21"/>
      <w:szCs w:val="20"/>
    </w:rPr>
  </w:style>
  <w:style w:type="character" w:customStyle="1" w:styleId="73">
    <w:name w:val="标题 3 字符"/>
    <w:link w:val="5"/>
    <w:qFormat/>
    <w:uiPriority w:val="9"/>
    <w:rPr>
      <w:rFonts w:cs="Times New Roman"/>
      <w:b/>
      <w:kern w:val="0"/>
      <w:sz w:val="32"/>
      <w:szCs w:val="20"/>
    </w:rPr>
  </w:style>
  <w:style w:type="character" w:customStyle="1" w:styleId="74">
    <w:name w:val="标题 4 字符1"/>
    <w:link w:val="6"/>
    <w:qFormat/>
    <w:uiPriority w:val="0"/>
    <w:rPr>
      <w:b/>
      <w:bCs/>
      <w:kern w:val="2"/>
      <w:sz w:val="24"/>
      <w:szCs w:val="24"/>
      <w:lang w:val="sv-SE"/>
    </w:rPr>
  </w:style>
  <w:style w:type="character" w:customStyle="1" w:styleId="75">
    <w:name w:val="标题 5 字符1"/>
    <w:link w:val="7"/>
    <w:qFormat/>
    <w:uiPriority w:val="9"/>
    <w:rPr>
      <w:rFonts w:ascii="宋体" w:hAnsi="宋体" w:cs="Times New Roman"/>
      <w:bCs/>
      <w:szCs w:val="24"/>
    </w:rPr>
  </w:style>
  <w:style w:type="character" w:customStyle="1" w:styleId="76">
    <w:name w:val="标题 6 字符1"/>
    <w:link w:val="8"/>
    <w:qFormat/>
    <w:uiPriority w:val="0"/>
    <w:rPr>
      <w:rFonts w:ascii="Arial" w:hAnsi="Arial" w:eastAsia="黑体" w:cs="Times New Roman"/>
      <w:b/>
      <w:kern w:val="0"/>
      <w:szCs w:val="21"/>
    </w:rPr>
  </w:style>
  <w:style w:type="character" w:customStyle="1" w:styleId="77">
    <w:name w:val="标题 7 字符1"/>
    <w:link w:val="9"/>
    <w:qFormat/>
    <w:uiPriority w:val="0"/>
    <w:rPr>
      <w:rFonts w:ascii="宋体" w:hAnsi="宋体" w:cs="Times New Roman"/>
      <w:b/>
      <w:kern w:val="0"/>
      <w:szCs w:val="21"/>
    </w:rPr>
  </w:style>
  <w:style w:type="character" w:customStyle="1" w:styleId="78">
    <w:name w:val="标题 8 字符1"/>
    <w:link w:val="10"/>
    <w:qFormat/>
    <w:uiPriority w:val="0"/>
    <w:rPr>
      <w:rFonts w:ascii="Arial" w:hAnsi="Arial" w:eastAsia="黑体" w:cs="Times New Roman"/>
      <w:szCs w:val="24"/>
    </w:rPr>
  </w:style>
  <w:style w:type="character" w:customStyle="1" w:styleId="79">
    <w:name w:val="标题 9 字符1"/>
    <w:link w:val="11"/>
    <w:qFormat/>
    <w:uiPriority w:val="0"/>
    <w:rPr>
      <w:rFonts w:ascii="Arial" w:hAnsi="Arial" w:eastAsia="黑体" w:cs="Times New Roman"/>
      <w:kern w:val="0"/>
      <w:sz w:val="21"/>
      <w:szCs w:val="21"/>
    </w:rPr>
  </w:style>
  <w:style w:type="character" w:customStyle="1" w:styleId="80">
    <w:name w:val="文档结构图 字符"/>
    <w:link w:val="20"/>
    <w:qFormat/>
    <w:uiPriority w:val="0"/>
    <w:rPr>
      <w:rFonts w:cs="Times New Roman"/>
      <w:sz w:val="21"/>
      <w:szCs w:val="24"/>
      <w:shd w:val="clear" w:color="auto" w:fill="000080"/>
    </w:rPr>
  </w:style>
  <w:style w:type="character" w:customStyle="1" w:styleId="81">
    <w:name w:val="批注文字 字符1"/>
    <w:link w:val="21"/>
    <w:qFormat/>
    <w:uiPriority w:val="0"/>
    <w:rPr>
      <w:sz w:val="21"/>
      <w:szCs w:val="24"/>
    </w:rPr>
  </w:style>
  <w:style w:type="character" w:customStyle="1" w:styleId="82">
    <w:name w:val="正文文本 字符"/>
    <w:link w:val="23"/>
    <w:qFormat/>
    <w:uiPriority w:val="0"/>
    <w:rPr>
      <w:rFonts w:cs="Times New Roman"/>
      <w:sz w:val="21"/>
      <w:szCs w:val="20"/>
    </w:rPr>
  </w:style>
  <w:style w:type="character" w:customStyle="1" w:styleId="83">
    <w:name w:val="正文文本缩进 字符1"/>
    <w:link w:val="24"/>
    <w:qFormat/>
    <w:uiPriority w:val="0"/>
    <w:rPr>
      <w:rFonts w:ascii="宋体" w:hAnsi="宋体" w:cs="Times New Roman"/>
      <w:sz w:val="21"/>
      <w:szCs w:val="21"/>
    </w:rPr>
  </w:style>
  <w:style w:type="character" w:customStyle="1" w:styleId="84">
    <w:name w:val="纯文本 字符1"/>
    <w:link w:val="29"/>
    <w:qFormat/>
    <w:uiPriority w:val="0"/>
    <w:rPr>
      <w:rFonts w:ascii="宋体" w:hAnsi="Courier New" w:cs="Times New Roman"/>
      <w:sz w:val="21"/>
      <w:szCs w:val="20"/>
    </w:rPr>
  </w:style>
  <w:style w:type="character" w:customStyle="1" w:styleId="85">
    <w:name w:val="日期 字符"/>
    <w:link w:val="32"/>
    <w:qFormat/>
    <w:uiPriority w:val="0"/>
    <w:rPr>
      <w:rFonts w:ascii="宋体" w:hAnsi="宋体" w:cs="Times New Roman"/>
      <w:b/>
      <w:color w:val="FF0000"/>
      <w:sz w:val="36"/>
      <w:szCs w:val="30"/>
    </w:rPr>
  </w:style>
  <w:style w:type="character" w:customStyle="1" w:styleId="86">
    <w:name w:val="正文文本缩进 2 字符"/>
    <w:link w:val="33"/>
    <w:qFormat/>
    <w:uiPriority w:val="0"/>
    <w:rPr>
      <w:rFonts w:cs="Times New Roman"/>
      <w:sz w:val="21"/>
      <w:szCs w:val="20"/>
    </w:rPr>
  </w:style>
  <w:style w:type="character" w:customStyle="1" w:styleId="87">
    <w:name w:val="尾注文本 字符1"/>
    <w:link w:val="34"/>
    <w:semiHidden/>
    <w:qFormat/>
    <w:uiPriority w:val="0"/>
    <w:rPr>
      <w:rFonts w:cs="Times New Roman"/>
      <w:sz w:val="21"/>
      <w:szCs w:val="24"/>
    </w:rPr>
  </w:style>
  <w:style w:type="character" w:customStyle="1" w:styleId="88">
    <w:name w:val="批注框文本 字符"/>
    <w:link w:val="35"/>
    <w:qFormat/>
    <w:uiPriority w:val="0"/>
    <w:rPr>
      <w:rFonts w:cs="Times New Roman"/>
      <w:sz w:val="18"/>
      <w:szCs w:val="18"/>
    </w:rPr>
  </w:style>
  <w:style w:type="character" w:customStyle="1" w:styleId="89">
    <w:name w:val="页脚 字符1"/>
    <w:link w:val="36"/>
    <w:qFormat/>
    <w:uiPriority w:val="99"/>
    <w:rPr>
      <w:rFonts w:cs="Times New Roman"/>
      <w:sz w:val="18"/>
      <w:szCs w:val="18"/>
    </w:rPr>
  </w:style>
  <w:style w:type="character" w:customStyle="1" w:styleId="90">
    <w:name w:val="页眉 字符1"/>
    <w:link w:val="37"/>
    <w:qFormat/>
    <w:uiPriority w:val="99"/>
    <w:rPr>
      <w:rFonts w:cs="Times New Roman"/>
      <w:sz w:val="18"/>
      <w:szCs w:val="18"/>
    </w:rPr>
  </w:style>
  <w:style w:type="character" w:customStyle="1" w:styleId="91">
    <w:name w:val="段 Char"/>
    <w:link w:val="42"/>
    <w:qFormat/>
    <w:uiPriority w:val="0"/>
    <w:rPr>
      <w:rFonts w:ascii="宋体" w:cs="Times New Roman"/>
      <w:kern w:val="0"/>
      <w:sz w:val="21"/>
      <w:szCs w:val="20"/>
    </w:rPr>
  </w:style>
  <w:style w:type="character" w:customStyle="1" w:styleId="92">
    <w:name w:val="副标题 字符1"/>
    <w:link w:val="43"/>
    <w:qFormat/>
    <w:uiPriority w:val="0"/>
    <w:rPr>
      <w:rFonts w:ascii="Cambria" w:hAnsi="Cambria" w:cs="Times New Roman"/>
      <w:b/>
      <w:bCs/>
      <w:kern w:val="28"/>
      <w:sz w:val="32"/>
      <w:szCs w:val="32"/>
    </w:rPr>
  </w:style>
  <w:style w:type="character" w:customStyle="1" w:styleId="93">
    <w:name w:val="脚注文本 字符1"/>
    <w:link w:val="44"/>
    <w:qFormat/>
    <w:uiPriority w:val="0"/>
    <w:rPr>
      <w:rFonts w:ascii="宋体"/>
      <w:kern w:val="2"/>
      <w:sz w:val="18"/>
      <w:szCs w:val="18"/>
    </w:rPr>
  </w:style>
  <w:style w:type="character" w:customStyle="1" w:styleId="94">
    <w:name w:val="正文文本缩进 3 字符1"/>
    <w:link w:val="46"/>
    <w:qFormat/>
    <w:uiPriority w:val="0"/>
    <w:rPr>
      <w:rFonts w:ascii="宋体" w:hAnsi="宋体" w:cs="Times New Roman"/>
      <w:color w:val="000000"/>
      <w:szCs w:val="21"/>
    </w:rPr>
  </w:style>
  <w:style w:type="character" w:customStyle="1" w:styleId="95">
    <w:name w:val="标题 字符1"/>
    <w:link w:val="53"/>
    <w:qFormat/>
    <w:locked/>
    <w:uiPriority w:val="0"/>
    <w:rPr>
      <w:rFonts w:ascii="Cambria" w:hAnsi="Cambria" w:cs="Times New Roman"/>
      <w:b/>
      <w:sz w:val="32"/>
      <w:szCs w:val="21"/>
    </w:rPr>
  </w:style>
  <w:style w:type="character" w:customStyle="1" w:styleId="96">
    <w:name w:val="批注主题 字符1"/>
    <w:link w:val="54"/>
    <w:qFormat/>
    <w:uiPriority w:val="0"/>
    <w:rPr>
      <w:b/>
      <w:bCs/>
      <w:sz w:val="21"/>
      <w:szCs w:val="24"/>
    </w:rPr>
  </w:style>
  <w:style w:type="character" w:customStyle="1" w:styleId="97">
    <w:name w:val="正文文本首行缩进 字符"/>
    <w:link w:val="55"/>
    <w:qFormat/>
    <w:uiPriority w:val="0"/>
    <w:rPr>
      <w:rFonts w:ascii="宋体" w:hAnsi="宋体" w:cs="Times New Roman"/>
      <w:szCs w:val="24"/>
    </w:rPr>
  </w:style>
  <w:style w:type="character" w:customStyle="1" w:styleId="98">
    <w:name w:val="正文文本首行缩进 2 字符"/>
    <w:link w:val="56"/>
    <w:qFormat/>
    <w:uiPriority w:val="0"/>
    <w:rPr>
      <w:rFonts w:ascii="宋体" w:hAnsi="宋体" w:cs="Times New Roman"/>
      <w:szCs w:val="21"/>
    </w:rPr>
  </w:style>
  <w:style w:type="character" w:customStyle="1" w:styleId="99">
    <w:name w:val="样式 (西文) 仿宋_GB2312 黑色"/>
    <w:qFormat/>
    <w:uiPriority w:val="0"/>
    <w:rPr>
      <w:rFonts w:hint="eastAsia" w:ascii="宋体" w:hAnsi="宋体" w:eastAsia="宋体"/>
      <w:color w:val="000000"/>
      <w:sz w:val="21"/>
      <w:szCs w:val="21"/>
      <w:lang w:val="en-US" w:eastAsia="zh-CN" w:bidi="ar-SA"/>
    </w:rPr>
  </w:style>
  <w:style w:type="character" w:customStyle="1" w:styleId="100">
    <w:name w:val="不明显强调2"/>
    <w:qFormat/>
    <w:uiPriority w:val="0"/>
    <w:rPr>
      <w:i/>
      <w:iCs/>
      <w:color w:val="808080"/>
    </w:rPr>
  </w:style>
  <w:style w:type="character" w:customStyle="1" w:styleId="101">
    <w:name w:val="页脚 Char1"/>
    <w:semiHidden/>
    <w:qFormat/>
    <w:uiPriority w:val="0"/>
    <w:rPr>
      <w:rFonts w:ascii="宋体" w:hAnsi="宋体" w:eastAsia="宋体"/>
      <w:kern w:val="2"/>
      <w:sz w:val="18"/>
      <w:szCs w:val="18"/>
      <w:lang w:val="en-US" w:eastAsia="zh-CN" w:bidi="ar-SA"/>
    </w:rPr>
  </w:style>
  <w:style w:type="character" w:customStyle="1" w:styleId="102">
    <w:name w:val="正文文本缩进 2 Char1"/>
    <w:semiHidden/>
    <w:qFormat/>
    <w:uiPriority w:val="0"/>
    <w:rPr>
      <w:kern w:val="2"/>
      <w:sz w:val="21"/>
      <w:szCs w:val="24"/>
    </w:rPr>
  </w:style>
  <w:style w:type="character" w:customStyle="1" w:styleId="103">
    <w:name w:val="SJ-标题2 Char"/>
    <w:link w:val="104"/>
    <w:qFormat/>
    <w:locked/>
    <w:uiPriority w:val="0"/>
    <w:rPr>
      <w:rFonts w:ascii="宋体" w:hAnsi="宋体" w:eastAsia="黑体"/>
      <w:szCs w:val="24"/>
    </w:rPr>
  </w:style>
  <w:style w:type="paragraph" w:customStyle="1" w:styleId="104">
    <w:name w:val="SJ-标题2"/>
    <w:link w:val="103"/>
    <w:qFormat/>
    <w:uiPriority w:val="0"/>
    <w:pPr>
      <w:keepLines/>
      <w:widowControl w:val="0"/>
      <w:spacing w:before="200" w:after="200"/>
      <w:ind w:left="-28" w:firstLine="454"/>
      <w:outlineLvl w:val="1"/>
    </w:pPr>
    <w:rPr>
      <w:rFonts w:ascii="宋体" w:hAnsi="宋体" w:eastAsia="黑体" w:cs="Times New Roman"/>
      <w:kern w:val="2"/>
      <w:sz w:val="24"/>
      <w:szCs w:val="24"/>
      <w:lang w:val="en-US" w:eastAsia="zh-CN" w:bidi="ar-SA"/>
    </w:rPr>
  </w:style>
  <w:style w:type="character" w:customStyle="1" w:styleId="105">
    <w:name w:val="占位符文本1"/>
    <w:semiHidden/>
    <w:qFormat/>
    <w:uiPriority w:val="99"/>
    <w:rPr>
      <w:color w:val="808080"/>
    </w:rPr>
  </w:style>
  <w:style w:type="character" w:customStyle="1" w:styleId="106">
    <w:name w:val="标题 8 Char"/>
    <w:qFormat/>
    <w:uiPriority w:val="0"/>
    <w:rPr>
      <w:rFonts w:ascii="Arial" w:hAnsi="Arial" w:eastAsia="黑体"/>
      <w:sz w:val="24"/>
      <w:szCs w:val="21"/>
    </w:rPr>
  </w:style>
  <w:style w:type="character" w:customStyle="1" w:styleId="107">
    <w:name w:val="Char Char7"/>
    <w:qFormat/>
    <w:uiPriority w:val="0"/>
    <w:rPr>
      <w:rFonts w:hint="default" w:ascii="Arial" w:hAnsi="Arial" w:eastAsia="黑体" w:cs="Arial"/>
      <w:b/>
      <w:kern w:val="2"/>
      <w:sz w:val="32"/>
      <w:szCs w:val="21"/>
      <w:lang w:val="en-US" w:eastAsia="zh-CN" w:bidi="ar-SA"/>
    </w:rPr>
  </w:style>
  <w:style w:type="character" w:customStyle="1" w:styleId="108">
    <w:name w:val="标题 9 字符"/>
    <w:qFormat/>
    <w:uiPriority w:val="0"/>
    <w:rPr>
      <w:rFonts w:ascii="等线 Light" w:hAnsi="等线 Light" w:eastAsia="等线 Light" w:cs="Times New Roman"/>
      <w:sz w:val="21"/>
      <w:szCs w:val="21"/>
    </w:rPr>
  </w:style>
  <w:style w:type="character" w:customStyle="1" w:styleId="109">
    <w:name w:val="标题 8 Char1"/>
    <w:semiHidden/>
    <w:qFormat/>
    <w:uiPriority w:val="0"/>
    <w:rPr>
      <w:rFonts w:ascii="Cambria" w:hAnsi="Cambria" w:eastAsia="宋体" w:cs="Times New Roman"/>
      <w:kern w:val="2"/>
      <w:sz w:val="24"/>
      <w:szCs w:val="24"/>
      <w:lang w:val="en-US" w:eastAsia="zh-CN" w:bidi="ar-SA"/>
    </w:rPr>
  </w:style>
  <w:style w:type="character" w:customStyle="1" w:styleId="110">
    <w:name w:val="正文文本缩进 Char2"/>
    <w:semiHidden/>
    <w:qFormat/>
    <w:locked/>
    <w:uiPriority w:val="0"/>
    <w:rPr>
      <w:kern w:val="2"/>
      <w:sz w:val="21"/>
      <w:szCs w:val="24"/>
    </w:rPr>
  </w:style>
  <w:style w:type="character" w:customStyle="1" w:styleId="111">
    <w:name w:val="正文文本 Char"/>
    <w:qFormat/>
    <w:locked/>
    <w:uiPriority w:val="0"/>
    <w:rPr>
      <w:rFonts w:ascii="宋体" w:hAnsi="宋体"/>
      <w:kern w:val="2"/>
      <w:sz w:val="21"/>
      <w:szCs w:val="24"/>
    </w:rPr>
  </w:style>
  <w:style w:type="character" w:customStyle="1" w:styleId="112">
    <w:name w:val="Table Text Char1"/>
    <w:link w:val="113"/>
    <w:qFormat/>
    <w:locked/>
    <w:uiPriority w:val="0"/>
    <w:rPr>
      <w:rFonts w:ascii="宋体" w:hAnsi="宋体" w:cs="Times New Roman"/>
      <w:kern w:val="2"/>
      <w:sz w:val="21"/>
      <w:szCs w:val="21"/>
    </w:rPr>
  </w:style>
  <w:style w:type="paragraph" w:customStyle="1" w:styleId="113">
    <w:name w:val="Table Text"/>
    <w:basedOn w:val="1"/>
    <w:link w:val="112"/>
    <w:qFormat/>
    <w:uiPriority w:val="0"/>
    <w:pPr>
      <w:numPr>
        <w:ilvl w:val="0"/>
        <w:numId w:val="6"/>
      </w:numPr>
      <w:topLinePunct/>
      <w:adjustRightInd w:val="0"/>
      <w:snapToGrid w:val="0"/>
      <w:spacing w:before="80" w:after="80" w:line="240" w:lineRule="atLeast"/>
      <w:ind w:left="0" w:firstLine="0"/>
      <w:jc w:val="left"/>
    </w:pPr>
    <w:rPr>
      <w:rFonts w:ascii="宋体" w:hAnsi="宋体"/>
      <w:szCs w:val="21"/>
    </w:rPr>
  </w:style>
  <w:style w:type="character" w:customStyle="1" w:styleId="114">
    <w:name w:val="不明显强调1"/>
    <w:qFormat/>
    <w:uiPriority w:val="0"/>
    <w:rPr>
      <w:rFonts w:eastAsia="黑体"/>
      <w:iCs/>
      <w:color w:val="auto"/>
      <w:sz w:val="21"/>
    </w:rPr>
  </w:style>
  <w:style w:type="character" w:customStyle="1" w:styleId="115">
    <w:name w:val="正文文本缩进 2 Char"/>
    <w:qFormat/>
    <w:uiPriority w:val="0"/>
    <w:rPr>
      <w:rFonts w:ascii="宋体" w:hAnsi="宋体"/>
      <w:kern w:val="2"/>
      <w:sz w:val="24"/>
      <w:szCs w:val="21"/>
    </w:rPr>
  </w:style>
  <w:style w:type="character" w:customStyle="1" w:styleId="116">
    <w:name w:val="Char Char6"/>
    <w:qFormat/>
    <w:uiPriority w:val="0"/>
    <w:rPr>
      <w:rFonts w:hint="eastAsia" w:ascii="宋体" w:hAnsi="宋体" w:eastAsia="宋体"/>
      <w:b/>
      <w:kern w:val="2"/>
      <w:sz w:val="32"/>
      <w:szCs w:val="21"/>
      <w:lang w:val="en-US" w:eastAsia="zh-CN" w:bidi="ar-SA"/>
    </w:rPr>
  </w:style>
  <w:style w:type="character" w:customStyle="1" w:styleId="117">
    <w:name w:val="标题 1 Char"/>
    <w:qFormat/>
    <w:uiPriority w:val="0"/>
    <w:rPr>
      <w:rFonts w:ascii="宋体" w:hAnsi="宋体" w:eastAsia="黑体"/>
      <w:b/>
      <w:bCs/>
      <w:kern w:val="44"/>
      <w:sz w:val="24"/>
      <w:szCs w:val="44"/>
    </w:rPr>
  </w:style>
  <w:style w:type="character" w:customStyle="1" w:styleId="118">
    <w:name w:val="表头 Char"/>
    <w:link w:val="119"/>
    <w:qFormat/>
    <w:locked/>
    <w:uiPriority w:val="0"/>
    <w:rPr>
      <w:rFonts w:ascii="Arial" w:hAnsi="Arial" w:cs="Times New Roman"/>
      <w:kern w:val="0"/>
      <w:sz w:val="18"/>
      <w:szCs w:val="18"/>
    </w:rPr>
  </w:style>
  <w:style w:type="paragraph" w:customStyle="1" w:styleId="119">
    <w:name w:val="表头"/>
    <w:basedOn w:val="1"/>
    <w:link w:val="118"/>
    <w:qFormat/>
    <w:uiPriority w:val="0"/>
    <w:pPr>
      <w:autoSpaceDE w:val="0"/>
      <w:autoSpaceDN w:val="0"/>
      <w:adjustRightInd w:val="0"/>
      <w:jc w:val="center"/>
    </w:pPr>
    <w:rPr>
      <w:rFonts w:ascii="Arial" w:hAnsi="Arial"/>
      <w:kern w:val="0"/>
      <w:sz w:val="18"/>
      <w:szCs w:val="18"/>
    </w:rPr>
  </w:style>
  <w:style w:type="character" w:customStyle="1" w:styleId="120">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121">
    <w:name w:val="标题 7 字符"/>
    <w:qFormat/>
    <w:uiPriority w:val="0"/>
    <w:rPr>
      <w:rFonts w:cs="Times New Roman"/>
      <w:b/>
      <w:bCs/>
      <w:szCs w:val="24"/>
    </w:rPr>
  </w:style>
  <w:style w:type="character" w:customStyle="1" w:styleId="122">
    <w:name w:val="未处理的提及1"/>
    <w:unhideWhenUsed/>
    <w:qFormat/>
    <w:uiPriority w:val="99"/>
    <w:rPr>
      <w:color w:val="605E5C"/>
      <w:shd w:val="clear" w:color="auto" w:fill="E1DFDD"/>
    </w:rPr>
  </w:style>
  <w:style w:type="character" w:customStyle="1" w:styleId="123">
    <w:name w:val="脚注文本 字符"/>
    <w:semiHidden/>
    <w:qFormat/>
    <w:uiPriority w:val="99"/>
    <w:rPr>
      <w:rFonts w:cs="Times New Roman"/>
      <w:sz w:val="18"/>
      <w:szCs w:val="18"/>
    </w:rPr>
  </w:style>
  <w:style w:type="character" w:customStyle="1" w:styleId="124">
    <w:name w:val="正文首行缩进 Char1"/>
    <w:semiHidden/>
    <w:qFormat/>
    <w:uiPriority w:val="0"/>
  </w:style>
  <w:style w:type="character" w:customStyle="1" w:styleId="125">
    <w:name w:val="文档结构图 Char"/>
    <w:qFormat/>
    <w:uiPriority w:val="0"/>
    <w:rPr>
      <w:rFonts w:ascii="Times New Roman" w:hAnsi="Times New Roman"/>
      <w:kern w:val="2"/>
      <w:sz w:val="21"/>
      <w:szCs w:val="24"/>
      <w:shd w:val="clear" w:color="auto" w:fill="000080"/>
    </w:rPr>
  </w:style>
  <w:style w:type="character" w:customStyle="1" w:styleId="126">
    <w:name w:val="Not Bold Char"/>
    <w:qFormat/>
    <w:uiPriority w:val="0"/>
    <w:rPr>
      <w:rFonts w:hint="eastAsia" w:ascii="宋体" w:hAnsi="宋体" w:eastAsia="宋体"/>
      <w:b/>
      <w:kern w:val="44"/>
      <w:sz w:val="44"/>
      <w:szCs w:val="21"/>
      <w:lang w:val="en-US" w:eastAsia="zh-CN" w:bidi="ar-SA"/>
    </w:rPr>
  </w:style>
  <w:style w:type="character" w:customStyle="1" w:styleId="127">
    <w:name w:val="页眉 Char"/>
    <w:qFormat/>
    <w:uiPriority w:val="99"/>
    <w:rPr>
      <w:sz w:val="18"/>
      <w:szCs w:val="18"/>
    </w:rPr>
  </w:style>
  <w:style w:type="character" w:customStyle="1" w:styleId="128">
    <w:name w:val="Char Char"/>
    <w:qFormat/>
    <w:uiPriority w:val="0"/>
    <w:rPr>
      <w:rFonts w:hint="eastAsia" w:ascii="宋体" w:hAnsi="宋体" w:eastAsia="宋体"/>
      <w:kern w:val="2"/>
      <w:sz w:val="28"/>
      <w:szCs w:val="21"/>
      <w:lang w:val="en-US" w:eastAsia="zh-CN" w:bidi="ar-SA"/>
    </w:rPr>
  </w:style>
  <w:style w:type="character" w:customStyle="1" w:styleId="129">
    <w:name w:val="Char Char2"/>
    <w:qFormat/>
    <w:uiPriority w:val="0"/>
    <w:rPr>
      <w:kern w:val="2"/>
      <w:sz w:val="21"/>
      <w:szCs w:val="24"/>
    </w:rPr>
  </w:style>
  <w:style w:type="character" w:customStyle="1" w:styleId="130">
    <w:name w:val="正文文本 Char1"/>
    <w:qFormat/>
    <w:uiPriority w:val="0"/>
    <w:rPr>
      <w:kern w:val="2"/>
      <w:sz w:val="21"/>
      <w:szCs w:val="22"/>
    </w:rPr>
  </w:style>
  <w:style w:type="character" w:customStyle="1" w:styleId="131">
    <w:name w:val="页脚 字符"/>
    <w:qFormat/>
    <w:uiPriority w:val="0"/>
    <w:rPr>
      <w:rFonts w:cs="Times New Roman"/>
      <w:sz w:val="18"/>
      <w:szCs w:val="18"/>
    </w:rPr>
  </w:style>
  <w:style w:type="character" w:customStyle="1" w:styleId="132">
    <w:name w:val="脚注文本 Char1"/>
    <w:semiHidden/>
    <w:qFormat/>
    <w:uiPriority w:val="0"/>
    <w:rPr>
      <w:kern w:val="2"/>
      <w:sz w:val="18"/>
      <w:szCs w:val="18"/>
    </w:rPr>
  </w:style>
  <w:style w:type="character" w:customStyle="1" w:styleId="133">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134">
    <w:name w:val="纯文本 Char1"/>
    <w:semiHidden/>
    <w:qFormat/>
    <w:uiPriority w:val="0"/>
    <w:rPr>
      <w:rFonts w:hint="eastAsia" w:ascii="宋体" w:hAnsi="Courier New" w:eastAsia="宋体" w:cs="Courier New"/>
      <w:kern w:val="2"/>
      <w:sz w:val="21"/>
      <w:szCs w:val="21"/>
    </w:rPr>
  </w:style>
  <w:style w:type="character" w:customStyle="1" w:styleId="135">
    <w:name w:val="批注文字 Char"/>
    <w:qFormat/>
    <w:uiPriority w:val="99"/>
    <w:rPr>
      <w:rFonts w:ascii="宋体" w:hAnsi="宋体"/>
      <w:kern w:val="2"/>
      <w:sz w:val="21"/>
      <w:szCs w:val="24"/>
    </w:rPr>
  </w:style>
  <w:style w:type="character" w:customStyle="1" w:styleId="136">
    <w:name w:val="正文文本 Char2"/>
    <w:semiHidden/>
    <w:qFormat/>
    <w:uiPriority w:val="0"/>
    <w:rPr>
      <w:kern w:val="2"/>
      <w:sz w:val="21"/>
      <w:szCs w:val="24"/>
    </w:rPr>
  </w:style>
  <w:style w:type="character" w:customStyle="1" w:styleId="137">
    <w:name w:val="标题 Char"/>
    <w:qFormat/>
    <w:uiPriority w:val="0"/>
    <w:rPr>
      <w:rFonts w:ascii="Cambria" w:hAnsi="Cambria" w:cs="Times New Roman"/>
      <w:b/>
      <w:bCs/>
      <w:kern w:val="2"/>
      <w:sz w:val="32"/>
      <w:szCs w:val="32"/>
    </w:rPr>
  </w:style>
  <w:style w:type="character" w:customStyle="1" w:styleId="138">
    <w:name w:val="批注框文本 Char"/>
    <w:qFormat/>
    <w:uiPriority w:val="99"/>
    <w:rPr>
      <w:rFonts w:ascii="宋体" w:hAnsi="宋体"/>
      <w:kern w:val="2"/>
      <w:sz w:val="18"/>
      <w:szCs w:val="18"/>
    </w:rPr>
  </w:style>
  <w:style w:type="character" w:customStyle="1" w:styleId="139">
    <w:name w:val="txt"/>
    <w:qFormat/>
    <w:uiPriority w:val="0"/>
    <w:rPr>
      <w:rFonts w:ascii="宋体" w:hAnsi="宋体" w:eastAsia="宋体"/>
      <w:sz w:val="21"/>
      <w:szCs w:val="21"/>
      <w:lang w:val="en-US" w:eastAsia="zh-CN" w:bidi="ar-SA"/>
    </w:rPr>
  </w:style>
  <w:style w:type="character" w:customStyle="1" w:styleId="140">
    <w:name w:val="Char Char4"/>
    <w:qFormat/>
    <w:uiPriority w:val="0"/>
    <w:rPr>
      <w:rFonts w:hint="eastAsia" w:ascii="宋体" w:hAnsi="宋体" w:eastAsia="宋体"/>
      <w:sz w:val="18"/>
      <w:szCs w:val="21"/>
      <w:lang w:val="en-US" w:eastAsia="zh-CN" w:bidi="ar-SA"/>
    </w:rPr>
  </w:style>
  <w:style w:type="character" w:customStyle="1" w:styleId="141">
    <w:name w:val="标题 3 Char"/>
    <w:qFormat/>
    <w:uiPriority w:val="9"/>
    <w:rPr>
      <w:rFonts w:ascii="黑体" w:hAnsi="宋体"/>
      <w:bCs/>
      <w:kern w:val="2"/>
      <w:sz w:val="21"/>
      <w:szCs w:val="24"/>
    </w:rPr>
  </w:style>
  <w:style w:type="character" w:customStyle="1" w:styleId="142">
    <w:name w:val="封面“EPC联合体”中文文字 Char Char"/>
    <w:link w:val="143"/>
    <w:semiHidden/>
    <w:qFormat/>
    <w:uiPriority w:val="0"/>
    <w:rPr>
      <w:rFonts w:ascii="宋体" w:hAnsi="宋体"/>
      <w:b/>
      <w:sz w:val="32"/>
      <w:szCs w:val="32"/>
    </w:rPr>
  </w:style>
  <w:style w:type="paragraph" w:customStyle="1" w:styleId="143">
    <w:name w:val="封面“EPC联合体”中文文字"/>
    <w:basedOn w:val="144"/>
    <w:link w:val="142"/>
    <w:semiHidden/>
    <w:qFormat/>
    <w:uiPriority w:val="0"/>
    <w:pPr>
      <w:ind w:firstLine="0" w:firstLineChars="0"/>
      <w:jc w:val="center"/>
    </w:pPr>
    <w:rPr>
      <w:b/>
      <w:sz w:val="32"/>
      <w:szCs w:val="32"/>
    </w:rPr>
  </w:style>
  <w:style w:type="paragraph" w:customStyle="1" w:styleId="144">
    <w:name w:val="正文文字样式"/>
    <w:basedOn w:val="1"/>
    <w:link w:val="145"/>
    <w:qFormat/>
    <w:uiPriority w:val="0"/>
    <w:pPr>
      <w:spacing w:line="480" w:lineRule="exact"/>
      <w:ind w:firstLine="480" w:firstLineChars="200"/>
    </w:pPr>
    <w:rPr>
      <w:rFonts w:ascii="宋体" w:hAnsi="宋体"/>
      <w:sz w:val="24"/>
    </w:rPr>
  </w:style>
  <w:style w:type="character" w:customStyle="1" w:styleId="145">
    <w:name w:val="正文文字样式 Char Char"/>
    <w:link w:val="144"/>
    <w:qFormat/>
    <w:uiPriority w:val="0"/>
    <w:rPr>
      <w:rFonts w:ascii="宋体" w:hAnsi="宋体"/>
      <w:szCs w:val="24"/>
    </w:rPr>
  </w:style>
  <w:style w:type="character" w:customStyle="1" w:styleId="146">
    <w:name w:val="首示例 Char"/>
    <w:link w:val="147"/>
    <w:qFormat/>
    <w:uiPriority w:val="0"/>
    <w:rPr>
      <w:rFonts w:ascii="宋体" w:hAnsi="宋体"/>
      <w:kern w:val="2"/>
      <w:sz w:val="18"/>
      <w:szCs w:val="18"/>
    </w:rPr>
  </w:style>
  <w:style w:type="paragraph" w:customStyle="1" w:styleId="147">
    <w:name w:val="首示例"/>
    <w:next w:val="42"/>
    <w:link w:val="146"/>
    <w:qFormat/>
    <w:uiPriority w:val="0"/>
    <w:pPr>
      <w:numPr>
        <w:ilvl w:val="0"/>
        <w:numId w:val="7"/>
      </w:numPr>
      <w:tabs>
        <w:tab w:val="left" w:pos="360"/>
      </w:tabs>
      <w:ind w:firstLine="0"/>
    </w:pPr>
    <w:rPr>
      <w:rFonts w:ascii="宋体" w:hAnsi="宋体" w:eastAsia="宋体" w:cs="Times New Roman"/>
      <w:kern w:val="2"/>
      <w:sz w:val="18"/>
      <w:szCs w:val="18"/>
      <w:lang w:val="en-US" w:eastAsia="zh-CN" w:bidi="ar-SA"/>
    </w:rPr>
  </w:style>
  <w:style w:type="character" w:customStyle="1" w:styleId="148">
    <w:name w:val="页眉 Char2"/>
    <w:semiHidden/>
    <w:qFormat/>
    <w:uiPriority w:val="0"/>
    <w:rPr>
      <w:kern w:val="2"/>
      <w:sz w:val="18"/>
      <w:szCs w:val="18"/>
    </w:rPr>
  </w:style>
  <w:style w:type="character" w:customStyle="1" w:styleId="149">
    <w:name w:val="正文文本缩进 Char"/>
    <w:qFormat/>
    <w:uiPriority w:val="0"/>
    <w:rPr>
      <w:kern w:val="2"/>
      <w:sz w:val="21"/>
      <w:szCs w:val="22"/>
    </w:rPr>
  </w:style>
  <w:style w:type="character" w:customStyle="1" w:styleId="150">
    <w:name w:val="日期 Char1"/>
    <w:semiHidden/>
    <w:qFormat/>
    <w:uiPriority w:val="0"/>
    <w:rPr>
      <w:kern w:val="2"/>
      <w:sz w:val="21"/>
      <w:szCs w:val="24"/>
    </w:rPr>
  </w:style>
  <w:style w:type="character" w:customStyle="1" w:styleId="151">
    <w:name w:val="f-10"/>
    <w:qFormat/>
    <w:uiPriority w:val="0"/>
    <w:rPr>
      <w:rFonts w:ascii="宋体" w:hAnsi="宋体" w:eastAsia="宋体"/>
      <w:sz w:val="21"/>
      <w:szCs w:val="21"/>
      <w:lang w:val="en-US" w:eastAsia="zh-CN" w:bidi="ar-SA"/>
    </w:rPr>
  </w:style>
  <w:style w:type="character" w:customStyle="1" w:styleId="152">
    <w:name w:val="标题 7 Char1"/>
    <w:semiHidden/>
    <w:qFormat/>
    <w:uiPriority w:val="0"/>
    <w:rPr>
      <w:rFonts w:ascii="宋体" w:hAnsi="宋体" w:eastAsia="宋体"/>
      <w:b/>
      <w:bCs/>
      <w:kern w:val="2"/>
      <w:sz w:val="24"/>
      <w:szCs w:val="24"/>
      <w:lang w:val="en-US" w:eastAsia="zh-CN" w:bidi="ar-SA"/>
    </w:rPr>
  </w:style>
  <w:style w:type="character" w:customStyle="1" w:styleId="153">
    <w:name w:val="标题 4 字符"/>
    <w:qFormat/>
    <w:uiPriority w:val="0"/>
    <w:rPr>
      <w:rFonts w:ascii="等线 Light" w:hAnsi="等线 Light" w:eastAsia="等线 Light" w:cs="Times New Roman"/>
      <w:b/>
      <w:bCs/>
      <w:sz w:val="28"/>
      <w:szCs w:val="28"/>
    </w:rPr>
  </w:style>
  <w:style w:type="character" w:customStyle="1" w:styleId="154">
    <w:name w:val="文档结构图 Char1"/>
    <w:semiHidden/>
    <w:qFormat/>
    <w:uiPriority w:val="0"/>
    <w:rPr>
      <w:rFonts w:hint="eastAsia" w:ascii="宋体" w:hAnsi="宋体" w:eastAsia="宋体"/>
      <w:kern w:val="2"/>
      <w:sz w:val="18"/>
      <w:szCs w:val="18"/>
    </w:rPr>
  </w:style>
  <w:style w:type="character" w:customStyle="1" w:styleId="155">
    <w:name w:val="样式3 Char"/>
    <w:link w:val="156"/>
    <w:qFormat/>
    <w:locked/>
    <w:uiPriority w:val="0"/>
    <w:rPr>
      <w:rFonts w:ascii="黑体" w:hAnsi="宋体" w:eastAsia="黑体"/>
      <w:sz w:val="21"/>
      <w:szCs w:val="21"/>
    </w:rPr>
  </w:style>
  <w:style w:type="paragraph" w:customStyle="1" w:styleId="156">
    <w:name w:val="样式3"/>
    <w:basedOn w:val="1"/>
    <w:link w:val="155"/>
    <w:qFormat/>
    <w:uiPriority w:val="0"/>
    <w:pPr>
      <w:widowControl/>
      <w:outlineLvl w:val="4"/>
    </w:pPr>
    <w:rPr>
      <w:rFonts w:ascii="黑体" w:hAnsi="宋体" w:eastAsia="黑体"/>
      <w:szCs w:val="21"/>
    </w:rPr>
  </w:style>
  <w:style w:type="character" w:customStyle="1" w:styleId="157">
    <w:name w:val="Char2"/>
    <w:qFormat/>
    <w:uiPriority w:val="0"/>
    <w:rPr>
      <w:rFonts w:hint="eastAsia" w:ascii="宋体" w:hAnsi="宋体" w:eastAsia="宋体"/>
      <w:sz w:val="18"/>
      <w:szCs w:val="21"/>
      <w:lang w:val="en-US" w:eastAsia="zh-CN" w:bidi="ar-SA"/>
    </w:rPr>
  </w:style>
  <w:style w:type="character" w:customStyle="1" w:styleId="158">
    <w:name w:val="发布"/>
    <w:qFormat/>
    <w:uiPriority w:val="0"/>
    <w:rPr>
      <w:rFonts w:ascii="黑体" w:eastAsia="黑体"/>
      <w:spacing w:val="85"/>
      <w:w w:val="100"/>
      <w:position w:val="3"/>
      <w:sz w:val="28"/>
      <w:szCs w:val="28"/>
    </w:rPr>
  </w:style>
  <w:style w:type="character" w:customStyle="1" w:styleId="159">
    <w:name w:val="首行缩进 Char"/>
    <w:link w:val="160"/>
    <w:qFormat/>
    <w:uiPriority w:val="0"/>
    <w:rPr>
      <w:rFonts w:hint="default" w:ascii="Times" w:hAnsi="Times" w:eastAsia="宋体" w:cs="Times"/>
      <w:sz w:val="24"/>
      <w:szCs w:val="21"/>
      <w:lang w:val="en-GB" w:eastAsia="zh-CN" w:bidi="ar-SA"/>
    </w:rPr>
  </w:style>
  <w:style w:type="paragraph" w:customStyle="1" w:styleId="160">
    <w:name w:val="首行缩进"/>
    <w:basedOn w:val="1"/>
    <w:link w:val="159"/>
    <w:qFormat/>
    <w:uiPriority w:val="0"/>
    <w:pPr>
      <w:spacing w:line="300" w:lineRule="auto"/>
      <w:ind w:firstLine="420" w:firstLineChars="200"/>
    </w:pPr>
    <w:rPr>
      <w:rFonts w:ascii="Times" w:hAnsi="Times" w:cs="Times"/>
      <w:kern w:val="0"/>
      <w:sz w:val="24"/>
      <w:szCs w:val="21"/>
      <w:lang w:val="en-GB"/>
    </w:rPr>
  </w:style>
  <w:style w:type="character" w:customStyle="1" w:styleId="161">
    <w:name w:val="页脚 Char"/>
    <w:qFormat/>
    <w:uiPriority w:val="99"/>
    <w:rPr>
      <w:sz w:val="18"/>
      <w:szCs w:val="18"/>
    </w:rPr>
  </w:style>
  <w:style w:type="character" w:customStyle="1" w:styleId="162">
    <w:name w:val="Alt+J Char Char"/>
    <w:qFormat/>
    <w:uiPriority w:val="0"/>
    <w:rPr>
      <w:rFonts w:hint="default" w:ascii="Arial Narrow" w:hAnsi="Arial Narrow" w:eastAsia="宋体" w:cs="Arial"/>
      <w:sz w:val="21"/>
      <w:szCs w:val="21"/>
      <w:lang w:val="en-US" w:eastAsia="zh-CN" w:bidi="ar-SA"/>
    </w:rPr>
  </w:style>
  <w:style w:type="character" w:customStyle="1" w:styleId="163">
    <w:name w:val="标题 6 字符"/>
    <w:qFormat/>
    <w:uiPriority w:val="0"/>
    <w:rPr>
      <w:rFonts w:ascii="等线 Light" w:hAnsi="等线 Light" w:eastAsia="等线 Light" w:cs="Times New Roman"/>
      <w:b/>
      <w:bCs/>
      <w:szCs w:val="24"/>
    </w:rPr>
  </w:style>
  <w:style w:type="character" w:customStyle="1" w:styleId="164">
    <w:name w:val="SC.9.135216"/>
    <w:qFormat/>
    <w:uiPriority w:val="0"/>
    <w:rPr>
      <w:color w:val="000000"/>
      <w:sz w:val="16"/>
    </w:rPr>
  </w:style>
  <w:style w:type="character" w:customStyle="1" w:styleId="165">
    <w:name w:val="批注主题 字符"/>
    <w:qFormat/>
    <w:uiPriority w:val="0"/>
    <w:rPr>
      <w:rFonts w:cs="Times New Roman"/>
      <w:b/>
      <w:bCs/>
      <w:sz w:val="21"/>
      <w:szCs w:val="24"/>
    </w:rPr>
  </w:style>
  <w:style w:type="character" w:customStyle="1" w:styleId="166">
    <w:name w:val="封面黑体内容 Char"/>
    <w:qFormat/>
    <w:uiPriority w:val="0"/>
    <w:rPr>
      <w:rFonts w:hint="eastAsia" w:ascii="黑体" w:hAnsi="宋体" w:eastAsia="黑体"/>
      <w:sz w:val="32"/>
      <w:szCs w:val="32"/>
      <w:lang w:val="en-US" w:eastAsia="zh-CN" w:bidi="ar-SA"/>
    </w:rPr>
  </w:style>
  <w:style w:type="character" w:customStyle="1" w:styleId="167">
    <w:name w:val="标题 2 Char"/>
    <w:qFormat/>
    <w:uiPriority w:val="9"/>
    <w:rPr>
      <w:rFonts w:ascii="宋体" w:hAnsi="Arial"/>
      <w:bCs/>
      <w:kern w:val="2"/>
      <w:sz w:val="21"/>
      <w:szCs w:val="21"/>
    </w:rPr>
  </w:style>
  <w:style w:type="character" w:customStyle="1" w:styleId="168">
    <w:name w:val="附录 Char"/>
    <w:link w:val="169"/>
    <w:qFormat/>
    <w:uiPriority w:val="0"/>
    <w:rPr>
      <w:rFonts w:hAnsi="宋体" w:cs="Times New Roman"/>
      <w:b/>
      <w:color w:val="000000"/>
      <w:kern w:val="0"/>
      <w:sz w:val="21"/>
      <w:szCs w:val="21"/>
      <w:shd w:val="clear" w:color="FFFFFF" w:fill="FFFFFF"/>
    </w:rPr>
  </w:style>
  <w:style w:type="paragraph" w:customStyle="1" w:styleId="169">
    <w:name w:val="附录"/>
    <w:basedOn w:val="170"/>
    <w:link w:val="168"/>
    <w:qFormat/>
    <w:uiPriority w:val="0"/>
    <w:pPr>
      <w:keepNext w:val="0"/>
      <w:numPr>
        <w:numId w:val="0"/>
      </w:numPr>
      <w:tabs>
        <w:tab w:val="left" w:pos="360"/>
        <w:tab w:val="left" w:pos="6405"/>
      </w:tabs>
      <w:spacing w:before="240" w:after="200" w:line="360" w:lineRule="auto"/>
      <w:jc w:val="both"/>
    </w:pPr>
    <w:rPr>
      <w:rFonts w:ascii="Times New Roman" w:hAnsi="宋体" w:eastAsia="宋体"/>
      <w:b/>
      <w:color w:val="000000"/>
      <w:szCs w:val="21"/>
    </w:rPr>
  </w:style>
  <w:style w:type="paragraph" w:customStyle="1" w:styleId="170">
    <w:name w:val="附录标识"/>
    <w:basedOn w:val="1"/>
    <w:next w:val="42"/>
    <w:link w:val="171"/>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character" w:customStyle="1" w:styleId="171">
    <w:name w:val="附录标识 Char"/>
    <w:link w:val="170"/>
    <w:qFormat/>
    <w:uiPriority w:val="0"/>
    <w:rPr>
      <w:rFonts w:ascii="黑体" w:eastAsia="黑体"/>
      <w:sz w:val="21"/>
      <w:shd w:val="clear" w:color="FFFFFF" w:fill="FFFFFF"/>
    </w:rPr>
  </w:style>
  <w:style w:type="character" w:customStyle="1" w:styleId="172">
    <w:name w:val="二级条标题 Char"/>
    <w:link w:val="173"/>
    <w:qFormat/>
    <w:uiPriority w:val="0"/>
    <w:rPr>
      <w:rFonts w:ascii="黑体" w:eastAsia="黑体"/>
      <w:sz w:val="21"/>
      <w:szCs w:val="21"/>
    </w:rPr>
  </w:style>
  <w:style w:type="paragraph" w:customStyle="1" w:styleId="173">
    <w:name w:val="二级条标题"/>
    <w:basedOn w:val="174"/>
    <w:next w:val="42"/>
    <w:link w:val="172"/>
    <w:qFormat/>
    <w:uiPriority w:val="0"/>
    <w:pPr>
      <w:tabs>
        <w:tab w:val="left" w:pos="360"/>
      </w:tabs>
      <w:spacing w:beforeLines="50" w:afterLines="50"/>
      <w:jc w:val="left"/>
      <w:outlineLvl w:val="3"/>
    </w:pPr>
    <w:rPr>
      <w:szCs w:val="21"/>
    </w:rPr>
  </w:style>
  <w:style w:type="paragraph" w:customStyle="1" w:styleId="174">
    <w:name w:val="一级条标题"/>
    <w:basedOn w:val="175"/>
    <w:next w:val="42"/>
    <w:qFormat/>
    <w:uiPriority w:val="0"/>
    <w:pPr>
      <w:tabs>
        <w:tab w:val="left" w:pos="360"/>
      </w:tabs>
      <w:spacing w:beforeLines="0" w:afterLines="0"/>
      <w:outlineLvl w:val="2"/>
    </w:pPr>
  </w:style>
  <w:style w:type="paragraph" w:customStyle="1" w:styleId="175">
    <w:name w:val="章标题"/>
    <w:next w:val="42"/>
    <w:link w:val="176"/>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character" w:customStyle="1" w:styleId="176">
    <w:name w:val="章标题 Char"/>
    <w:link w:val="175"/>
    <w:qFormat/>
    <w:uiPriority w:val="0"/>
    <w:rPr>
      <w:rFonts w:ascii="黑体" w:eastAsia="黑体" w:cs="Times New Roman"/>
      <w:kern w:val="0"/>
      <w:sz w:val="21"/>
      <w:szCs w:val="20"/>
    </w:rPr>
  </w:style>
  <w:style w:type="character" w:customStyle="1" w:styleId="177">
    <w:name w:val="段 Char Char"/>
    <w:qFormat/>
    <w:uiPriority w:val="0"/>
    <w:rPr>
      <w:rFonts w:ascii="宋体" w:eastAsia="宋体"/>
      <w:sz w:val="24"/>
      <w:lang w:val="en-US" w:eastAsia="zh-CN"/>
    </w:rPr>
  </w:style>
  <w:style w:type="character" w:customStyle="1" w:styleId="178">
    <w:name w:val="正文首行缩进 字符"/>
    <w:semiHidden/>
    <w:qFormat/>
    <w:uiPriority w:val="99"/>
    <w:rPr>
      <w:rFonts w:cs="Times New Roman"/>
      <w:sz w:val="21"/>
      <w:szCs w:val="24"/>
    </w:rPr>
  </w:style>
  <w:style w:type="character" w:customStyle="1" w:styleId="179">
    <w:name w:val="标题 Char2"/>
    <w:qFormat/>
    <w:uiPriority w:val="0"/>
    <w:rPr>
      <w:rFonts w:hint="default" w:ascii="Cambria" w:hAnsi="Cambria" w:cs="Times New Roman"/>
      <w:b/>
      <w:bCs/>
      <w:kern w:val="2"/>
      <w:sz w:val="32"/>
      <w:szCs w:val="32"/>
    </w:rPr>
  </w:style>
  <w:style w:type="character" w:customStyle="1" w:styleId="180">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181">
    <w:name w:val="mc1"/>
    <w:qFormat/>
    <w:uiPriority w:val="0"/>
    <w:rPr>
      <w:rFonts w:ascii="宋体" w:hAnsi="宋体" w:eastAsia="宋体"/>
      <w:b/>
      <w:bCs/>
      <w:color w:val="009900"/>
      <w:sz w:val="21"/>
      <w:szCs w:val="21"/>
      <w:lang w:val="en-US" w:eastAsia="zh-CN" w:bidi="ar-SA"/>
    </w:rPr>
  </w:style>
  <w:style w:type="character" w:customStyle="1" w:styleId="182">
    <w:name w:val="Char Char1"/>
    <w:qFormat/>
    <w:uiPriority w:val="0"/>
    <w:rPr>
      <w:rFonts w:hint="default" w:ascii="Calibri" w:hAnsi="Calibri" w:eastAsia="宋体"/>
      <w:kern w:val="2"/>
      <w:sz w:val="21"/>
      <w:szCs w:val="21"/>
      <w:lang w:val="en-US" w:eastAsia="zh-CN" w:bidi="ar-SA"/>
    </w:rPr>
  </w:style>
  <w:style w:type="character" w:customStyle="1" w:styleId="183">
    <w:name w:val="批注文字 Char1"/>
    <w:semiHidden/>
    <w:qFormat/>
    <w:locked/>
    <w:uiPriority w:val="99"/>
    <w:rPr>
      <w:kern w:val="2"/>
      <w:sz w:val="21"/>
      <w:szCs w:val="24"/>
    </w:rPr>
  </w:style>
  <w:style w:type="character" w:customStyle="1" w:styleId="184">
    <w:name w:val="批注框文本 Char1"/>
    <w:semiHidden/>
    <w:qFormat/>
    <w:uiPriority w:val="0"/>
    <w:rPr>
      <w:kern w:val="2"/>
      <w:sz w:val="18"/>
      <w:szCs w:val="18"/>
    </w:rPr>
  </w:style>
  <w:style w:type="character" w:customStyle="1" w:styleId="185">
    <w:name w:val="附录公式 Char"/>
    <w:link w:val="186"/>
    <w:qFormat/>
    <w:uiPriority w:val="0"/>
    <w:rPr>
      <w:rFonts w:ascii="宋体" w:cs="Times New Roman"/>
      <w:kern w:val="0"/>
      <w:sz w:val="21"/>
      <w:szCs w:val="20"/>
    </w:rPr>
  </w:style>
  <w:style w:type="paragraph" w:customStyle="1" w:styleId="186">
    <w:name w:val="附录公式"/>
    <w:basedOn w:val="42"/>
    <w:next w:val="42"/>
    <w:link w:val="185"/>
    <w:qFormat/>
    <w:uiPriority w:val="0"/>
    <w:pPr>
      <w:tabs>
        <w:tab w:val="center" w:pos="4201"/>
        <w:tab w:val="right" w:leader="dot" w:pos="9298"/>
      </w:tabs>
      <w:autoSpaceDE w:val="0"/>
      <w:autoSpaceDN w:val="0"/>
      <w:ind w:firstLine="420"/>
    </w:pPr>
  </w:style>
  <w:style w:type="character" w:customStyle="1" w:styleId="187">
    <w:name w:val="副标题 字符"/>
    <w:qFormat/>
    <w:uiPriority w:val="11"/>
    <w:rPr>
      <w:rFonts w:ascii="等线" w:hAnsi="等线" w:eastAsia="等线"/>
      <w:b/>
      <w:bCs/>
      <w:kern w:val="28"/>
      <w:sz w:val="32"/>
      <w:szCs w:val="32"/>
    </w:rPr>
  </w:style>
  <w:style w:type="character" w:customStyle="1" w:styleId="188">
    <w:name w:val="正文文本缩进 3 字符"/>
    <w:qFormat/>
    <w:uiPriority w:val="0"/>
    <w:rPr>
      <w:rFonts w:cs="Times New Roman"/>
      <w:sz w:val="16"/>
      <w:szCs w:val="16"/>
    </w:rPr>
  </w:style>
  <w:style w:type="character" w:customStyle="1" w:styleId="189">
    <w:name w:val="正文文本缩进 3 Char1"/>
    <w:semiHidden/>
    <w:qFormat/>
    <w:uiPriority w:val="0"/>
    <w:rPr>
      <w:kern w:val="2"/>
      <w:sz w:val="16"/>
      <w:szCs w:val="16"/>
    </w:rPr>
  </w:style>
  <w:style w:type="character" w:customStyle="1" w:styleId="190">
    <w:name w:val="页眉 Char1"/>
    <w:qFormat/>
    <w:uiPriority w:val="99"/>
    <w:rPr>
      <w:rFonts w:ascii="宋体" w:hAnsi="宋体" w:eastAsia="宋体"/>
      <w:kern w:val="2"/>
      <w:sz w:val="18"/>
      <w:szCs w:val="18"/>
      <w:lang w:val="en-US" w:eastAsia="zh-CN" w:bidi="ar-SA"/>
    </w:rPr>
  </w:style>
  <w:style w:type="character" w:customStyle="1" w:styleId="191">
    <w:name w:val="页脚 Char2"/>
    <w:semiHidden/>
    <w:qFormat/>
    <w:uiPriority w:val="0"/>
    <w:rPr>
      <w:kern w:val="2"/>
      <w:sz w:val="18"/>
      <w:szCs w:val="18"/>
    </w:rPr>
  </w:style>
  <w:style w:type="character" w:customStyle="1" w:styleId="192">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193">
    <w:name w:val="Char Char3"/>
    <w:qFormat/>
    <w:uiPriority w:val="0"/>
    <w:rPr>
      <w:rFonts w:hint="eastAsia" w:ascii="宋体" w:hAnsi="宋体" w:eastAsia="宋体"/>
      <w:sz w:val="18"/>
      <w:szCs w:val="21"/>
      <w:lang w:val="en-US" w:eastAsia="zh-CN" w:bidi="ar-SA"/>
    </w:rPr>
  </w:style>
  <w:style w:type="character" w:customStyle="1" w:styleId="194">
    <w:name w:val="标题 5 字符"/>
    <w:qFormat/>
    <w:uiPriority w:val="9"/>
    <w:rPr>
      <w:rFonts w:cs="Times New Roman"/>
      <w:b/>
      <w:bCs/>
      <w:sz w:val="28"/>
      <w:szCs w:val="28"/>
    </w:rPr>
  </w:style>
  <w:style w:type="character" w:customStyle="1" w:styleId="195">
    <w:name w:val="GHT-正文 Char"/>
    <w:link w:val="196"/>
    <w:qFormat/>
    <w:locked/>
    <w:uiPriority w:val="0"/>
    <w:rPr>
      <w:rFonts w:ascii="宋体" w:hAnsi="宋体"/>
      <w:color w:val="000000"/>
      <w:spacing w:val="10"/>
      <w:szCs w:val="21"/>
    </w:rPr>
  </w:style>
  <w:style w:type="paragraph" w:customStyle="1" w:styleId="196">
    <w:name w:val="GHT-正文"/>
    <w:basedOn w:val="1"/>
    <w:link w:val="195"/>
    <w:qFormat/>
    <w:uiPriority w:val="0"/>
    <w:pPr>
      <w:adjustRightInd w:val="0"/>
      <w:spacing w:line="400" w:lineRule="exact"/>
      <w:ind w:firstLine="520" w:firstLineChars="200"/>
    </w:pPr>
    <w:rPr>
      <w:rFonts w:ascii="宋体" w:hAnsi="宋体"/>
      <w:color w:val="000000"/>
      <w:spacing w:val="10"/>
      <w:sz w:val="24"/>
      <w:szCs w:val="21"/>
    </w:rPr>
  </w:style>
  <w:style w:type="character" w:customStyle="1" w:styleId="197">
    <w:name w:val="Char Char5"/>
    <w:qFormat/>
    <w:uiPriority w:val="0"/>
    <w:rPr>
      <w:rFonts w:hint="default" w:ascii="Arial" w:hAnsi="Arial" w:eastAsia="黑体" w:cs="Arial"/>
      <w:kern w:val="2"/>
      <w:sz w:val="21"/>
      <w:szCs w:val="21"/>
      <w:lang w:val="en-US" w:eastAsia="zh-CN" w:bidi="ar-SA"/>
    </w:rPr>
  </w:style>
  <w:style w:type="character" w:customStyle="1" w:styleId="198">
    <w:name w:val="t141"/>
    <w:qFormat/>
    <w:uiPriority w:val="0"/>
    <w:rPr>
      <w:rFonts w:ascii="宋体" w:hAnsi="宋体" w:eastAsia="宋体"/>
      <w:sz w:val="24"/>
      <w:szCs w:val="24"/>
      <w:lang w:val="en-US" w:eastAsia="zh-CN" w:bidi="ar-SA"/>
    </w:rPr>
  </w:style>
  <w:style w:type="character" w:customStyle="1" w:styleId="199">
    <w:name w:val="标题 3 Char1"/>
    <w:semiHidden/>
    <w:qFormat/>
    <w:uiPriority w:val="0"/>
    <w:rPr>
      <w:rFonts w:ascii="宋体" w:hAnsi="宋体" w:eastAsia="宋体"/>
      <w:b/>
      <w:bCs/>
      <w:kern w:val="2"/>
      <w:sz w:val="32"/>
      <w:szCs w:val="32"/>
      <w:lang w:val="en-US" w:eastAsia="zh-CN" w:bidi="ar-SA"/>
    </w:rPr>
  </w:style>
  <w:style w:type="character" w:customStyle="1" w:styleId="200">
    <w:name w:val="纯文本 字符"/>
    <w:qFormat/>
    <w:uiPriority w:val="0"/>
    <w:rPr>
      <w:rFonts w:ascii="等线" w:hAnsi="Courier New" w:eastAsia="等线" w:cs="Courier New"/>
      <w:sz w:val="21"/>
      <w:szCs w:val="24"/>
    </w:rPr>
  </w:style>
  <w:style w:type="character" w:customStyle="1" w:styleId="201">
    <w:name w:val="日期 Char"/>
    <w:qFormat/>
    <w:uiPriority w:val="0"/>
    <w:rPr>
      <w:kern w:val="2"/>
      <w:sz w:val="21"/>
      <w:szCs w:val="21"/>
    </w:rPr>
  </w:style>
  <w:style w:type="character" w:customStyle="1" w:styleId="202">
    <w:name w:val="页眉 字符"/>
    <w:qFormat/>
    <w:uiPriority w:val="99"/>
    <w:rPr>
      <w:rFonts w:cs="Times New Roman"/>
      <w:sz w:val="18"/>
      <w:szCs w:val="18"/>
    </w:rPr>
  </w:style>
  <w:style w:type="character" w:customStyle="1" w:styleId="203">
    <w:name w:val="± Char"/>
    <w:qFormat/>
    <w:uiPriority w:val="0"/>
    <w:rPr>
      <w:rFonts w:hint="default" w:ascii="Times" w:hAnsi="Times" w:eastAsia="宋体" w:cs="Times"/>
      <w:sz w:val="24"/>
      <w:szCs w:val="21"/>
      <w:lang w:val="en-GB" w:eastAsia="zh-CN" w:bidi="ar-SA"/>
    </w:rPr>
  </w:style>
  <w:style w:type="character" w:customStyle="1" w:styleId="204">
    <w:name w:val="标题 4 Char"/>
    <w:qFormat/>
    <w:uiPriority w:val="0"/>
    <w:rPr>
      <w:rFonts w:ascii="黑体" w:hAnsi="宋体"/>
      <w:kern w:val="2"/>
      <w:sz w:val="21"/>
      <w:szCs w:val="24"/>
    </w:rPr>
  </w:style>
  <w:style w:type="character" w:customStyle="1" w:styleId="205">
    <w:name w:val="封面“EPC联合体”西文文字 Char Char"/>
    <w:link w:val="206"/>
    <w:semiHidden/>
    <w:qFormat/>
    <w:uiPriority w:val="0"/>
    <w:rPr>
      <w:rFonts w:ascii="宋体"/>
      <w:b/>
      <w:sz w:val="32"/>
      <w:szCs w:val="32"/>
    </w:rPr>
  </w:style>
  <w:style w:type="paragraph" w:customStyle="1" w:styleId="206">
    <w:name w:val="封面“EPC联合体”西文文字"/>
    <w:basedOn w:val="143"/>
    <w:link w:val="205"/>
    <w:semiHidden/>
    <w:qFormat/>
    <w:uiPriority w:val="0"/>
    <w:rPr>
      <w:rFonts w:hAnsi="Times New Roman"/>
    </w:rPr>
  </w:style>
  <w:style w:type="character" w:customStyle="1" w:styleId="207">
    <w:name w:val="尾注文本 字符"/>
    <w:semiHidden/>
    <w:qFormat/>
    <w:uiPriority w:val="99"/>
    <w:rPr>
      <w:rFonts w:cs="Times New Roman"/>
      <w:sz w:val="21"/>
      <w:szCs w:val="24"/>
    </w:rPr>
  </w:style>
  <w:style w:type="character" w:customStyle="1" w:styleId="208">
    <w:name w:val="文档正文 Char1"/>
    <w:link w:val="209"/>
    <w:qFormat/>
    <w:locked/>
    <w:uiPriority w:val="0"/>
    <w:rPr>
      <w:rFonts w:ascii="楷体_GB2312" w:hAnsi="宋体" w:eastAsia="楷体_GB2312"/>
      <w:sz w:val="28"/>
      <w:szCs w:val="21"/>
    </w:rPr>
  </w:style>
  <w:style w:type="paragraph" w:customStyle="1" w:styleId="209">
    <w:name w:val="文档正文"/>
    <w:basedOn w:val="1"/>
    <w:link w:val="208"/>
    <w:qFormat/>
    <w:uiPriority w:val="0"/>
    <w:pPr>
      <w:spacing w:line="480" w:lineRule="atLeast"/>
      <w:ind w:firstLine="567"/>
    </w:pPr>
    <w:rPr>
      <w:rFonts w:ascii="楷体_GB2312" w:hAnsi="宋体" w:eastAsia="楷体_GB2312"/>
      <w:sz w:val="28"/>
      <w:szCs w:val="21"/>
    </w:rPr>
  </w:style>
  <w:style w:type="character" w:customStyle="1" w:styleId="210">
    <w:name w:val="正文首行缩进 2 Char1"/>
    <w:semiHidden/>
    <w:qFormat/>
    <w:uiPriority w:val="0"/>
  </w:style>
  <w:style w:type="character" w:customStyle="1" w:styleId="211">
    <w:name w:val="纯文本 Char"/>
    <w:qFormat/>
    <w:uiPriority w:val="99"/>
    <w:rPr>
      <w:rFonts w:ascii="宋体" w:hAnsi="Courier New"/>
      <w:kern w:val="2"/>
      <w:sz w:val="21"/>
      <w:szCs w:val="21"/>
    </w:rPr>
  </w:style>
  <w:style w:type="character" w:customStyle="1" w:styleId="212">
    <w:name w:val="表格内容 Char"/>
    <w:link w:val="213"/>
    <w:qFormat/>
    <w:locked/>
    <w:uiPriority w:val="0"/>
    <w:rPr>
      <w:rFonts w:ascii="仿宋_GB2312" w:hAnsi="宋体" w:eastAsia="仿宋_GB2312" w:cs="宋体"/>
      <w:szCs w:val="24"/>
    </w:rPr>
  </w:style>
  <w:style w:type="paragraph" w:customStyle="1" w:styleId="213">
    <w:name w:val="表格内容"/>
    <w:basedOn w:val="1"/>
    <w:link w:val="212"/>
    <w:qFormat/>
    <w:uiPriority w:val="0"/>
    <w:pPr>
      <w:adjustRightInd w:val="0"/>
      <w:spacing w:before="40" w:after="40"/>
      <w:jc w:val="center"/>
    </w:pPr>
    <w:rPr>
      <w:rFonts w:ascii="仿宋_GB2312" w:hAnsi="宋体" w:eastAsia="仿宋_GB2312" w:cs="宋体"/>
      <w:sz w:val="24"/>
    </w:rPr>
  </w:style>
  <w:style w:type="character" w:customStyle="1" w:styleId="214">
    <w:name w:val="标题 1 Char1"/>
    <w:qFormat/>
    <w:uiPriority w:val="0"/>
    <w:rPr>
      <w:rFonts w:hint="eastAsia" w:ascii="宋体" w:hAnsi="宋体" w:eastAsia="宋体"/>
      <w:b/>
      <w:kern w:val="44"/>
      <w:sz w:val="44"/>
      <w:szCs w:val="21"/>
      <w:lang w:val="en-US" w:eastAsia="zh-CN" w:bidi="ar-SA"/>
    </w:rPr>
  </w:style>
  <w:style w:type="character" w:customStyle="1" w:styleId="215">
    <w:name w:val="标题 8 字符"/>
    <w:qFormat/>
    <w:uiPriority w:val="0"/>
    <w:rPr>
      <w:rFonts w:ascii="等线 Light" w:hAnsi="等线 Light" w:eastAsia="等线 Light" w:cs="Times New Roman"/>
      <w:szCs w:val="24"/>
    </w:rPr>
  </w:style>
  <w:style w:type="character" w:customStyle="1" w:styleId="216">
    <w:name w:val="“上标”样式"/>
    <w:qFormat/>
    <w:uiPriority w:val="0"/>
    <w:rPr>
      <w:rFonts w:ascii="Times New Roman" w:hAnsi="Times New Roman" w:eastAsia="宋体"/>
      <w:sz w:val="24"/>
      <w:vertAlign w:val="superscript"/>
    </w:rPr>
  </w:style>
  <w:style w:type="character" w:customStyle="1" w:styleId="217">
    <w:name w:val="标题 字符"/>
    <w:qFormat/>
    <w:uiPriority w:val="0"/>
    <w:rPr>
      <w:rFonts w:ascii="等线 Light" w:hAnsi="等线 Light" w:eastAsia="等线 Light" w:cs="Times New Roman"/>
      <w:b/>
      <w:bCs/>
      <w:sz w:val="32"/>
      <w:szCs w:val="32"/>
    </w:rPr>
  </w:style>
  <w:style w:type="character" w:customStyle="1" w:styleId="218">
    <w:name w:val="批注主题 Char1"/>
    <w:semiHidden/>
    <w:qFormat/>
    <w:uiPriority w:val="0"/>
    <w:rPr>
      <w:b/>
      <w:bCs/>
      <w:kern w:val="2"/>
      <w:sz w:val="21"/>
      <w:szCs w:val="24"/>
    </w:rPr>
  </w:style>
  <w:style w:type="character" w:customStyle="1" w:styleId="219">
    <w:name w:val="副标题 Char1"/>
    <w:qFormat/>
    <w:uiPriority w:val="0"/>
    <w:rPr>
      <w:rFonts w:hint="default" w:ascii="Cambria" w:hAnsi="Cambria" w:cs="Times New Roman"/>
      <w:b/>
      <w:bCs/>
      <w:kern w:val="28"/>
      <w:sz w:val="32"/>
      <w:szCs w:val="32"/>
    </w:rPr>
  </w:style>
  <w:style w:type="character" w:customStyle="1" w:styleId="220">
    <w:name w:val="标题 5 Char1"/>
    <w:semiHidden/>
    <w:qFormat/>
    <w:uiPriority w:val="0"/>
    <w:rPr>
      <w:rFonts w:ascii="宋体" w:hAnsi="宋体" w:eastAsia="宋体"/>
      <w:b/>
      <w:bCs/>
      <w:kern w:val="2"/>
      <w:sz w:val="28"/>
      <w:szCs w:val="28"/>
      <w:lang w:val="en-US" w:eastAsia="zh-CN" w:bidi="ar-SA"/>
    </w:rPr>
  </w:style>
  <w:style w:type="character" w:customStyle="1" w:styleId="221">
    <w:name w:val="“下标”样式"/>
    <w:qFormat/>
    <w:uiPriority w:val="0"/>
    <w:rPr>
      <w:vertAlign w:val="subscript"/>
    </w:rPr>
  </w:style>
  <w:style w:type="character" w:customStyle="1" w:styleId="222">
    <w:name w:val="批注主题 Char"/>
    <w:qFormat/>
    <w:uiPriority w:val="0"/>
    <w:rPr>
      <w:rFonts w:ascii="宋体" w:hAnsi="宋体"/>
      <w:b/>
      <w:bCs/>
      <w:kern w:val="2"/>
      <w:sz w:val="21"/>
      <w:szCs w:val="24"/>
    </w:rPr>
  </w:style>
  <w:style w:type="character" w:customStyle="1" w:styleId="223">
    <w:name w:val="Item List Char1"/>
    <w:link w:val="224"/>
    <w:qFormat/>
    <w:locked/>
    <w:uiPriority w:val="0"/>
    <w:rPr>
      <w:rFonts w:ascii="Arial" w:hAnsi="Arial" w:cs="Arial"/>
      <w:sz w:val="21"/>
      <w:szCs w:val="21"/>
    </w:rPr>
  </w:style>
  <w:style w:type="paragraph" w:customStyle="1" w:styleId="224">
    <w:name w:val="Item List"/>
    <w:link w:val="223"/>
    <w:qFormat/>
    <w:uiPriority w:val="0"/>
    <w:pPr>
      <w:spacing w:line="300" w:lineRule="auto"/>
      <w:ind w:left="420" w:hanging="420"/>
      <w:jc w:val="both"/>
    </w:pPr>
    <w:rPr>
      <w:rFonts w:ascii="Arial" w:hAnsi="Arial" w:eastAsia="宋体" w:cs="Arial"/>
      <w:kern w:val="2"/>
      <w:sz w:val="21"/>
      <w:szCs w:val="21"/>
      <w:lang w:val="en-US" w:eastAsia="zh-CN" w:bidi="ar-SA"/>
    </w:rPr>
  </w:style>
  <w:style w:type="character" w:customStyle="1" w:styleId="225">
    <w:name w:val="正文首行缩进 2 字符"/>
    <w:semiHidden/>
    <w:qFormat/>
    <w:uiPriority w:val="99"/>
    <w:rPr>
      <w:rFonts w:cs="Times New Roman"/>
      <w:sz w:val="21"/>
      <w:szCs w:val="24"/>
    </w:rPr>
  </w:style>
  <w:style w:type="character" w:customStyle="1" w:styleId="226">
    <w:name w:val="标题 9 Char1"/>
    <w:semiHidden/>
    <w:qFormat/>
    <w:uiPriority w:val="0"/>
    <w:rPr>
      <w:rFonts w:ascii="Cambria" w:hAnsi="Cambria" w:eastAsia="宋体" w:cs="Times New Roman"/>
      <w:kern w:val="2"/>
      <w:sz w:val="21"/>
      <w:szCs w:val="21"/>
      <w:lang w:val="en-US" w:eastAsia="zh-CN" w:bidi="ar-SA"/>
    </w:rPr>
  </w:style>
  <w:style w:type="character" w:customStyle="1" w:styleId="227">
    <w:name w:val="C标准-字母列项 Char Char"/>
    <w:link w:val="228"/>
    <w:qFormat/>
    <w:uiPriority w:val="0"/>
    <w:rPr>
      <w:szCs w:val="24"/>
    </w:rPr>
  </w:style>
  <w:style w:type="paragraph" w:customStyle="1" w:styleId="228">
    <w:name w:val="C标准-字母列项"/>
    <w:basedOn w:val="1"/>
    <w:link w:val="227"/>
    <w:qFormat/>
    <w:uiPriority w:val="0"/>
    <w:pPr>
      <w:tabs>
        <w:tab w:val="left" w:pos="0"/>
      </w:tabs>
      <w:spacing w:beforeLines="50" w:line="360" w:lineRule="auto"/>
    </w:pPr>
    <w:rPr>
      <w:sz w:val="24"/>
    </w:rPr>
  </w:style>
  <w:style w:type="character" w:customStyle="1" w:styleId="229">
    <w:name w:val="正文文本缩进 字符"/>
    <w:qFormat/>
    <w:uiPriority w:val="0"/>
    <w:rPr>
      <w:rFonts w:cs="Times New Roman"/>
      <w:sz w:val="21"/>
      <w:szCs w:val="24"/>
    </w:rPr>
  </w:style>
  <w:style w:type="character" w:customStyle="1" w:styleId="230">
    <w:name w:val="正文格式 Char"/>
    <w:link w:val="231"/>
    <w:qFormat/>
    <w:locked/>
    <w:uiPriority w:val="0"/>
    <w:rPr>
      <w:rFonts w:ascii="宋体" w:hAnsi="宋体"/>
      <w:bCs/>
      <w:sz w:val="21"/>
      <w:szCs w:val="21"/>
    </w:rPr>
  </w:style>
  <w:style w:type="paragraph" w:customStyle="1" w:styleId="231">
    <w:name w:val="正文格式"/>
    <w:basedOn w:val="1"/>
    <w:link w:val="230"/>
    <w:qFormat/>
    <w:uiPriority w:val="0"/>
    <w:pPr>
      <w:topLinePunct/>
      <w:ind w:firstLine="420" w:firstLineChars="200"/>
    </w:pPr>
    <w:rPr>
      <w:rFonts w:ascii="宋体" w:hAnsi="宋体"/>
      <w:bCs/>
      <w:szCs w:val="21"/>
    </w:rPr>
  </w:style>
  <w:style w:type="character" w:customStyle="1" w:styleId="232">
    <w:name w:val="批注文字 字符"/>
    <w:qFormat/>
    <w:uiPriority w:val="0"/>
    <w:rPr>
      <w:rFonts w:cs="Times New Roman"/>
      <w:sz w:val="21"/>
      <w:szCs w:val="24"/>
    </w:rPr>
  </w:style>
  <w:style w:type="paragraph" w:customStyle="1" w:styleId="233">
    <w:name w:val="版本记录标题文字"/>
    <w:basedOn w:val="1"/>
    <w:semiHidden/>
    <w:qFormat/>
    <w:uiPriority w:val="0"/>
    <w:pPr>
      <w:spacing w:line="480" w:lineRule="exact"/>
    </w:pPr>
    <w:rPr>
      <w:sz w:val="24"/>
    </w:rPr>
  </w:style>
  <w:style w:type="paragraph" w:customStyle="1" w:styleId="234">
    <w:name w:val="四级无标题条"/>
    <w:basedOn w:val="1"/>
    <w:qFormat/>
    <w:uiPriority w:val="0"/>
    <w:pPr>
      <w:numPr>
        <w:ilvl w:val="5"/>
        <w:numId w:val="9"/>
      </w:numPr>
    </w:pPr>
  </w:style>
  <w:style w:type="paragraph" w:customStyle="1" w:styleId="235">
    <w:name w:val="样式 Tahoma 行距: 单倍行距"/>
    <w:basedOn w:val="1"/>
    <w:qFormat/>
    <w:uiPriority w:val="0"/>
    <w:pPr>
      <w:ind w:firstLine="420" w:firstLineChars="200"/>
    </w:pPr>
    <w:rPr>
      <w:rFonts w:ascii="Tahoma" w:hAnsi="Tahoma" w:cs="宋体"/>
      <w:szCs w:val="21"/>
    </w:rPr>
  </w:style>
  <w:style w:type="paragraph" w:customStyle="1" w:styleId="23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37">
    <w:name w:val="正文文本缩进 21"/>
    <w:basedOn w:val="238"/>
    <w:qFormat/>
    <w:uiPriority w:val="0"/>
    <w:pPr>
      <w:ind w:left="1440"/>
      <w:jc w:val="both"/>
    </w:pPr>
    <w:rPr>
      <w:sz w:val="24"/>
    </w:rPr>
  </w:style>
  <w:style w:type="paragraph" w:customStyle="1" w:styleId="238">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23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240">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41">
    <w:name w:val="Char Char Char Char Char Char Char Char Char Char Char Char Char"/>
    <w:basedOn w:val="1"/>
    <w:qFormat/>
    <w:uiPriority w:val="0"/>
    <w:pPr>
      <w:spacing w:line="360" w:lineRule="auto"/>
    </w:pPr>
    <w:rPr>
      <w:rFonts w:ascii="Tahoma" w:hAnsi="Tahoma"/>
      <w:sz w:val="24"/>
      <w:szCs w:val="20"/>
    </w:rPr>
  </w:style>
  <w:style w:type="paragraph" w:customStyle="1" w:styleId="242">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243">
    <w:name w:val="附录一级无"/>
    <w:basedOn w:val="244"/>
    <w:qFormat/>
    <w:uiPriority w:val="0"/>
    <w:pPr>
      <w:tabs>
        <w:tab w:val="left" w:pos="360"/>
      </w:tabs>
      <w:spacing w:beforeLines="0" w:afterLines="0"/>
    </w:pPr>
    <w:rPr>
      <w:rFonts w:ascii="宋体" w:eastAsia="宋体"/>
      <w:szCs w:val="21"/>
    </w:rPr>
  </w:style>
  <w:style w:type="paragraph" w:customStyle="1" w:styleId="244">
    <w:name w:val="附录一级条标题"/>
    <w:basedOn w:val="245"/>
    <w:next w:val="42"/>
    <w:qFormat/>
    <w:uiPriority w:val="0"/>
    <w:pPr>
      <w:numPr>
        <w:ilvl w:val="2"/>
      </w:numPr>
      <w:tabs>
        <w:tab w:val="left" w:pos="360"/>
      </w:tabs>
      <w:autoSpaceDN w:val="0"/>
      <w:spacing w:beforeLines="50" w:afterLines="50"/>
      <w:outlineLvl w:val="2"/>
    </w:pPr>
  </w:style>
  <w:style w:type="paragraph" w:customStyle="1" w:styleId="245">
    <w:name w:val="附录章标题"/>
    <w:next w:val="42"/>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6">
    <w:name w:val="五级条标题"/>
    <w:basedOn w:val="247"/>
    <w:next w:val="42"/>
    <w:qFormat/>
    <w:uiPriority w:val="0"/>
    <w:pPr>
      <w:tabs>
        <w:tab w:val="left" w:pos="360"/>
      </w:tabs>
      <w:outlineLvl w:val="6"/>
    </w:pPr>
  </w:style>
  <w:style w:type="paragraph" w:customStyle="1" w:styleId="247">
    <w:name w:val="四级条标题"/>
    <w:basedOn w:val="248"/>
    <w:next w:val="42"/>
    <w:qFormat/>
    <w:uiPriority w:val="0"/>
    <w:pPr>
      <w:tabs>
        <w:tab w:val="left" w:pos="360"/>
      </w:tabs>
      <w:outlineLvl w:val="5"/>
    </w:pPr>
  </w:style>
  <w:style w:type="paragraph" w:customStyle="1" w:styleId="248">
    <w:name w:val="三级条标题"/>
    <w:basedOn w:val="173"/>
    <w:next w:val="42"/>
    <w:qFormat/>
    <w:uiPriority w:val="0"/>
    <w:pPr>
      <w:numPr>
        <w:ilvl w:val="0"/>
        <w:numId w:val="10"/>
      </w:numPr>
      <w:ind w:firstLine="0"/>
      <w:outlineLvl w:val="4"/>
    </w:pPr>
  </w:style>
  <w:style w:type="paragraph" w:customStyle="1" w:styleId="249">
    <w:name w:val="封面文档编号"/>
    <w:basedOn w:val="144"/>
    <w:semiHidden/>
    <w:qFormat/>
    <w:uiPriority w:val="0"/>
    <w:pPr>
      <w:spacing w:line="640" w:lineRule="exact"/>
      <w:ind w:firstLine="0" w:firstLineChars="0"/>
      <w:jc w:val="center"/>
    </w:pPr>
    <w:rPr>
      <w:rFonts w:ascii="黑体" w:eastAsia="黑体"/>
      <w:b/>
      <w:sz w:val="32"/>
      <w:szCs w:val="32"/>
    </w:rPr>
  </w:style>
  <w:style w:type="paragraph" w:customStyle="1" w:styleId="250">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51">
    <w:name w:val="SJ-图"/>
    <w:basedOn w:val="104"/>
    <w:qFormat/>
    <w:uiPriority w:val="0"/>
    <w:pPr>
      <w:tabs>
        <w:tab w:val="left" w:pos="3360"/>
      </w:tabs>
      <w:ind w:left="3360" w:hanging="420"/>
      <w:jc w:val="center"/>
      <w:outlineLvl w:val="7"/>
    </w:pPr>
    <w:rPr>
      <w:b/>
    </w:rPr>
  </w:style>
  <w:style w:type="paragraph" w:customStyle="1" w:styleId="252">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25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254">
    <w:name w:val="列出段落1"/>
    <w:basedOn w:val="1"/>
    <w:qFormat/>
    <w:uiPriority w:val="99"/>
    <w:pPr>
      <w:ind w:firstLine="420" w:firstLineChars="200"/>
    </w:pPr>
    <w:rPr>
      <w:rFonts w:ascii="Calibri" w:hAnsi="Calibri"/>
      <w:szCs w:val="22"/>
    </w:rPr>
  </w:style>
  <w:style w:type="paragraph" w:customStyle="1" w:styleId="25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56">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7">
    <w:name w:val="注标题"/>
    <w:basedOn w:val="1"/>
    <w:qFormat/>
    <w:uiPriority w:val="0"/>
    <w:pPr>
      <w:topLinePunct/>
    </w:pPr>
    <w:rPr>
      <w:sz w:val="18"/>
      <w:szCs w:val="18"/>
    </w:rPr>
  </w:style>
  <w:style w:type="paragraph" w:customStyle="1" w:styleId="258">
    <w:name w:val="Char Char Char Char"/>
    <w:basedOn w:val="175"/>
    <w:qFormat/>
    <w:uiPriority w:val="0"/>
    <w:pPr>
      <w:spacing w:before="156" w:after="156" w:line="360" w:lineRule="auto"/>
    </w:pPr>
    <w:rPr>
      <w:rFonts w:ascii="宋体" w:hAnsi="宋体" w:eastAsia="宋体"/>
      <w:szCs w:val="21"/>
    </w:rPr>
  </w:style>
  <w:style w:type="paragraph" w:customStyle="1" w:styleId="259">
    <w:name w:val="Char Char Char"/>
    <w:basedOn w:val="1"/>
    <w:qFormat/>
    <w:uiPriority w:val="0"/>
  </w:style>
  <w:style w:type="paragraph" w:customStyle="1" w:styleId="260">
    <w:name w:val="封面二级标题文字"/>
    <w:basedOn w:val="144"/>
    <w:semiHidden/>
    <w:qFormat/>
    <w:uiPriority w:val="0"/>
    <w:pPr>
      <w:ind w:firstLine="0" w:firstLineChars="0"/>
      <w:jc w:val="center"/>
    </w:pPr>
    <w:rPr>
      <w:rFonts w:ascii="黑体" w:eastAsia="黑体"/>
      <w:b/>
      <w:sz w:val="44"/>
      <w:szCs w:val="44"/>
    </w:rPr>
  </w:style>
  <w:style w:type="paragraph" w:customStyle="1" w:styleId="261">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262">
    <w:name w:val="附录四级无"/>
    <w:basedOn w:val="263"/>
    <w:qFormat/>
    <w:uiPriority w:val="0"/>
    <w:pPr>
      <w:tabs>
        <w:tab w:val="left" w:pos="360"/>
      </w:tabs>
      <w:spacing w:beforeLines="0" w:afterLines="0"/>
    </w:pPr>
    <w:rPr>
      <w:rFonts w:ascii="宋体" w:eastAsia="宋体"/>
      <w:szCs w:val="21"/>
    </w:rPr>
  </w:style>
  <w:style w:type="paragraph" w:customStyle="1" w:styleId="263">
    <w:name w:val="附录四级条标题"/>
    <w:basedOn w:val="264"/>
    <w:next w:val="42"/>
    <w:qFormat/>
    <w:uiPriority w:val="0"/>
    <w:pPr>
      <w:numPr>
        <w:ilvl w:val="5"/>
      </w:numPr>
      <w:tabs>
        <w:tab w:val="left" w:pos="360"/>
      </w:tabs>
      <w:outlineLvl w:val="5"/>
    </w:pPr>
  </w:style>
  <w:style w:type="paragraph" w:customStyle="1" w:styleId="264">
    <w:name w:val="附录三级条标题"/>
    <w:basedOn w:val="265"/>
    <w:next w:val="42"/>
    <w:qFormat/>
    <w:uiPriority w:val="0"/>
    <w:pPr>
      <w:numPr>
        <w:ilvl w:val="4"/>
      </w:numPr>
      <w:tabs>
        <w:tab w:val="left" w:pos="360"/>
      </w:tabs>
      <w:outlineLvl w:val="4"/>
    </w:pPr>
  </w:style>
  <w:style w:type="paragraph" w:customStyle="1" w:styleId="265">
    <w:name w:val="附录二级条标题"/>
    <w:basedOn w:val="1"/>
    <w:next w:val="42"/>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266">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267">
    <w:name w:val="一级无标题条"/>
    <w:basedOn w:val="1"/>
    <w:qFormat/>
    <w:uiPriority w:val="0"/>
    <w:pPr>
      <w:numPr>
        <w:ilvl w:val="2"/>
        <w:numId w:val="9"/>
      </w:numPr>
    </w:pPr>
  </w:style>
  <w:style w:type="paragraph" w:customStyle="1" w:styleId="268">
    <w:name w:val="列出段落11"/>
    <w:basedOn w:val="1"/>
    <w:qFormat/>
    <w:uiPriority w:val="0"/>
    <w:pPr>
      <w:ind w:firstLine="420" w:firstLineChars="200"/>
    </w:pPr>
    <w:rPr>
      <w:rFonts w:ascii="Calibri" w:hAnsi="Calibri"/>
    </w:rPr>
  </w:style>
  <w:style w:type="paragraph" w:customStyle="1" w:styleId="269">
    <w:name w:val="本正文"/>
    <w:basedOn w:val="209"/>
    <w:qFormat/>
    <w:uiPriority w:val="0"/>
    <w:pPr>
      <w:adjustRightInd w:val="0"/>
      <w:spacing w:line="360" w:lineRule="auto"/>
      <w:ind w:firstLine="360"/>
      <w:jc w:val="left"/>
    </w:pPr>
    <w:rPr>
      <w:rFonts w:ascii="长城仿宋" w:eastAsia="长城仿宋"/>
      <w:spacing w:val="10"/>
    </w:rPr>
  </w:style>
  <w:style w:type="paragraph" w:customStyle="1" w:styleId="270">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71">
    <w:name w:val="列项——（一级）"/>
    <w:qFormat/>
    <w:uiPriority w:val="0"/>
    <w:pPr>
      <w:widowControl w:val="0"/>
      <w:numPr>
        <w:ilvl w:val="0"/>
        <w:numId w:val="11"/>
      </w:numPr>
      <w:jc w:val="both"/>
    </w:pPr>
    <w:rPr>
      <w:rFonts w:ascii="宋体" w:hAnsi="Times New Roman" w:eastAsia="宋体" w:cs="Times New Roman"/>
      <w:sz w:val="21"/>
      <w:lang w:val="en-US" w:eastAsia="zh-CN" w:bidi="ar-SA"/>
    </w:rPr>
  </w:style>
  <w:style w:type="paragraph" w:customStyle="1" w:styleId="272">
    <w:name w:val="????"/>
    <w:basedOn w:val="238"/>
    <w:qFormat/>
    <w:uiPriority w:val="0"/>
    <w:pPr>
      <w:jc w:val="both"/>
    </w:pPr>
    <w:rPr>
      <w:sz w:val="22"/>
    </w:rPr>
  </w:style>
  <w:style w:type="paragraph" w:customStyle="1" w:styleId="273">
    <w:name w:val="目录"/>
    <w:basedOn w:val="1"/>
    <w:next w:val="209"/>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27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75">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27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77">
    <w:name w:val="附录五级条标题"/>
    <w:basedOn w:val="263"/>
    <w:next w:val="42"/>
    <w:qFormat/>
    <w:uiPriority w:val="0"/>
    <w:pPr>
      <w:numPr>
        <w:ilvl w:val="6"/>
      </w:numPr>
      <w:outlineLvl w:val="6"/>
    </w:pPr>
  </w:style>
  <w:style w:type="paragraph" w:customStyle="1" w:styleId="278">
    <w:name w:val="附录表标题"/>
    <w:basedOn w:val="1"/>
    <w:next w:val="42"/>
    <w:qFormat/>
    <w:uiPriority w:val="0"/>
    <w:pPr>
      <w:numPr>
        <w:ilvl w:val="1"/>
        <w:numId w:val="12"/>
      </w:numPr>
      <w:tabs>
        <w:tab w:val="left" w:pos="180"/>
      </w:tabs>
      <w:spacing w:beforeLines="50" w:afterLines="50"/>
      <w:ind w:left="0" w:firstLine="0"/>
      <w:jc w:val="center"/>
    </w:pPr>
    <w:rPr>
      <w:rFonts w:ascii="黑体" w:eastAsia="黑体"/>
      <w:szCs w:val="21"/>
    </w:rPr>
  </w:style>
  <w:style w:type="paragraph" w:customStyle="1" w:styleId="279">
    <w:name w:val="B"/>
    <w:basedOn w:val="1"/>
    <w:qFormat/>
    <w:uiPriority w:val="0"/>
    <w:pPr>
      <w:adjustRightInd w:val="0"/>
      <w:spacing w:line="480" w:lineRule="atLeast"/>
      <w:ind w:firstLine="601"/>
      <w:jc w:val="center"/>
      <w:textAlignment w:val="baseline"/>
    </w:pPr>
    <w:rPr>
      <w:rFonts w:ascii="宋体"/>
      <w:kern w:val="0"/>
      <w:sz w:val="32"/>
      <w:szCs w:val="20"/>
    </w:rPr>
  </w:style>
  <w:style w:type="paragraph" w:customStyle="1" w:styleId="280">
    <w:name w:val="文档正文 Char"/>
    <w:basedOn w:val="1"/>
    <w:qFormat/>
    <w:uiPriority w:val="0"/>
    <w:pPr>
      <w:adjustRightInd w:val="0"/>
      <w:spacing w:line="480" w:lineRule="atLeast"/>
      <w:ind w:firstLine="567"/>
    </w:pPr>
    <w:rPr>
      <w:rFonts w:ascii="仿宋_GB2312" w:eastAsia="仿宋_GB2312"/>
      <w:sz w:val="28"/>
      <w:szCs w:val="28"/>
    </w:rPr>
  </w:style>
  <w:style w:type="paragraph" w:customStyle="1" w:styleId="281">
    <w:name w:val="默认段落字体 Para Char Char Char Char"/>
    <w:basedOn w:val="1"/>
    <w:qFormat/>
    <w:uiPriority w:val="0"/>
    <w:pPr>
      <w:spacing w:line="500" w:lineRule="exact"/>
    </w:pPr>
    <w:rPr>
      <w:rFonts w:ascii="Arial" w:hAnsi="Arial" w:cs="Arial"/>
      <w:sz w:val="24"/>
      <w:szCs w:val="21"/>
    </w:rPr>
  </w:style>
  <w:style w:type="paragraph" w:customStyle="1" w:styleId="282">
    <w:name w:val="“目录”"/>
    <w:basedOn w:val="144"/>
    <w:semiHidden/>
    <w:qFormat/>
    <w:uiPriority w:val="0"/>
    <w:pPr>
      <w:ind w:firstLine="0" w:firstLineChars="0"/>
      <w:jc w:val="center"/>
    </w:pPr>
    <w:rPr>
      <w:b/>
      <w:sz w:val="44"/>
    </w:rPr>
  </w:style>
  <w:style w:type="paragraph" w:customStyle="1" w:styleId="283">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284">
    <w:name w:val="封面标准英文名称"/>
    <w:basedOn w:val="285"/>
    <w:qFormat/>
    <w:uiPriority w:val="0"/>
    <w:pPr>
      <w:framePr w:wrap="around"/>
      <w:spacing w:before="370" w:line="400" w:lineRule="exact"/>
    </w:pPr>
    <w:rPr>
      <w:rFonts w:ascii="Times New Roman"/>
      <w:sz w:val="28"/>
      <w:szCs w:val="28"/>
    </w:rPr>
  </w:style>
  <w:style w:type="paragraph" w:customStyle="1" w:styleId="28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86">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87">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288">
    <w:name w:val="附录图标题"/>
    <w:basedOn w:val="1"/>
    <w:next w:val="42"/>
    <w:qFormat/>
    <w:uiPriority w:val="0"/>
    <w:pPr>
      <w:numPr>
        <w:ilvl w:val="1"/>
        <w:numId w:val="14"/>
      </w:numPr>
      <w:tabs>
        <w:tab w:val="left" w:pos="363"/>
      </w:tabs>
      <w:spacing w:beforeLines="50" w:afterLines="50"/>
      <w:ind w:left="0" w:firstLine="0"/>
      <w:jc w:val="center"/>
    </w:pPr>
    <w:rPr>
      <w:rFonts w:ascii="黑体" w:eastAsia="黑体"/>
      <w:szCs w:val="21"/>
    </w:rPr>
  </w:style>
  <w:style w:type="paragraph" w:customStyle="1" w:styleId="289">
    <w:name w:val="Char Char Char Char Char Char Char Char Char Char Char Char1"/>
    <w:basedOn w:val="1"/>
    <w:qFormat/>
    <w:uiPriority w:val="0"/>
    <w:rPr>
      <w:rFonts w:ascii="Tahoma" w:hAnsi="Tahoma"/>
      <w:sz w:val="24"/>
      <w:szCs w:val="20"/>
    </w:rPr>
  </w:style>
  <w:style w:type="paragraph" w:customStyle="1" w:styleId="290">
    <w:name w:val="其他标准标志"/>
    <w:basedOn w:val="274"/>
    <w:qFormat/>
    <w:uiPriority w:val="0"/>
    <w:pPr>
      <w:framePr w:w="6101" w:wrap="around" w:vAnchor="page" w:hAnchor="page" w:x="4673" w:y="942"/>
    </w:pPr>
    <w:rPr>
      <w:w w:val="130"/>
    </w:rPr>
  </w:style>
  <w:style w:type="paragraph" w:customStyle="1" w:styleId="291">
    <w:name w:val="列项●（二级）"/>
    <w:qFormat/>
    <w:uiPriority w:val="0"/>
    <w:pPr>
      <w:numPr>
        <w:ilvl w:val="1"/>
        <w:numId w:val="11"/>
      </w:numPr>
      <w:tabs>
        <w:tab w:val="left" w:pos="840"/>
      </w:tabs>
      <w:jc w:val="both"/>
    </w:pPr>
    <w:rPr>
      <w:rFonts w:ascii="宋体" w:hAnsi="Times New Roman" w:eastAsia="宋体" w:cs="Times New Roman"/>
      <w:sz w:val="21"/>
      <w:lang w:val="en-US" w:eastAsia="zh-CN" w:bidi="ar-SA"/>
    </w:rPr>
  </w:style>
  <w:style w:type="paragraph" w:customStyle="1" w:styleId="292">
    <w:name w:val="签名页文字"/>
    <w:basedOn w:val="144"/>
    <w:semiHidden/>
    <w:qFormat/>
    <w:uiPriority w:val="0"/>
    <w:pPr>
      <w:spacing w:line="600" w:lineRule="exact"/>
      <w:ind w:left="1100" w:leftChars="1100" w:firstLine="0" w:firstLineChars="0"/>
    </w:pPr>
    <w:rPr>
      <w:sz w:val="32"/>
      <w:szCs w:val="32"/>
    </w:rPr>
  </w:style>
  <w:style w:type="paragraph" w:customStyle="1" w:styleId="293">
    <w:name w:val="五级无标题条"/>
    <w:basedOn w:val="1"/>
    <w:qFormat/>
    <w:uiPriority w:val="0"/>
    <w:pPr>
      <w:numPr>
        <w:ilvl w:val="6"/>
        <w:numId w:val="9"/>
      </w:numPr>
    </w:pPr>
  </w:style>
  <w:style w:type="paragraph" w:customStyle="1" w:styleId="29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295">
    <w:name w:val="三级无"/>
    <w:basedOn w:val="248"/>
    <w:qFormat/>
    <w:uiPriority w:val="0"/>
    <w:pPr>
      <w:spacing w:beforeLines="0" w:afterLines="0"/>
    </w:pPr>
    <w:rPr>
      <w:rFonts w:ascii="宋体" w:eastAsia="宋体"/>
    </w:rPr>
  </w:style>
  <w:style w:type="paragraph" w:customStyle="1" w:styleId="296">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97">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298">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9">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0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301">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302">
    <w:name w:val="Char1 Char Char Char"/>
    <w:basedOn w:val="1"/>
    <w:qFormat/>
    <w:uiPriority w:val="0"/>
  </w:style>
  <w:style w:type="paragraph" w:customStyle="1" w:styleId="303">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304">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paragraph" w:customStyle="1" w:styleId="305">
    <w:name w:val="附录五级无"/>
    <w:basedOn w:val="277"/>
    <w:qFormat/>
    <w:uiPriority w:val="0"/>
    <w:pPr>
      <w:tabs>
        <w:tab w:val="clear" w:pos="360"/>
      </w:tabs>
      <w:spacing w:beforeLines="0" w:afterLines="0"/>
    </w:pPr>
    <w:rPr>
      <w:rFonts w:ascii="宋体" w:eastAsia="宋体"/>
      <w:szCs w:val="21"/>
    </w:rPr>
  </w:style>
  <w:style w:type="paragraph" w:customStyle="1" w:styleId="306">
    <w:name w:val="2 Char"/>
    <w:basedOn w:val="1"/>
    <w:qFormat/>
    <w:uiPriority w:val="0"/>
  </w:style>
  <w:style w:type="paragraph" w:customStyle="1" w:styleId="307">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08">
    <w:name w:val="实施日期"/>
    <w:basedOn w:val="255"/>
    <w:qFormat/>
    <w:uiPriority w:val="0"/>
    <w:pPr>
      <w:framePr w:hSpace="0" w:wrap="around" w:xAlign="right"/>
      <w:jc w:val="right"/>
    </w:pPr>
  </w:style>
  <w:style w:type="paragraph" w:customStyle="1" w:styleId="309">
    <w:name w:val="Char Char Char Char Char"/>
    <w:basedOn w:val="1"/>
    <w:qFormat/>
    <w:uiPriority w:val="0"/>
  </w:style>
  <w:style w:type="paragraph" w:customStyle="1" w:styleId="310">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11">
    <w:name w:val="字母编号列项（一级）"/>
    <w:qFormat/>
    <w:uiPriority w:val="0"/>
    <w:pPr>
      <w:jc w:val="both"/>
    </w:pPr>
    <w:rPr>
      <w:rFonts w:ascii="宋体" w:hAnsi="Times New Roman" w:eastAsia="宋体" w:cs="Times New Roman"/>
      <w:sz w:val="21"/>
      <w:lang w:val="en-US" w:eastAsia="zh-CN" w:bidi="ar-SA"/>
    </w:rPr>
  </w:style>
  <w:style w:type="paragraph" w:customStyle="1" w:styleId="312">
    <w:name w:val="列项·"/>
    <w:qFormat/>
    <w:uiPriority w:val="0"/>
    <w:pPr>
      <w:numPr>
        <w:ilvl w:val="0"/>
        <w:numId w:val="16"/>
      </w:numPr>
      <w:tabs>
        <w:tab w:val="left" w:pos="840"/>
      </w:tabs>
      <w:jc w:val="both"/>
    </w:pPr>
    <w:rPr>
      <w:rFonts w:ascii="宋体" w:hAnsi="Times New Roman" w:eastAsia="宋体" w:cs="Times New Roman"/>
      <w:sz w:val="21"/>
      <w:lang w:val="en-US" w:eastAsia="zh-CN" w:bidi="ar-SA"/>
    </w:rPr>
  </w:style>
  <w:style w:type="paragraph" w:customStyle="1" w:styleId="313">
    <w:name w:val="CM29"/>
    <w:basedOn w:val="314"/>
    <w:next w:val="314"/>
    <w:qFormat/>
    <w:uiPriority w:val="0"/>
    <w:pPr>
      <w:spacing w:after="250"/>
    </w:pPr>
    <w:rPr>
      <w:color w:val="auto"/>
      <w:szCs w:val="20"/>
    </w:rPr>
  </w:style>
  <w:style w:type="paragraph" w:customStyle="1" w:styleId="314">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paragraph" w:customStyle="1" w:styleId="315">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316">
    <w:name w:val="三级无标题条"/>
    <w:basedOn w:val="1"/>
    <w:qFormat/>
    <w:uiPriority w:val="0"/>
    <w:pPr>
      <w:numPr>
        <w:ilvl w:val="4"/>
        <w:numId w:val="9"/>
      </w:numPr>
    </w:pPr>
  </w:style>
  <w:style w:type="paragraph" w:customStyle="1" w:styleId="317">
    <w:name w:val="表格"/>
    <w:basedOn w:val="1"/>
    <w:qFormat/>
    <w:uiPriority w:val="0"/>
    <w:pPr>
      <w:adjustRightInd w:val="0"/>
      <w:spacing w:line="360" w:lineRule="atLeast"/>
      <w:ind w:left="-20" w:right="-20"/>
      <w:jc w:val="center"/>
    </w:pPr>
    <w:rPr>
      <w:kern w:val="0"/>
      <w:szCs w:val="20"/>
    </w:rPr>
  </w:style>
  <w:style w:type="paragraph" w:customStyle="1" w:styleId="318">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9">
    <w:name w:val="附录表标题续表"/>
    <w:basedOn w:val="278"/>
    <w:next w:val="42"/>
    <w:qFormat/>
    <w:uiPriority w:val="0"/>
    <w:pPr>
      <w:widowControl/>
      <w:numPr>
        <w:ilvl w:val="0"/>
        <w:numId w:val="17"/>
      </w:numPr>
      <w:spacing w:beforeLines="0" w:afterLines="0" w:line="360" w:lineRule="auto"/>
      <w:textAlignment w:val="baseline"/>
    </w:pPr>
    <w:rPr>
      <w:rFonts w:ascii="宋体" w:eastAsia="宋体"/>
      <w:kern w:val="21"/>
      <w:szCs w:val="20"/>
    </w:rPr>
  </w:style>
  <w:style w:type="paragraph" w:customStyle="1" w:styleId="320">
    <w:name w:val="TEST"/>
    <w:basedOn w:val="224"/>
    <w:qFormat/>
    <w:uiPriority w:val="0"/>
    <w:pPr>
      <w:numPr>
        <w:ilvl w:val="0"/>
        <w:numId w:val="18"/>
      </w:numPr>
      <w:spacing w:line="360" w:lineRule="auto"/>
    </w:pPr>
    <w:rPr>
      <w:sz w:val="24"/>
      <w:szCs w:val="24"/>
    </w:rPr>
  </w:style>
  <w:style w:type="paragraph" w:customStyle="1" w:styleId="321">
    <w:name w:val="IN Feature"/>
    <w:next w:val="322"/>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22">
    <w:name w:val="IN Step"/>
    <w:basedOn w:val="1"/>
    <w:qFormat/>
    <w:uiPriority w:val="0"/>
    <w:pPr>
      <w:keepLines/>
      <w:widowControl/>
      <w:numPr>
        <w:ilvl w:val="0"/>
        <w:numId w:val="19"/>
      </w:numPr>
      <w:tabs>
        <w:tab w:val="left" w:pos="1134"/>
      </w:tabs>
      <w:spacing w:before="80" w:after="80" w:line="300" w:lineRule="auto"/>
      <w:ind w:left="1134" w:hanging="907"/>
      <w:outlineLvl w:val="8"/>
    </w:pPr>
    <w:rPr>
      <w:rFonts w:ascii="Arial" w:hAnsi="Arial" w:cs="Arial"/>
      <w:kern w:val="0"/>
      <w:szCs w:val="21"/>
    </w:rPr>
  </w:style>
  <w:style w:type="paragraph" w:customStyle="1" w:styleId="323">
    <w:name w:val="二级无"/>
    <w:basedOn w:val="173"/>
    <w:qFormat/>
    <w:uiPriority w:val="0"/>
    <w:pPr>
      <w:spacing w:beforeLines="0" w:afterLines="0"/>
    </w:pPr>
    <w:rPr>
      <w:rFonts w:ascii="宋体" w:eastAsia="宋体"/>
    </w:rPr>
  </w:style>
  <w:style w:type="paragraph" w:customStyle="1" w:styleId="324">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25">
    <w:name w:val="Char1"/>
    <w:basedOn w:val="1"/>
    <w:qFormat/>
    <w:uiPriority w:val="0"/>
    <w:pPr>
      <w:spacing w:line="300" w:lineRule="auto"/>
    </w:pPr>
    <w:rPr>
      <w:rFonts w:ascii="Tahoma" w:hAnsi="Tahoma"/>
      <w:sz w:val="24"/>
      <w:szCs w:val="20"/>
    </w:rPr>
  </w:style>
  <w:style w:type="paragraph" w:customStyle="1" w:styleId="326">
    <w:name w:val="示例×："/>
    <w:basedOn w:val="175"/>
    <w:qFormat/>
    <w:uiPriority w:val="0"/>
    <w:pPr>
      <w:numPr>
        <w:ilvl w:val="0"/>
        <w:numId w:val="20"/>
      </w:numPr>
      <w:spacing w:beforeLines="0" w:afterLines="0"/>
      <w:outlineLvl w:val="9"/>
    </w:pPr>
    <w:rPr>
      <w:rFonts w:ascii="宋体" w:eastAsia="宋体"/>
      <w:sz w:val="18"/>
      <w:szCs w:val="18"/>
    </w:rPr>
  </w:style>
  <w:style w:type="paragraph" w:customStyle="1" w:styleId="327">
    <w:name w:val="封面日期地点文字"/>
    <w:basedOn w:val="144"/>
    <w:semiHidden/>
    <w:qFormat/>
    <w:uiPriority w:val="0"/>
    <w:pPr>
      <w:spacing w:line="360" w:lineRule="exact"/>
      <w:ind w:firstLine="0" w:firstLineChars="0"/>
      <w:jc w:val="center"/>
    </w:pPr>
    <w:rPr>
      <w:sz w:val="32"/>
      <w:szCs w:val="32"/>
    </w:rPr>
  </w:style>
  <w:style w:type="paragraph" w:customStyle="1" w:styleId="328">
    <w:name w:val="名称"/>
    <w:basedOn w:val="329"/>
    <w:next w:val="42"/>
    <w:qFormat/>
    <w:uiPriority w:val="0"/>
    <w:pPr>
      <w:keepNext w:val="0"/>
      <w:pageBreakBefore w:val="0"/>
      <w:shd w:val="clear" w:color="auto" w:fill="FFFFFF"/>
      <w:spacing w:line="460" w:lineRule="exact"/>
      <w:outlineLvl w:val="9"/>
    </w:pPr>
    <w:rPr>
      <w:b/>
    </w:rPr>
  </w:style>
  <w:style w:type="paragraph" w:customStyle="1" w:styleId="329">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3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331">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32">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33">
    <w:name w:val="附录二"/>
    <w:basedOn w:val="1"/>
    <w:qFormat/>
    <w:uiPriority w:val="0"/>
    <w:pPr>
      <w:widowControl/>
      <w:spacing w:line="312" w:lineRule="exact"/>
      <w:jc w:val="left"/>
    </w:pPr>
    <w:rPr>
      <w:rFonts w:ascii="E-F1" w:eastAsia="黑体"/>
      <w:kern w:val="21"/>
      <w:sz w:val="32"/>
      <w:szCs w:val="20"/>
    </w:rPr>
  </w:style>
  <w:style w:type="paragraph" w:customStyle="1" w:styleId="334">
    <w:name w:val="?? 6"/>
    <w:basedOn w:val="238"/>
    <w:next w:val="238"/>
    <w:qFormat/>
    <w:uiPriority w:val="0"/>
    <w:pPr>
      <w:keepNext/>
      <w:tabs>
        <w:tab w:val="left" w:pos="5040"/>
      </w:tabs>
      <w:ind w:left="720"/>
      <w:jc w:val="both"/>
    </w:pPr>
    <w:rPr>
      <w:sz w:val="24"/>
    </w:rPr>
  </w:style>
  <w:style w:type="paragraph" w:customStyle="1" w:styleId="335">
    <w:name w:val="终结线"/>
    <w:basedOn w:val="1"/>
    <w:qFormat/>
    <w:uiPriority w:val="0"/>
    <w:pPr>
      <w:framePr w:hSpace="181" w:vSpace="181" w:wrap="around" w:vAnchor="text" w:hAnchor="margin" w:xAlign="center" w:y="285"/>
    </w:pPr>
  </w:style>
  <w:style w:type="paragraph" w:customStyle="1" w:styleId="336">
    <w:name w:val="SJ-a)"/>
    <w:basedOn w:val="1"/>
    <w:qFormat/>
    <w:uiPriority w:val="0"/>
    <w:pPr>
      <w:widowControl/>
      <w:ind w:firstLine="680"/>
      <w:jc w:val="left"/>
    </w:pPr>
    <w:rPr>
      <w:sz w:val="24"/>
    </w:rPr>
  </w:style>
  <w:style w:type="paragraph" w:customStyle="1" w:styleId="337">
    <w:name w:val="表格内容-左"/>
    <w:basedOn w:val="1"/>
    <w:qFormat/>
    <w:uiPriority w:val="0"/>
    <w:pPr>
      <w:widowControl/>
      <w:spacing w:line="288" w:lineRule="auto"/>
      <w:jc w:val="left"/>
    </w:pPr>
    <w:rPr>
      <w:rFonts w:cs="宋体"/>
      <w:color w:val="000000"/>
      <w:kern w:val="0"/>
      <w:sz w:val="18"/>
      <w:szCs w:val="18"/>
    </w:rPr>
  </w:style>
  <w:style w:type="paragraph" w:customStyle="1" w:styleId="338">
    <w:name w:val="封面标准文稿类别2"/>
    <w:basedOn w:val="339"/>
    <w:qFormat/>
    <w:uiPriority w:val="0"/>
    <w:pPr>
      <w:framePr w:wrap="around" w:y="4469"/>
    </w:pPr>
  </w:style>
  <w:style w:type="paragraph" w:customStyle="1" w:styleId="339">
    <w:name w:val="封面标准文稿类别"/>
    <w:basedOn w:val="340"/>
    <w:qFormat/>
    <w:uiPriority w:val="0"/>
    <w:pPr>
      <w:framePr w:wrap="around"/>
      <w:spacing w:after="160" w:line="240" w:lineRule="auto"/>
    </w:pPr>
    <w:rPr>
      <w:sz w:val="24"/>
    </w:rPr>
  </w:style>
  <w:style w:type="paragraph" w:customStyle="1" w:styleId="340">
    <w:name w:val="封面一致性程度标识"/>
    <w:basedOn w:val="284"/>
    <w:qFormat/>
    <w:uiPriority w:val="0"/>
    <w:pPr>
      <w:framePr w:wrap="around"/>
      <w:spacing w:before="440"/>
    </w:pPr>
    <w:rPr>
      <w:rFonts w:ascii="宋体" w:eastAsia="宋体"/>
    </w:rPr>
  </w:style>
  <w:style w:type="paragraph" w:customStyle="1" w:styleId="34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4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43">
    <w:name w:val="Char Char Char Char Char Char Char"/>
    <w:basedOn w:val="1"/>
    <w:qFormat/>
    <w:uiPriority w:val="0"/>
    <w:rPr>
      <w:rFonts w:ascii="Tahoma" w:hAnsi="Tahoma"/>
      <w:sz w:val="24"/>
    </w:rPr>
  </w:style>
  <w:style w:type="paragraph" w:customStyle="1" w:styleId="344">
    <w:name w:val="表格正文"/>
    <w:basedOn w:val="1"/>
    <w:qFormat/>
    <w:uiPriority w:val="0"/>
    <w:pPr>
      <w:adjustRightInd w:val="0"/>
      <w:snapToGrid w:val="0"/>
      <w:spacing w:before="60" w:after="60"/>
      <w:jc w:val="center"/>
    </w:pPr>
    <w:rPr>
      <w:kern w:val="0"/>
      <w:sz w:val="24"/>
      <w:szCs w:val="20"/>
    </w:rPr>
  </w:style>
  <w:style w:type="paragraph" w:customStyle="1" w:styleId="345">
    <w:name w:val="Table Description"/>
    <w:basedOn w:val="1"/>
    <w:qFormat/>
    <w:uiPriority w:val="0"/>
    <w:pPr>
      <w:ind w:left="1701"/>
    </w:pPr>
    <w:rPr>
      <w:szCs w:val="20"/>
    </w:rPr>
  </w:style>
  <w:style w:type="paragraph" w:customStyle="1" w:styleId="346">
    <w:name w:val="表格(五号)"/>
    <w:basedOn w:val="1"/>
    <w:qFormat/>
    <w:uiPriority w:val="0"/>
    <w:pPr>
      <w:adjustRightInd w:val="0"/>
      <w:snapToGrid w:val="0"/>
      <w:spacing w:before="60" w:after="60"/>
      <w:ind w:left="11"/>
      <w:jc w:val="center"/>
    </w:pPr>
    <w:rPr>
      <w:kern w:val="0"/>
      <w:szCs w:val="20"/>
    </w:rPr>
  </w:style>
  <w:style w:type="paragraph" w:customStyle="1" w:styleId="347">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348">
    <w:name w:val="默认段落字体 Para Char Char Char Char Char Char Char Char Char"/>
    <w:basedOn w:val="1"/>
    <w:qFormat/>
    <w:uiPriority w:val="0"/>
    <w:rPr>
      <w:rFonts w:ascii="Tahoma" w:hAnsi="Tahoma"/>
      <w:sz w:val="24"/>
      <w:szCs w:val="20"/>
    </w:rPr>
  </w:style>
  <w:style w:type="paragraph" w:customStyle="1" w:styleId="349">
    <w:name w:val="示例"/>
    <w:next w:val="3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3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351">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paragraph" w:customStyle="1" w:styleId="352">
    <w:name w:val="一级无"/>
    <w:basedOn w:val="174"/>
    <w:qFormat/>
    <w:uiPriority w:val="0"/>
    <w:pPr>
      <w:jc w:val="left"/>
    </w:pPr>
    <w:rPr>
      <w:rFonts w:ascii="宋体" w:eastAsia="宋体"/>
      <w:szCs w:val="21"/>
    </w:rPr>
  </w:style>
  <w:style w:type="paragraph" w:customStyle="1" w:styleId="353">
    <w:name w:val="注×："/>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54">
    <w:name w:val="23"/>
    <w:basedOn w:val="1"/>
    <w:qFormat/>
    <w:uiPriority w:val="0"/>
    <w:rPr>
      <w:rFonts w:eastAsia="Arial" w:cs="Arial"/>
      <w:sz w:val="24"/>
    </w:rPr>
  </w:style>
  <w:style w:type="paragraph" w:customStyle="1" w:styleId="355">
    <w:name w:val="?? 1"/>
    <w:basedOn w:val="238"/>
    <w:next w:val="238"/>
    <w:qFormat/>
    <w:uiPriority w:val="0"/>
    <w:pPr>
      <w:keepNext/>
      <w:jc w:val="center"/>
    </w:pPr>
    <w:rPr>
      <w:b/>
      <w:sz w:val="32"/>
    </w:rPr>
  </w:style>
  <w:style w:type="paragraph" w:customStyle="1" w:styleId="356">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7">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58">
    <w:name w:val="术语定义条标题"/>
    <w:basedOn w:val="175"/>
    <w:next w:val="42"/>
    <w:qFormat/>
    <w:uiPriority w:val="0"/>
    <w:pPr>
      <w:tabs>
        <w:tab w:val="left" w:pos="525"/>
      </w:tabs>
      <w:spacing w:beforeLines="0" w:afterLines="0"/>
      <w:jc w:val="left"/>
      <w:outlineLvl w:val="9"/>
    </w:pPr>
    <w:rPr>
      <w:rFonts w:hAnsi="Calibri"/>
      <w:color w:val="000000"/>
    </w:rPr>
  </w:style>
  <w:style w:type="paragraph" w:customStyle="1" w:styleId="359">
    <w:name w:val="SJ-表"/>
    <w:basedOn w:val="1"/>
    <w:qFormat/>
    <w:uiPriority w:val="0"/>
    <w:pPr>
      <w:widowControl/>
      <w:tabs>
        <w:tab w:val="left" w:pos="0"/>
      </w:tabs>
      <w:jc w:val="left"/>
    </w:pPr>
    <w:rPr>
      <w:sz w:val="24"/>
    </w:rPr>
  </w:style>
  <w:style w:type="paragraph" w:customStyle="1" w:styleId="360">
    <w:name w:val="表格文字样式"/>
    <w:basedOn w:val="144"/>
    <w:qFormat/>
    <w:uiPriority w:val="0"/>
    <w:pPr>
      <w:ind w:firstLine="0" w:firstLineChars="0"/>
    </w:pPr>
    <w:rPr>
      <w:sz w:val="21"/>
      <w:szCs w:val="21"/>
    </w:rPr>
  </w:style>
  <w:style w:type="paragraph" w:customStyle="1" w:styleId="361">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62">
    <w:name w:val="其他发布日期"/>
    <w:basedOn w:val="255"/>
    <w:qFormat/>
    <w:uiPriority w:val="0"/>
    <w:pPr>
      <w:framePr w:w="3997" w:h="471" w:hRule="exact" w:hSpace="0" w:vSpace="181" w:wrap="around" w:vAnchor="page" w:hAnchor="page" w:x="1419" w:y="14097"/>
    </w:pPr>
  </w:style>
  <w:style w:type="paragraph" w:customStyle="1" w:styleId="363">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364">
    <w:name w:val="A"/>
    <w:basedOn w:val="1"/>
    <w:qFormat/>
    <w:uiPriority w:val="0"/>
    <w:pPr>
      <w:adjustRightInd w:val="0"/>
      <w:spacing w:line="480" w:lineRule="atLeast"/>
      <w:ind w:firstLine="601"/>
      <w:jc w:val="center"/>
      <w:textAlignment w:val="baseline"/>
    </w:pPr>
    <w:rPr>
      <w:rFonts w:ascii="宋体"/>
      <w:kern w:val="0"/>
      <w:sz w:val="28"/>
      <w:szCs w:val="20"/>
    </w:rPr>
  </w:style>
  <w:style w:type="paragraph" w:customStyle="1" w:styleId="365">
    <w:name w:val="封面一致性程度标识2"/>
    <w:basedOn w:val="340"/>
    <w:qFormat/>
    <w:uiPriority w:val="0"/>
    <w:pPr>
      <w:framePr w:wrap="around" w:y="4469"/>
    </w:pPr>
  </w:style>
  <w:style w:type="paragraph" w:customStyle="1" w:styleId="366">
    <w:name w:val="注："/>
    <w:next w:val="42"/>
    <w:qFormat/>
    <w:uiPriority w:val="0"/>
    <w:pPr>
      <w:widowControl w:val="0"/>
      <w:numPr>
        <w:ilvl w:val="0"/>
        <w:numId w:val="22"/>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367">
    <w:name w:val="缺省文本"/>
    <w:basedOn w:val="1"/>
    <w:qFormat/>
    <w:uiPriority w:val="0"/>
    <w:pPr>
      <w:autoSpaceDE w:val="0"/>
      <w:autoSpaceDN w:val="0"/>
      <w:adjustRightInd w:val="0"/>
      <w:jc w:val="left"/>
    </w:pPr>
    <w:rPr>
      <w:kern w:val="0"/>
      <w:sz w:val="24"/>
      <w:szCs w:val="20"/>
    </w:rPr>
  </w:style>
  <w:style w:type="paragraph" w:customStyle="1" w:styleId="368">
    <w:name w:val="列项◆（三级）"/>
    <w:basedOn w:val="1"/>
    <w:qFormat/>
    <w:uiPriority w:val="0"/>
    <w:pPr>
      <w:numPr>
        <w:ilvl w:val="2"/>
        <w:numId w:val="11"/>
      </w:numPr>
    </w:pPr>
    <w:rPr>
      <w:rFonts w:ascii="宋体"/>
      <w:szCs w:val="21"/>
    </w:rPr>
  </w:style>
  <w:style w:type="paragraph" w:customStyle="1" w:styleId="369">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370">
    <w:name w:val="默认段落字体 Para Char Char Char Char Char Char Char"/>
    <w:basedOn w:val="1"/>
    <w:qFormat/>
    <w:uiPriority w:val="0"/>
    <w:rPr>
      <w:rFonts w:eastAsia="仿宋_GB2312"/>
      <w:color w:val="000000"/>
      <w:kern w:val="0"/>
      <w:sz w:val="28"/>
      <w:szCs w:val="20"/>
    </w:rPr>
  </w:style>
  <w:style w:type="paragraph" w:customStyle="1" w:styleId="371">
    <w:name w:val="SJ-标题6"/>
    <w:basedOn w:val="1"/>
    <w:qFormat/>
    <w:uiPriority w:val="0"/>
    <w:pPr>
      <w:widowControl/>
      <w:ind w:firstLine="454"/>
    </w:pPr>
    <w:rPr>
      <w:sz w:val="24"/>
    </w:rPr>
  </w:style>
  <w:style w:type="paragraph" w:customStyle="1" w:styleId="372">
    <w:name w:val="图表脚注说明"/>
    <w:basedOn w:val="1"/>
    <w:qFormat/>
    <w:uiPriority w:val="0"/>
    <w:pPr>
      <w:numPr>
        <w:ilvl w:val="0"/>
        <w:numId w:val="23"/>
      </w:numPr>
    </w:pPr>
    <w:rPr>
      <w:rFonts w:ascii="宋体"/>
      <w:sz w:val="18"/>
      <w:szCs w:val="18"/>
    </w:rPr>
  </w:style>
  <w:style w:type="paragraph" w:customStyle="1" w:styleId="373">
    <w:name w:val="样式 行距: 多倍行距 1.25 字行"/>
    <w:basedOn w:val="1"/>
    <w:qFormat/>
    <w:uiPriority w:val="0"/>
    <w:pPr>
      <w:spacing w:line="300" w:lineRule="auto"/>
      <w:ind w:firstLine="480" w:firstLineChars="200"/>
    </w:pPr>
    <w:rPr>
      <w:rFonts w:cs="宋体"/>
      <w:sz w:val="24"/>
      <w:szCs w:val="20"/>
    </w:rPr>
  </w:style>
  <w:style w:type="paragraph" w:customStyle="1" w:styleId="374">
    <w:name w:val="封面标准名称2"/>
    <w:basedOn w:val="285"/>
    <w:qFormat/>
    <w:uiPriority w:val="0"/>
    <w:pPr>
      <w:framePr w:wrap="around" w:y="4469"/>
      <w:spacing w:beforeLines="630"/>
    </w:pPr>
  </w:style>
  <w:style w:type="paragraph" w:customStyle="1" w:styleId="375">
    <w:name w:val="样式 样式 我的正文首行缩进 + 首行缩进:  2 字符 + 首行缩进:  2 字符 Char"/>
    <w:basedOn w:val="1"/>
    <w:qFormat/>
    <w:uiPriority w:val="0"/>
    <w:pPr>
      <w:numPr>
        <w:ilvl w:val="1"/>
        <w:numId w:val="24"/>
      </w:numPr>
    </w:pPr>
    <w:rPr>
      <w:szCs w:val="20"/>
    </w:rPr>
  </w:style>
  <w:style w:type="paragraph" w:customStyle="1" w:styleId="376">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377">
    <w:name w:val="封面标准文稿编辑信息2"/>
    <w:basedOn w:val="378"/>
    <w:qFormat/>
    <w:uiPriority w:val="0"/>
    <w:pPr>
      <w:framePr w:wrap="around" w:y="4469"/>
    </w:pPr>
  </w:style>
  <w:style w:type="paragraph" w:customStyle="1" w:styleId="378">
    <w:name w:val="封面标准文稿编辑信息"/>
    <w:basedOn w:val="339"/>
    <w:qFormat/>
    <w:uiPriority w:val="0"/>
    <w:pPr>
      <w:framePr w:wrap="around"/>
      <w:spacing w:before="180" w:line="180" w:lineRule="exact"/>
    </w:pPr>
    <w:rPr>
      <w:sz w:val="21"/>
    </w:rPr>
  </w:style>
  <w:style w:type="paragraph" w:customStyle="1" w:styleId="379">
    <w:name w:val="SJ-标题3"/>
    <w:basedOn w:val="104"/>
    <w:qFormat/>
    <w:uiPriority w:val="0"/>
    <w:pPr>
      <w:tabs>
        <w:tab w:val="left" w:pos="1200"/>
      </w:tabs>
      <w:ind w:left="1200" w:hanging="360"/>
      <w:outlineLvl w:val="2"/>
    </w:pPr>
  </w:style>
  <w:style w:type="paragraph" w:customStyle="1" w:styleId="380">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38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82">
    <w:name w:val="样式 小四 首行缩进:  2 字符"/>
    <w:basedOn w:val="1"/>
    <w:next w:val="29"/>
    <w:qFormat/>
    <w:uiPriority w:val="0"/>
    <w:pPr>
      <w:ind w:firstLine="480" w:firstLineChars="200"/>
    </w:pPr>
    <w:rPr>
      <w:rFonts w:cs="宋体"/>
      <w:sz w:val="24"/>
      <w:szCs w:val="20"/>
    </w:rPr>
  </w:style>
  <w:style w:type="paragraph" w:customStyle="1" w:styleId="383">
    <w:name w:val="标准书眉一"/>
    <w:qFormat/>
    <w:uiPriority w:val="0"/>
    <w:pPr>
      <w:jc w:val="both"/>
    </w:pPr>
    <w:rPr>
      <w:rFonts w:ascii="Times New Roman" w:hAnsi="Times New Roman" w:eastAsia="宋体" w:cs="Times New Roman"/>
      <w:lang w:val="en-US" w:eastAsia="zh-CN" w:bidi="ar-SA"/>
    </w:rPr>
  </w:style>
  <w:style w:type="paragraph" w:customStyle="1" w:styleId="384">
    <w:name w:val="p0"/>
    <w:basedOn w:val="1"/>
    <w:qFormat/>
    <w:uiPriority w:val="0"/>
    <w:pPr>
      <w:widowControl/>
    </w:pPr>
    <w:rPr>
      <w:kern w:val="0"/>
      <w:szCs w:val="21"/>
    </w:rPr>
  </w:style>
  <w:style w:type="paragraph" w:customStyle="1" w:styleId="385">
    <w:name w:val="标题2"/>
    <w:basedOn w:val="51"/>
    <w:qFormat/>
    <w:uiPriority w:val="0"/>
    <w:pPr>
      <w:widowControl/>
      <w:numPr>
        <w:ilvl w:val="1"/>
        <w:numId w:val="25"/>
      </w:numPr>
      <w:spacing w:before="100" w:beforeAutospacing="1" w:after="100" w:afterAutospacing="1" w:line="360" w:lineRule="auto"/>
      <w:jc w:val="left"/>
      <w:outlineLvl w:val="1"/>
    </w:pPr>
    <w:rPr>
      <w:kern w:val="0"/>
      <w:sz w:val="21"/>
      <w:szCs w:val="32"/>
    </w:rPr>
  </w:style>
  <w:style w:type="paragraph" w:customStyle="1" w:styleId="386">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8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88">
    <w:name w:val="样式 段 + 首行缩进:  2 字符"/>
    <w:basedOn w:val="42"/>
    <w:qFormat/>
    <w:uiPriority w:val="0"/>
    <w:pPr>
      <w:ind w:firstLine="0" w:firstLineChars="0"/>
    </w:pPr>
    <w:rPr>
      <w:rFonts w:eastAsia="仿宋_GB2312" w:cs="宋体"/>
      <w:sz w:val="32"/>
    </w:rPr>
  </w:style>
  <w:style w:type="paragraph" w:customStyle="1" w:styleId="389">
    <w:name w:val="1级列项"/>
    <w:basedOn w:val="1"/>
    <w:qFormat/>
    <w:uiPriority w:val="0"/>
    <w:pPr>
      <w:numPr>
        <w:ilvl w:val="0"/>
        <w:numId w:val="26"/>
      </w:numPr>
      <w:spacing w:line="480" w:lineRule="exact"/>
    </w:pPr>
    <w:rPr>
      <w:sz w:val="24"/>
    </w:rPr>
  </w:style>
  <w:style w:type="paragraph" w:customStyle="1" w:styleId="390">
    <w:name w:val="五级无"/>
    <w:basedOn w:val="246"/>
    <w:qFormat/>
    <w:uiPriority w:val="0"/>
    <w:pPr>
      <w:spacing w:beforeLines="0" w:afterLines="0"/>
    </w:pPr>
    <w:rPr>
      <w:rFonts w:ascii="宋体" w:eastAsia="宋体"/>
    </w:rPr>
  </w:style>
  <w:style w:type="paragraph" w:customStyle="1" w:styleId="391">
    <w:name w:val="附录表标号"/>
    <w:basedOn w:val="1"/>
    <w:next w:val="42"/>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392">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393">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394">
    <w:name w:val="我的标题5"/>
    <w:basedOn w:val="395"/>
    <w:qFormat/>
    <w:uiPriority w:val="0"/>
  </w:style>
  <w:style w:type="paragraph" w:customStyle="1" w:styleId="395">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9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97">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398">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paragraph" w:customStyle="1" w:styleId="399">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400">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401">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402">
    <w:name w:val="Char Char Char Char Char Char Char Char Char Char Char Char Char Char Char Char Char Char Char Char Char Char Char Char"/>
    <w:basedOn w:val="1"/>
    <w:qFormat/>
    <w:uiPriority w:val="0"/>
    <w:pPr>
      <w:spacing w:line="360" w:lineRule="auto"/>
    </w:pPr>
  </w:style>
  <w:style w:type="paragraph" w:customStyle="1" w:styleId="403">
    <w:name w:val="封面一级标题文字"/>
    <w:basedOn w:val="144"/>
    <w:semiHidden/>
    <w:qFormat/>
    <w:uiPriority w:val="0"/>
    <w:pPr>
      <w:spacing w:line="640" w:lineRule="exact"/>
      <w:ind w:firstLine="0" w:firstLineChars="0"/>
      <w:jc w:val="center"/>
    </w:pPr>
    <w:rPr>
      <w:rFonts w:ascii="黑体" w:hAnsi="黑体" w:eastAsia="黑体"/>
      <w:b/>
      <w:bCs/>
      <w:sz w:val="52"/>
    </w:rPr>
  </w:style>
  <w:style w:type="paragraph" w:customStyle="1" w:styleId="404">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405">
    <w:name w:val="二级无标题条"/>
    <w:basedOn w:val="1"/>
    <w:qFormat/>
    <w:uiPriority w:val="0"/>
    <w:pPr>
      <w:numPr>
        <w:ilvl w:val="3"/>
        <w:numId w:val="9"/>
      </w:numPr>
    </w:pPr>
  </w:style>
  <w:style w:type="paragraph" w:customStyle="1" w:styleId="406">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407">
    <w:name w:val="图名/表名/表头样式"/>
    <w:basedOn w:val="144"/>
    <w:qFormat/>
    <w:uiPriority w:val="0"/>
    <w:pPr>
      <w:ind w:firstLine="0" w:firstLineChars="0"/>
      <w:jc w:val="center"/>
    </w:pPr>
    <w:rPr>
      <w:b/>
      <w:sz w:val="21"/>
      <w:szCs w:val="21"/>
    </w:rPr>
  </w:style>
  <w:style w:type="paragraph" w:customStyle="1" w:styleId="408">
    <w:name w:val="封面落款"/>
    <w:basedOn w:val="1"/>
    <w:qFormat/>
    <w:uiPriority w:val="0"/>
    <w:pPr>
      <w:adjustRightInd w:val="0"/>
      <w:spacing w:line="300" w:lineRule="auto"/>
      <w:jc w:val="center"/>
    </w:pPr>
    <w:rPr>
      <w:spacing w:val="10"/>
      <w:kern w:val="0"/>
      <w:sz w:val="30"/>
      <w:szCs w:val="20"/>
    </w:rPr>
  </w:style>
  <w:style w:type="paragraph" w:customStyle="1" w:styleId="409">
    <w:name w:val="Char"/>
    <w:basedOn w:val="20"/>
    <w:qFormat/>
    <w:uiPriority w:val="0"/>
    <w:pPr>
      <w:tabs>
        <w:tab w:val="left" w:pos="360"/>
      </w:tabs>
      <w:snapToGrid w:val="0"/>
      <w:ind w:firstLine="200" w:firstLineChars="200"/>
      <w:jc w:val="left"/>
    </w:pPr>
    <w:rPr>
      <w:rFonts w:ascii="Tahoma" w:hAnsi="Tahoma"/>
      <w:sz w:val="24"/>
    </w:rPr>
  </w:style>
  <w:style w:type="paragraph" w:customStyle="1" w:styleId="410">
    <w:name w:val="Figure Description"/>
    <w:basedOn w:val="1"/>
    <w:qFormat/>
    <w:uiPriority w:val="0"/>
    <w:pPr>
      <w:ind w:left="1701"/>
    </w:pPr>
    <w:rPr>
      <w:szCs w:val="20"/>
    </w:rPr>
  </w:style>
  <w:style w:type="paragraph" w:customStyle="1" w:styleId="411">
    <w:name w:val="样式 首行缩进:  0.74 厘米"/>
    <w:basedOn w:val="1"/>
    <w:qFormat/>
    <w:uiPriority w:val="0"/>
    <w:pPr>
      <w:spacing w:line="360" w:lineRule="auto"/>
      <w:ind w:firstLine="420"/>
    </w:pPr>
    <w:rPr>
      <w:rFonts w:cs="宋体"/>
      <w:sz w:val="24"/>
    </w:rPr>
  </w:style>
  <w:style w:type="paragraph" w:customStyle="1" w:styleId="41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413">
    <w:name w:val="四级无"/>
    <w:basedOn w:val="247"/>
    <w:qFormat/>
    <w:uiPriority w:val="0"/>
    <w:pPr>
      <w:numPr>
        <w:ilvl w:val="0"/>
        <w:numId w:val="27"/>
      </w:numPr>
      <w:spacing w:beforeLines="0" w:afterLines="0"/>
      <w:ind w:firstLine="0"/>
    </w:pPr>
    <w:rPr>
      <w:rFonts w:ascii="宋体" w:eastAsia="宋体"/>
    </w:rPr>
  </w:style>
  <w:style w:type="paragraph" w:customStyle="1" w:styleId="41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15">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16">
    <w:name w:val="其他实施日期"/>
    <w:basedOn w:val="308"/>
    <w:qFormat/>
    <w:uiPriority w:val="0"/>
    <w:pPr>
      <w:framePr w:w="3997" w:h="471" w:hRule="exact" w:vSpace="181" w:wrap="around" w:vAnchor="page" w:hAnchor="page" w:x="7089" w:y="14097"/>
    </w:pPr>
  </w:style>
  <w:style w:type="paragraph" w:customStyle="1" w:styleId="417">
    <w:name w:val="Char Char Char Char Char Char"/>
    <w:basedOn w:val="1"/>
    <w:qFormat/>
    <w:uiPriority w:val="0"/>
    <w:rPr>
      <w:rFonts w:ascii="Tahoma" w:hAnsi="Tahoma"/>
      <w:sz w:val="24"/>
      <w:szCs w:val="20"/>
    </w:rPr>
  </w:style>
  <w:style w:type="paragraph" w:customStyle="1" w:styleId="418">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419">
    <w:name w:val="封面正文"/>
    <w:qFormat/>
    <w:uiPriority w:val="0"/>
    <w:pPr>
      <w:jc w:val="both"/>
    </w:pPr>
    <w:rPr>
      <w:rFonts w:ascii="Times New Roman" w:hAnsi="Times New Roman" w:eastAsia="宋体" w:cs="Times New Roman"/>
      <w:lang w:val="en-US" w:eastAsia="zh-CN" w:bidi="ar-SA"/>
    </w:rPr>
  </w:style>
  <w:style w:type="paragraph" w:customStyle="1" w:styleId="420">
    <w:name w:val="注：（正文）"/>
    <w:basedOn w:val="366"/>
    <w:next w:val="42"/>
    <w:qFormat/>
    <w:uiPriority w:val="0"/>
  </w:style>
  <w:style w:type="paragraph" w:customStyle="1" w:styleId="421">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paragraph" w:customStyle="1" w:styleId="422">
    <w:name w:val="条文脚注"/>
    <w:basedOn w:val="44"/>
    <w:qFormat/>
    <w:uiPriority w:val="0"/>
    <w:pPr>
      <w:numPr>
        <w:numId w:val="0"/>
      </w:numPr>
      <w:jc w:val="both"/>
    </w:pPr>
  </w:style>
  <w:style w:type="paragraph" w:customStyle="1" w:styleId="423">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424">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425">
    <w:name w:val="标准书眉_偶数页"/>
    <w:basedOn w:val="387"/>
    <w:next w:val="1"/>
    <w:qFormat/>
    <w:uiPriority w:val="0"/>
    <w:pPr>
      <w:jc w:val="left"/>
    </w:pPr>
  </w:style>
  <w:style w:type="paragraph" w:customStyle="1" w:styleId="42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427">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42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429">
    <w:name w:val="正文文本 21"/>
    <w:basedOn w:val="238"/>
    <w:qFormat/>
    <w:uiPriority w:val="0"/>
    <w:pPr>
      <w:tabs>
        <w:tab w:val="left" w:pos="1260"/>
        <w:tab w:val="left" w:pos="2160"/>
        <w:tab w:val="left" w:pos="7920"/>
      </w:tabs>
      <w:ind w:left="720"/>
      <w:jc w:val="both"/>
    </w:pPr>
    <w:rPr>
      <w:sz w:val="24"/>
    </w:rPr>
  </w:style>
  <w:style w:type="paragraph" w:customStyle="1" w:styleId="430">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431">
    <w:name w:val="附件标题"/>
    <w:basedOn w:val="1"/>
    <w:qFormat/>
    <w:uiPriority w:val="0"/>
    <w:pPr>
      <w:spacing w:line="360" w:lineRule="auto"/>
      <w:jc w:val="center"/>
    </w:pPr>
    <w:rPr>
      <w:rFonts w:ascii="Arial" w:hAnsi="Arial" w:eastAsia="黑体"/>
      <w:sz w:val="24"/>
      <w:szCs w:val="20"/>
    </w:rPr>
  </w:style>
  <w:style w:type="paragraph" w:customStyle="1" w:styleId="432">
    <w:name w:val="版本记录表格内文字"/>
    <w:basedOn w:val="1"/>
    <w:semiHidden/>
    <w:qFormat/>
    <w:uiPriority w:val="0"/>
    <w:pPr>
      <w:spacing w:line="360" w:lineRule="auto"/>
      <w:jc w:val="center"/>
    </w:pPr>
    <w:rPr>
      <w:sz w:val="24"/>
    </w:rPr>
  </w:style>
  <w:style w:type="paragraph" w:customStyle="1" w:styleId="433">
    <w:name w:val="附录二级无"/>
    <w:basedOn w:val="265"/>
    <w:qFormat/>
    <w:uiPriority w:val="0"/>
    <w:pPr>
      <w:tabs>
        <w:tab w:val="clear" w:pos="360"/>
      </w:tabs>
      <w:spacing w:beforeLines="0" w:afterLines="0"/>
    </w:pPr>
    <w:rPr>
      <w:rFonts w:ascii="宋体" w:eastAsia="宋体"/>
      <w:szCs w:val="21"/>
    </w:rPr>
  </w:style>
  <w:style w:type="paragraph" w:customStyle="1" w:styleId="434">
    <w:name w:val="封面标准英文名称2"/>
    <w:basedOn w:val="284"/>
    <w:qFormat/>
    <w:uiPriority w:val="0"/>
    <w:pPr>
      <w:framePr w:wrap="around" w:y="4469"/>
    </w:pPr>
  </w:style>
  <w:style w:type="paragraph" w:customStyle="1" w:styleId="435">
    <w:name w:val="正文1"/>
    <w:basedOn w:val="1"/>
    <w:qFormat/>
    <w:uiPriority w:val="0"/>
    <w:pPr>
      <w:ind w:firstLine="540" w:firstLineChars="257"/>
    </w:pPr>
    <w:rPr>
      <w:szCs w:val="20"/>
    </w:rPr>
  </w:style>
  <w:style w:type="paragraph" w:customStyle="1" w:styleId="436">
    <w:name w:val="2级列项"/>
    <w:basedOn w:val="389"/>
    <w:qFormat/>
    <w:uiPriority w:val="0"/>
    <w:pPr>
      <w:numPr>
        <w:ilvl w:val="1"/>
      </w:numPr>
    </w:pPr>
  </w:style>
  <w:style w:type="paragraph" w:customStyle="1" w:styleId="437">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8">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439">
    <w:name w:val="正文表标题"/>
    <w:next w:val="42"/>
    <w:qFormat/>
    <w:uiPriority w:val="0"/>
    <w:pPr>
      <w:numPr>
        <w:ilvl w:val="0"/>
        <w:numId w:val="28"/>
      </w:numPr>
      <w:spacing w:beforeLines="50" w:afterLines="50"/>
      <w:jc w:val="center"/>
    </w:pPr>
    <w:rPr>
      <w:rFonts w:ascii="黑体" w:hAnsi="Times New Roman" w:eastAsia="黑体" w:cs="Times New Roman"/>
      <w:sz w:val="21"/>
      <w:lang w:val="en-US" w:eastAsia="zh-CN" w:bidi="ar-SA"/>
    </w:rPr>
  </w:style>
  <w:style w:type="paragraph" w:customStyle="1" w:styleId="440">
    <w:name w:val="项目符号"/>
    <w:basedOn w:val="1"/>
    <w:qFormat/>
    <w:uiPriority w:val="0"/>
    <w:pPr>
      <w:numPr>
        <w:ilvl w:val="0"/>
        <w:numId w:val="29"/>
      </w:numPr>
      <w:spacing w:line="480" w:lineRule="exact"/>
    </w:pPr>
    <w:rPr>
      <w:sz w:val="24"/>
    </w:rPr>
  </w:style>
  <w:style w:type="paragraph" w:customStyle="1" w:styleId="441">
    <w:name w:val="附录三级无"/>
    <w:basedOn w:val="264"/>
    <w:qFormat/>
    <w:uiPriority w:val="0"/>
    <w:pPr>
      <w:tabs>
        <w:tab w:val="clear" w:pos="360"/>
      </w:tabs>
      <w:spacing w:beforeLines="0" w:afterLines="0"/>
    </w:pPr>
    <w:rPr>
      <w:rFonts w:ascii="宋体" w:eastAsia="宋体"/>
      <w:szCs w:val="21"/>
    </w:rPr>
  </w:style>
  <w:style w:type="paragraph" w:customStyle="1" w:styleId="442">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443">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444">
    <w:name w:val="表格标题(居中)"/>
    <w:basedOn w:val="1"/>
    <w:qFormat/>
    <w:uiPriority w:val="0"/>
    <w:pPr>
      <w:snapToGrid w:val="0"/>
      <w:spacing w:line="300" w:lineRule="auto"/>
      <w:jc w:val="center"/>
    </w:pPr>
    <w:rPr>
      <w:rFonts w:eastAsia="黑体"/>
      <w:sz w:val="24"/>
      <w:szCs w:val="20"/>
    </w:rPr>
  </w:style>
  <w:style w:type="paragraph" w:customStyle="1" w:styleId="445">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446">
    <w:name w:val="SJ-标题4"/>
    <w:basedOn w:val="379"/>
    <w:qFormat/>
    <w:uiPriority w:val="0"/>
    <w:pPr>
      <w:tabs>
        <w:tab w:val="left" w:pos="1680"/>
        <w:tab w:val="clear" w:pos="1200"/>
      </w:tabs>
      <w:spacing w:before="120" w:after="120"/>
      <w:ind w:left="1680" w:hanging="420"/>
      <w:outlineLvl w:val="3"/>
    </w:pPr>
  </w:style>
  <w:style w:type="paragraph" w:customStyle="1" w:styleId="447">
    <w:name w:val="1234 Char"/>
    <w:basedOn w:val="56"/>
    <w:next w:val="1"/>
    <w:qFormat/>
    <w:uiPriority w:val="0"/>
    <w:pPr>
      <w:adjustRightInd/>
      <w:spacing w:line="360" w:lineRule="auto"/>
      <w:ind w:firstLine="482"/>
    </w:pPr>
    <w:rPr>
      <w:b/>
      <w:szCs w:val="24"/>
    </w:rPr>
  </w:style>
  <w:style w:type="paragraph" w:customStyle="1" w:styleId="448">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449">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450">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451">
    <w:name w:val="Table Heading"/>
    <w:basedOn w:val="1"/>
    <w:qFormat/>
    <w:uiPriority w:val="0"/>
    <w:pPr>
      <w:keepNext/>
      <w:numPr>
        <w:ilvl w:val="0"/>
        <w:numId w:val="30"/>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table" w:customStyle="1" w:styleId="452">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453">
    <w:name w:val="标准规范2级"/>
    <w:basedOn w:val="1"/>
    <w:qFormat/>
    <w:uiPriority w:val="0"/>
    <w:pPr>
      <w:numPr>
        <w:ilvl w:val="1"/>
        <w:numId w:val="31"/>
      </w:numPr>
      <w:spacing w:before="120" w:line="360" w:lineRule="auto"/>
    </w:pPr>
    <w:rPr>
      <w:rFonts w:cs="宋体"/>
      <w:color w:val="000000"/>
      <w:sz w:val="24"/>
      <w:szCs w:val="20"/>
    </w:rPr>
  </w:style>
  <w:style w:type="paragraph" w:styleId="454">
    <w:name w:val="List Paragraph"/>
    <w:basedOn w:val="1"/>
    <w:qFormat/>
    <w:uiPriority w:val="99"/>
    <w:pPr>
      <w:ind w:firstLine="420" w:firstLineChars="200"/>
    </w:pPr>
    <w:rPr>
      <w:rFonts w:ascii="Calibri" w:hAnsi="Calibri"/>
      <w:szCs w:val="22"/>
    </w:rPr>
  </w:style>
  <w:style w:type="paragraph" w:customStyle="1" w:styleId="455">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7">
    <w:name w:val="修订5"/>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39140-1F1C-40B9-B6CD-094169BFC6D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3562</Words>
  <Characters>20309</Characters>
  <Lines>169</Lines>
  <Paragraphs>47</Paragraphs>
  <TotalTime>12</TotalTime>
  <ScaleCrop>false</ScaleCrop>
  <LinksUpToDate>false</LinksUpToDate>
  <CharactersWithSpaces>23824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2017-11-23T14:07:00Z</dcterms:created>
  <dc:creator>魏瑞增</dc:creator>
  <cp:lastModifiedBy>俞汶希</cp:lastModifiedBy>
  <dcterms:modified xsi:type="dcterms:W3CDTF">2026-05-14T04:01:16Z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92383422573F4D2DAEEFF2F66538105F</vt:lpwstr>
  </property>
  <property fmtid="{D5CDD505-2E9C-101B-9397-08002B2CF9AE}" pid="4" name="KSOTemplateDocerSaveRecord">
    <vt:lpwstr>eyJoZGlkIjoiY2VjNzgwM2ZmOTcyZmY3OWI3NjUwZTgyZTllNTNmMzgiLCJ1c2VySWQiOiI3OTkxNTU0ODkifQ==</vt:lpwstr>
  </property>
</Properties>
</file>